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F5315" w14:textId="41562B74" w:rsidR="002C4CEC" w:rsidRPr="002C4CEC" w:rsidRDefault="002C4CEC" w:rsidP="002C4CEC">
      <w:pPr>
        <w:tabs>
          <w:tab w:val="left" w:pos="1440"/>
        </w:tabs>
        <w:rPr>
          <w:rFonts w:cs="Arial"/>
          <w:color w:val="000000"/>
          <w:lang w:val="nl-NL"/>
        </w:rPr>
      </w:pPr>
      <w:bookmarkStart w:id="0" w:name="bwbijl_M_SC_PRC_Aan_blok"/>
      <w:r w:rsidRPr="002C4CEC">
        <w:rPr>
          <w:color w:val="000000"/>
          <w:sz w:val="27"/>
          <w:szCs w:val="27"/>
          <w:lang w:val="nl-NL"/>
        </w:rPr>
        <w:t>Bijlage K Format Concept staat van ontleding van de inschrijvingssom</w:t>
      </w:r>
    </w:p>
    <w:p w14:paraId="54D81DCB" w14:textId="77777777" w:rsidR="002C4CEC" w:rsidRDefault="002C4CEC" w:rsidP="002C4CEC">
      <w:pPr>
        <w:tabs>
          <w:tab w:val="left" w:pos="1440"/>
        </w:tabs>
        <w:ind w:left="1253"/>
        <w:rPr>
          <w:rFonts w:cs="Arial"/>
          <w:color w:val="000000"/>
          <w:lang w:val="nl-NL"/>
        </w:rPr>
      </w:pPr>
    </w:p>
    <w:tbl>
      <w:tblPr>
        <w:tblStyle w:val="Tabelraster"/>
        <w:tblpPr w:leftFromText="141" w:rightFromText="141" w:vertAnchor="page" w:horzAnchor="margin" w:tblpXSpec="center" w:tblpY="2530"/>
        <w:tblW w:w="0" w:type="auto"/>
        <w:tblLook w:val="04A0" w:firstRow="1" w:lastRow="0" w:firstColumn="1" w:lastColumn="0" w:noHBand="0" w:noVBand="1"/>
        <w:tblCaption w:val="Tabel 1"/>
        <w:tblDescription w:val="Inschrijfbedragen"/>
      </w:tblPr>
      <w:tblGrid>
        <w:gridCol w:w="4111"/>
        <w:gridCol w:w="992"/>
        <w:gridCol w:w="992"/>
        <w:gridCol w:w="992"/>
      </w:tblGrid>
      <w:tr w:rsidR="002C4CEC" w14:paraId="4EC6EC09" w14:textId="77777777" w:rsidTr="002C4CEC">
        <w:trPr>
          <w:cnfStyle w:val="100000000000" w:firstRow="1" w:lastRow="0" w:firstColumn="0" w:lastColumn="0" w:oddVBand="0" w:evenVBand="0" w:oddHBand="0" w:evenHBand="0" w:firstRowFirstColumn="0" w:firstRowLastColumn="0" w:lastRowFirstColumn="0" w:lastRowLastColumn="0"/>
        </w:trPr>
        <w:tc>
          <w:tcPr>
            <w:tcW w:w="4111" w:type="dxa"/>
            <w:tcBorders>
              <w:top w:val="single" w:sz="4" w:space="0" w:color="000000"/>
              <w:left w:val="single" w:sz="4" w:space="0" w:color="000000"/>
              <w:bottom w:val="single" w:sz="4" w:space="0" w:color="000000"/>
              <w:right w:val="single" w:sz="4" w:space="0" w:color="000000"/>
            </w:tcBorders>
            <w:hideMark/>
          </w:tcPr>
          <w:p w14:paraId="0A42EFA9" w14:textId="71905B1A" w:rsidR="002C4CEC" w:rsidRPr="00103C86" w:rsidRDefault="00103C86" w:rsidP="00103C86">
            <w:pPr>
              <w:tabs>
                <w:tab w:val="left" w:pos="1440"/>
              </w:tabs>
              <w:rPr>
                <w:sz w:val="18"/>
                <w:lang w:val="nl-NL"/>
              </w:rPr>
            </w:pPr>
            <w:r>
              <w:rPr>
                <w:sz w:val="18"/>
                <w:lang w:val="nl-NL"/>
              </w:rPr>
              <w:t>Tabel 1:</w:t>
            </w:r>
            <w:r w:rsidR="002C4CEC" w:rsidRPr="00103C86">
              <w:rPr>
                <w:sz w:val="18"/>
                <w:lang w:val="nl-NL"/>
              </w:rPr>
              <w:t xml:space="preserve"> </w:t>
            </w:r>
            <w:r>
              <w:rPr>
                <w:sz w:val="18"/>
                <w:lang w:val="nl-NL"/>
              </w:rPr>
              <w:t>I</w:t>
            </w:r>
            <w:r w:rsidR="002C4CEC" w:rsidRPr="00103C86">
              <w:rPr>
                <w:sz w:val="18"/>
                <w:lang w:val="nl-NL"/>
              </w:rPr>
              <w:t xml:space="preserve">nschrijvingsbedragen </w:t>
            </w:r>
            <w:bookmarkStart w:id="1" w:name="bwbijl_M_SC_PRC_Aan_HT1"/>
            <w:r w:rsidR="002C4CEC" w:rsidRPr="00103C86">
              <w:rPr>
                <w:i/>
                <w:vanish/>
              </w:rPr>
              <w:t>(posten benoemen op object- of systeemniveau en/of deelobject- of deelsysteemniveau)</w:t>
            </w:r>
            <w:bookmarkEnd w:id="1"/>
          </w:p>
        </w:tc>
        <w:tc>
          <w:tcPr>
            <w:tcW w:w="992" w:type="dxa"/>
            <w:tcBorders>
              <w:top w:val="single" w:sz="4" w:space="0" w:color="000000"/>
              <w:left w:val="single" w:sz="4" w:space="0" w:color="000000"/>
              <w:bottom w:val="single" w:sz="4" w:space="0" w:color="000000"/>
              <w:right w:val="single" w:sz="4" w:space="0" w:color="000000"/>
            </w:tcBorders>
            <w:hideMark/>
          </w:tcPr>
          <w:p w14:paraId="44F0D693" w14:textId="77777777" w:rsidR="002C4CEC" w:rsidRPr="00103C86" w:rsidRDefault="002C4CEC" w:rsidP="002C4CEC">
            <w:pPr>
              <w:tabs>
                <w:tab w:val="left" w:pos="1440"/>
              </w:tabs>
              <w:rPr>
                <w:sz w:val="18"/>
                <w:lang w:val="nl-NL"/>
              </w:rPr>
            </w:pPr>
            <w:r w:rsidRPr="00103C86">
              <w:rPr>
                <w:sz w:val="18"/>
                <w:lang w:val="nl-NL"/>
              </w:rPr>
              <w:t>KWAT</w:t>
            </w:r>
          </w:p>
        </w:tc>
        <w:tc>
          <w:tcPr>
            <w:tcW w:w="992" w:type="dxa"/>
            <w:tcBorders>
              <w:top w:val="single" w:sz="4" w:space="0" w:color="000000"/>
              <w:left w:val="single" w:sz="4" w:space="0" w:color="000000"/>
              <w:bottom w:val="single" w:sz="4" w:space="0" w:color="000000"/>
              <w:right w:val="single" w:sz="4" w:space="0" w:color="000000"/>
            </w:tcBorders>
            <w:hideMark/>
          </w:tcPr>
          <w:p w14:paraId="6664975F" w14:textId="77777777" w:rsidR="002C4CEC" w:rsidRPr="00103C86" w:rsidRDefault="002C4CEC" w:rsidP="002C4CEC">
            <w:pPr>
              <w:tabs>
                <w:tab w:val="left" w:pos="1440"/>
              </w:tabs>
              <w:rPr>
                <w:sz w:val="18"/>
                <w:lang w:val="nl-NL"/>
              </w:rPr>
            </w:pPr>
            <w:r w:rsidRPr="00103C86">
              <w:rPr>
                <w:sz w:val="18"/>
                <w:lang w:val="nl-NL"/>
              </w:rPr>
              <w:t>STT</w:t>
            </w:r>
          </w:p>
        </w:tc>
        <w:tc>
          <w:tcPr>
            <w:tcW w:w="992" w:type="dxa"/>
            <w:tcBorders>
              <w:top w:val="single" w:sz="4" w:space="0" w:color="000000"/>
              <w:left w:val="single" w:sz="4" w:space="0" w:color="000000"/>
              <w:bottom w:val="single" w:sz="4" w:space="0" w:color="000000"/>
              <w:right w:val="single" w:sz="4" w:space="0" w:color="000000"/>
            </w:tcBorders>
          </w:tcPr>
          <w:p w14:paraId="3C100CC6" w14:textId="77777777" w:rsidR="002C4CEC" w:rsidRDefault="002C4CEC" w:rsidP="002C4CEC">
            <w:pPr>
              <w:tabs>
                <w:tab w:val="left" w:pos="1440"/>
              </w:tabs>
              <w:rPr>
                <w:rFonts w:eastAsia="DejaVu Sans" w:cs="Verdana"/>
                <w:b w:val="0"/>
                <w:color w:val="000000"/>
                <w:sz w:val="18"/>
                <w:lang w:val="nl-NL" w:eastAsia="nl-NL"/>
              </w:rPr>
            </w:pPr>
          </w:p>
        </w:tc>
      </w:tr>
      <w:tr w:rsidR="002C4CEC" w14:paraId="10E77292" w14:textId="77777777" w:rsidTr="002C4CEC">
        <w:tc>
          <w:tcPr>
            <w:tcW w:w="4111" w:type="dxa"/>
            <w:tcBorders>
              <w:top w:val="single" w:sz="4" w:space="0" w:color="000000"/>
              <w:left w:val="single" w:sz="4" w:space="0" w:color="000000"/>
              <w:bottom w:val="single" w:sz="4" w:space="0" w:color="000000"/>
              <w:right w:val="single" w:sz="4" w:space="0" w:color="000000"/>
            </w:tcBorders>
            <w:hideMark/>
          </w:tcPr>
          <w:p w14:paraId="4059E285" w14:textId="77777777" w:rsidR="002C4CEC" w:rsidRDefault="002C4CEC" w:rsidP="002C4CEC">
            <w:pPr>
              <w:tabs>
                <w:tab w:val="left" w:pos="1440"/>
              </w:tabs>
              <w:rPr>
                <w:sz w:val="18"/>
                <w:lang w:val="nl-NL"/>
              </w:rPr>
            </w:pPr>
            <w:r>
              <w:rPr>
                <w:sz w:val="18"/>
                <w:lang w:val="nl-NL"/>
              </w:rPr>
              <w:t>Directe bouwkosten op tunnelniveau</w:t>
            </w:r>
          </w:p>
        </w:tc>
        <w:tc>
          <w:tcPr>
            <w:tcW w:w="992" w:type="dxa"/>
            <w:tcBorders>
              <w:top w:val="single" w:sz="4" w:space="0" w:color="000000"/>
              <w:left w:val="single" w:sz="4" w:space="0" w:color="000000"/>
              <w:bottom w:val="single" w:sz="4" w:space="0" w:color="000000"/>
              <w:right w:val="single" w:sz="4" w:space="0" w:color="000000"/>
            </w:tcBorders>
            <w:hideMark/>
          </w:tcPr>
          <w:p w14:paraId="5353EC92"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hideMark/>
          </w:tcPr>
          <w:p w14:paraId="55A7783A"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tcPr>
          <w:p w14:paraId="14BC2516" w14:textId="77777777" w:rsidR="002C4CEC" w:rsidRDefault="002C4CEC" w:rsidP="002C4CEC">
            <w:pPr>
              <w:tabs>
                <w:tab w:val="left" w:pos="1440"/>
              </w:tabs>
              <w:rPr>
                <w:sz w:val="18"/>
                <w:lang w:val="nl-NL"/>
              </w:rPr>
            </w:pPr>
          </w:p>
        </w:tc>
      </w:tr>
      <w:tr w:rsidR="002C4CEC" w14:paraId="4EF6857A" w14:textId="77777777" w:rsidTr="002C4CEC">
        <w:tc>
          <w:tcPr>
            <w:tcW w:w="4111" w:type="dxa"/>
            <w:tcBorders>
              <w:top w:val="single" w:sz="4" w:space="0" w:color="000000"/>
              <w:left w:val="single" w:sz="4" w:space="0" w:color="000000"/>
              <w:bottom w:val="single" w:sz="4" w:space="0" w:color="000000"/>
              <w:right w:val="single" w:sz="4" w:space="0" w:color="000000"/>
            </w:tcBorders>
            <w:hideMark/>
          </w:tcPr>
          <w:p w14:paraId="1A22F9A6" w14:textId="77777777" w:rsidR="002C4CEC" w:rsidRDefault="002C4CEC" w:rsidP="002C4CEC">
            <w:pPr>
              <w:tabs>
                <w:tab w:val="left" w:pos="1440"/>
              </w:tabs>
              <w:rPr>
                <w:sz w:val="18"/>
                <w:lang w:val="nl-NL"/>
              </w:rPr>
            </w:pPr>
            <w:r>
              <w:rPr>
                <w:sz w:val="18"/>
                <w:lang w:val="nl-NL"/>
              </w:rPr>
              <w:t>Overige directe bouwkosten per tunnel</w:t>
            </w:r>
          </w:p>
        </w:tc>
        <w:tc>
          <w:tcPr>
            <w:tcW w:w="992" w:type="dxa"/>
            <w:tcBorders>
              <w:top w:val="single" w:sz="4" w:space="0" w:color="000000"/>
              <w:left w:val="single" w:sz="4" w:space="0" w:color="000000"/>
              <w:bottom w:val="single" w:sz="4" w:space="0" w:color="000000"/>
              <w:right w:val="single" w:sz="4" w:space="0" w:color="000000"/>
            </w:tcBorders>
            <w:hideMark/>
          </w:tcPr>
          <w:p w14:paraId="4AD00808"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hideMark/>
          </w:tcPr>
          <w:p w14:paraId="29D0F39F"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tcPr>
          <w:p w14:paraId="501EF6FF" w14:textId="77777777" w:rsidR="002C4CEC" w:rsidRDefault="002C4CEC" w:rsidP="002C4CEC">
            <w:pPr>
              <w:tabs>
                <w:tab w:val="left" w:pos="1440"/>
              </w:tabs>
              <w:rPr>
                <w:sz w:val="18"/>
                <w:lang w:val="nl-NL"/>
              </w:rPr>
            </w:pPr>
          </w:p>
        </w:tc>
      </w:tr>
      <w:tr w:rsidR="002C4CEC" w14:paraId="225EE23C" w14:textId="77777777" w:rsidTr="002C4CEC">
        <w:tc>
          <w:tcPr>
            <w:tcW w:w="6095" w:type="dxa"/>
            <w:gridSpan w:val="3"/>
            <w:tcBorders>
              <w:top w:val="single" w:sz="4" w:space="0" w:color="000000"/>
              <w:left w:val="single" w:sz="4" w:space="0" w:color="000000"/>
              <w:bottom w:val="single" w:sz="4" w:space="0" w:color="000000"/>
              <w:right w:val="single" w:sz="4" w:space="0" w:color="000000"/>
            </w:tcBorders>
            <w:hideMark/>
          </w:tcPr>
          <w:p w14:paraId="626B884A" w14:textId="77777777" w:rsidR="002C4CEC" w:rsidRDefault="002C4CEC" w:rsidP="002C4CEC">
            <w:pPr>
              <w:tabs>
                <w:tab w:val="left" w:pos="1440"/>
              </w:tabs>
              <w:rPr>
                <w:sz w:val="18"/>
                <w:lang w:val="nl-NL"/>
              </w:rPr>
            </w:pPr>
            <w:r>
              <w:rPr>
                <w:sz w:val="18"/>
                <w:lang w:val="nl-NL"/>
              </w:rPr>
              <w:t>Totale directe bouwkosten</w:t>
            </w:r>
          </w:p>
        </w:tc>
        <w:tc>
          <w:tcPr>
            <w:tcW w:w="992" w:type="dxa"/>
            <w:tcBorders>
              <w:top w:val="single" w:sz="4" w:space="0" w:color="000000"/>
              <w:left w:val="single" w:sz="4" w:space="0" w:color="000000"/>
              <w:bottom w:val="single" w:sz="4" w:space="0" w:color="000000"/>
              <w:right w:val="single" w:sz="4" w:space="0" w:color="000000"/>
            </w:tcBorders>
            <w:hideMark/>
          </w:tcPr>
          <w:p w14:paraId="52585918" w14:textId="77777777" w:rsidR="002C4CEC" w:rsidRDefault="002C4CEC" w:rsidP="002C4CEC">
            <w:pPr>
              <w:tabs>
                <w:tab w:val="left" w:pos="1440"/>
              </w:tabs>
              <w:rPr>
                <w:sz w:val="18"/>
                <w:lang w:val="nl-NL"/>
              </w:rPr>
            </w:pPr>
            <w:r>
              <w:rPr>
                <w:sz w:val="18"/>
                <w:lang w:val="nl-NL"/>
              </w:rPr>
              <w:t>€</w:t>
            </w:r>
          </w:p>
        </w:tc>
      </w:tr>
      <w:tr w:rsidR="002C4CEC" w14:paraId="6A0EC315" w14:textId="77777777" w:rsidTr="002C4CEC">
        <w:tc>
          <w:tcPr>
            <w:tcW w:w="4111" w:type="dxa"/>
            <w:tcBorders>
              <w:top w:val="single" w:sz="4" w:space="0" w:color="000000"/>
              <w:left w:val="single" w:sz="4" w:space="0" w:color="000000"/>
              <w:bottom w:val="single" w:sz="4" w:space="0" w:color="000000"/>
              <w:right w:val="single" w:sz="4" w:space="0" w:color="000000"/>
            </w:tcBorders>
            <w:hideMark/>
          </w:tcPr>
          <w:p w14:paraId="2D19DC95" w14:textId="77777777" w:rsidR="002C4CEC" w:rsidRDefault="002C4CEC" w:rsidP="002C4CEC">
            <w:pPr>
              <w:tabs>
                <w:tab w:val="left" w:pos="1440"/>
              </w:tabs>
              <w:rPr>
                <w:sz w:val="18"/>
                <w:lang w:val="nl-NL"/>
              </w:rPr>
            </w:pPr>
            <w:r>
              <w:rPr>
                <w:sz w:val="18"/>
                <w:lang w:val="nl-NL"/>
              </w:rPr>
              <w:t>Engineeringskosten</w:t>
            </w:r>
          </w:p>
        </w:tc>
        <w:tc>
          <w:tcPr>
            <w:tcW w:w="992" w:type="dxa"/>
            <w:tcBorders>
              <w:top w:val="single" w:sz="4" w:space="0" w:color="000000"/>
              <w:left w:val="single" w:sz="4" w:space="0" w:color="000000"/>
              <w:bottom w:val="single" w:sz="4" w:space="0" w:color="000000"/>
              <w:right w:val="single" w:sz="4" w:space="0" w:color="000000"/>
            </w:tcBorders>
            <w:hideMark/>
          </w:tcPr>
          <w:p w14:paraId="5430103A"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hideMark/>
          </w:tcPr>
          <w:p w14:paraId="52EB6194"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tcPr>
          <w:p w14:paraId="2B0B42CF" w14:textId="77777777" w:rsidR="002C4CEC" w:rsidRDefault="002C4CEC" w:rsidP="002C4CEC">
            <w:pPr>
              <w:tabs>
                <w:tab w:val="left" w:pos="1440"/>
              </w:tabs>
              <w:rPr>
                <w:sz w:val="18"/>
                <w:lang w:val="nl-NL"/>
              </w:rPr>
            </w:pPr>
          </w:p>
        </w:tc>
      </w:tr>
      <w:tr w:rsidR="002C4CEC" w14:paraId="16ED7D63" w14:textId="77777777" w:rsidTr="002C4CEC">
        <w:tc>
          <w:tcPr>
            <w:tcW w:w="6095" w:type="dxa"/>
            <w:gridSpan w:val="3"/>
            <w:tcBorders>
              <w:top w:val="single" w:sz="4" w:space="0" w:color="000000"/>
              <w:left w:val="single" w:sz="4" w:space="0" w:color="000000"/>
              <w:bottom w:val="single" w:sz="4" w:space="0" w:color="000000"/>
              <w:right w:val="single" w:sz="4" w:space="0" w:color="000000"/>
            </w:tcBorders>
            <w:hideMark/>
          </w:tcPr>
          <w:p w14:paraId="535EEC32" w14:textId="77777777" w:rsidR="002C4CEC" w:rsidRDefault="002C4CEC" w:rsidP="002C4CEC">
            <w:pPr>
              <w:tabs>
                <w:tab w:val="left" w:pos="1440"/>
              </w:tabs>
              <w:rPr>
                <w:sz w:val="18"/>
                <w:lang w:val="nl-NL"/>
              </w:rPr>
            </w:pPr>
            <w:r>
              <w:rPr>
                <w:sz w:val="18"/>
                <w:lang w:val="nl-NL"/>
              </w:rPr>
              <w:t>Totale engineeringskosten</w:t>
            </w:r>
          </w:p>
        </w:tc>
        <w:tc>
          <w:tcPr>
            <w:tcW w:w="992" w:type="dxa"/>
            <w:tcBorders>
              <w:top w:val="single" w:sz="4" w:space="0" w:color="000000"/>
              <w:left w:val="single" w:sz="4" w:space="0" w:color="000000"/>
              <w:bottom w:val="single" w:sz="4" w:space="0" w:color="000000"/>
              <w:right w:val="single" w:sz="4" w:space="0" w:color="000000"/>
            </w:tcBorders>
            <w:hideMark/>
          </w:tcPr>
          <w:p w14:paraId="7B9825C2" w14:textId="77777777" w:rsidR="002C4CEC" w:rsidRDefault="002C4CEC" w:rsidP="002C4CEC">
            <w:pPr>
              <w:tabs>
                <w:tab w:val="left" w:pos="1440"/>
              </w:tabs>
              <w:rPr>
                <w:sz w:val="18"/>
                <w:lang w:val="nl-NL"/>
              </w:rPr>
            </w:pPr>
            <w:r>
              <w:rPr>
                <w:sz w:val="18"/>
                <w:lang w:val="nl-NL"/>
              </w:rPr>
              <w:t>€</w:t>
            </w:r>
          </w:p>
        </w:tc>
      </w:tr>
      <w:tr w:rsidR="002C4CEC" w14:paraId="77498851" w14:textId="77777777" w:rsidTr="002C4CEC">
        <w:tc>
          <w:tcPr>
            <w:tcW w:w="4111" w:type="dxa"/>
            <w:tcBorders>
              <w:top w:val="single" w:sz="4" w:space="0" w:color="000000"/>
              <w:left w:val="single" w:sz="4" w:space="0" w:color="000000"/>
              <w:bottom w:val="single" w:sz="4" w:space="0" w:color="000000"/>
              <w:right w:val="single" w:sz="4" w:space="0" w:color="000000"/>
            </w:tcBorders>
            <w:hideMark/>
          </w:tcPr>
          <w:p w14:paraId="2FF006D3" w14:textId="77777777" w:rsidR="002C4CEC" w:rsidRDefault="002C4CEC" w:rsidP="002C4CEC">
            <w:pPr>
              <w:tabs>
                <w:tab w:val="left" w:pos="1440"/>
              </w:tabs>
              <w:rPr>
                <w:sz w:val="18"/>
                <w:lang w:val="nl-NL"/>
              </w:rPr>
            </w:pPr>
            <w:r>
              <w:rPr>
                <w:sz w:val="18"/>
                <w:lang w:val="nl-NL"/>
              </w:rPr>
              <w:t>Indirecte kosten activiteiten</w:t>
            </w:r>
          </w:p>
        </w:tc>
        <w:tc>
          <w:tcPr>
            <w:tcW w:w="992" w:type="dxa"/>
            <w:tcBorders>
              <w:top w:val="single" w:sz="4" w:space="0" w:color="000000"/>
              <w:left w:val="single" w:sz="4" w:space="0" w:color="000000"/>
              <w:bottom w:val="single" w:sz="4" w:space="0" w:color="000000"/>
              <w:right w:val="single" w:sz="4" w:space="0" w:color="000000"/>
            </w:tcBorders>
            <w:hideMark/>
          </w:tcPr>
          <w:p w14:paraId="2642878C"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hideMark/>
          </w:tcPr>
          <w:p w14:paraId="6156D6DB" w14:textId="77777777" w:rsidR="002C4CEC" w:rsidRDefault="002C4CEC" w:rsidP="002C4CEC">
            <w:pPr>
              <w:tabs>
                <w:tab w:val="left" w:pos="1440"/>
              </w:tabs>
              <w:rPr>
                <w:sz w:val="18"/>
                <w:lang w:val="nl-NL"/>
              </w:rPr>
            </w:pPr>
            <w:r>
              <w:rPr>
                <w:sz w:val="18"/>
                <w:lang w:val="nl-NL"/>
              </w:rPr>
              <w:t>€</w:t>
            </w:r>
          </w:p>
        </w:tc>
        <w:tc>
          <w:tcPr>
            <w:tcW w:w="992" w:type="dxa"/>
            <w:tcBorders>
              <w:top w:val="single" w:sz="4" w:space="0" w:color="000000"/>
              <w:left w:val="single" w:sz="4" w:space="0" w:color="000000"/>
              <w:bottom w:val="single" w:sz="4" w:space="0" w:color="000000"/>
              <w:right w:val="single" w:sz="4" w:space="0" w:color="000000"/>
            </w:tcBorders>
          </w:tcPr>
          <w:p w14:paraId="5B7D76F5" w14:textId="77777777" w:rsidR="002C4CEC" w:rsidRDefault="002C4CEC" w:rsidP="002C4CEC">
            <w:pPr>
              <w:tabs>
                <w:tab w:val="left" w:pos="1440"/>
              </w:tabs>
              <w:rPr>
                <w:sz w:val="18"/>
                <w:lang w:val="nl-NL"/>
              </w:rPr>
            </w:pPr>
          </w:p>
        </w:tc>
      </w:tr>
      <w:tr w:rsidR="002C4CEC" w14:paraId="669D6A80" w14:textId="77777777" w:rsidTr="002C4CEC">
        <w:tc>
          <w:tcPr>
            <w:tcW w:w="6095" w:type="dxa"/>
            <w:gridSpan w:val="3"/>
            <w:tcBorders>
              <w:top w:val="single" w:sz="4" w:space="0" w:color="000000"/>
              <w:left w:val="single" w:sz="4" w:space="0" w:color="000000"/>
              <w:bottom w:val="single" w:sz="4" w:space="0" w:color="000000"/>
              <w:right w:val="single" w:sz="4" w:space="0" w:color="000000"/>
            </w:tcBorders>
            <w:hideMark/>
          </w:tcPr>
          <w:p w14:paraId="5AFF7A2B" w14:textId="77777777" w:rsidR="002C4CEC" w:rsidRDefault="002C4CEC" w:rsidP="002C4CEC">
            <w:pPr>
              <w:tabs>
                <w:tab w:val="left" w:pos="1440"/>
              </w:tabs>
              <w:rPr>
                <w:sz w:val="18"/>
                <w:lang w:val="nl-NL"/>
              </w:rPr>
            </w:pPr>
            <w:r>
              <w:rPr>
                <w:sz w:val="18"/>
                <w:lang w:val="nl-NL"/>
              </w:rPr>
              <w:t>Totale indirecte bouwkosten</w:t>
            </w:r>
          </w:p>
        </w:tc>
        <w:tc>
          <w:tcPr>
            <w:tcW w:w="992" w:type="dxa"/>
            <w:tcBorders>
              <w:top w:val="single" w:sz="4" w:space="0" w:color="000000"/>
              <w:left w:val="single" w:sz="4" w:space="0" w:color="000000"/>
              <w:bottom w:val="single" w:sz="4" w:space="0" w:color="000000"/>
              <w:right w:val="single" w:sz="4" w:space="0" w:color="000000"/>
            </w:tcBorders>
            <w:hideMark/>
          </w:tcPr>
          <w:p w14:paraId="15FEAF72" w14:textId="77777777" w:rsidR="002C4CEC" w:rsidRDefault="002C4CEC" w:rsidP="002C4CEC">
            <w:pPr>
              <w:tabs>
                <w:tab w:val="left" w:pos="1440"/>
              </w:tabs>
              <w:rPr>
                <w:sz w:val="18"/>
                <w:lang w:val="nl-NL"/>
              </w:rPr>
            </w:pPr>
            <w:r>
              <w:rPr>
                <w:sz w:val="18"/>
                <w:lang w:val="nl-NL"/>
              </w:rPr>
              <w:t>€</w:t>
            </w:r>
          </w:p>
        </w:tc>
      </w:tr>
      <w:tr w:rsidR="002C4CEC" w14:paraId="16F7AF92" w14:textId="77777777" w:rsidTr="002C4CEC">
        <w:tc>
          <w:tcPr>
            <w:tcW w:w="7087" w:type="dxa"/>
            <w:gridSpan w:val="4"/>
            <w:tcBorders>
              <w:top w:val="single" w:sz="4" w:space="0" w:color="000000"/>
              <w:left w:val="single" w:sz="4" w:space="0" w:color="000000"/>
              <w:bottom w:val="single" w:sz="4" w:space="0" w:color="000000"/>
              <w:right w:val="single" w:sz="4" w:space="0" w:color="000000"/>
            </w:tcBorders>
          </w:tcPr>
          <w:p w14:paraId="400B9248" w14:textId="77777777" w:rsidR="002C4CEC" w:rsidRDefault="002C4CEC" w:rsidP="002C4CEC">
            <w:pPr>
              <w:tabs>
                <w:tab w:val="left" w:pos="1440"/>
              </w:tabs>
              <w:rPr>
                <w:sz w:val="18"/>
                <w:lang w:val="nl-NL"/>
              </w:rPr>
            </w:pPr>
          </w:p>
        </w:tc>
      </w:tr>
      <w:tr w:rsidR="002C4CEC" w14:paraId="6B626DD6" w14:textId="77777777" w:rsidTr="002C4CEC">
        <w:tc>
          <w:tcPr>
            <w:tcW w:w="6095" w:type="dxa"/>
            <w:gridSpan w:val="3"/>
            <w:tcBorders>
              <w:top w:val="single" w:sz="4" w:space="0" w:color="000000"/>
              <w:left w:val="single" w:sz="4" w:space="0" w:color="000000"/>
              <w:bottom w:val="single" w:sz="4" w:space="0" w:color="000000"/>
              <w:right w:val="single" w:sz="4" w:space="0" w:color="000000"/>
            </w:tcBorders>
            <w:hideMark/>
          </w:tcPr>
          <w:p w14:paraId="37173E98" w14:textId="77777777" w:rsidR="002C4CEC" w:rsidRDefault="002C4CEC" w:rsidP="002C4CEC">
            <w:pPr>
              <w:tabs>
                <w:tab w:val="left" w:pos="1440"/>
              </w:tabs>
              <w:rPr>
                <w:sz w:val="18"/>
                <w:lang w:val="nl-NL"/>
              </w:rPr>
            </w:pPr>
            <w:r>
              <w:rPr>
                <w:sz w:val="18"/>
                <w:lang w:val="nl-NL"/>
              </w:rPr>
              <w:t>Totaal project kosten</w:t>
            </w:r>
          </w:p>
        </w:tc>
        <w:tc>
          <w:tcPr>
            <w:tcW w:w="992" w:type="dxa"/>
            <w:tcBorders>
              <w:top w:val="single" w:sz="4" w:space="0" w:color="000000"/>
              <w:left w:val="single" w:sz="4" w:space="0" w:color="000000"/>
              <w:bottom w:val="single" w:sz="4" w:space="0" w:color="000000"/>
              <w:right w:val="single" w:sz="4" w:space="0" w:color="000000"/>
            </w:tcBorders>
            <w:hideMark/>
          </w:tcPr>
          <w:p w14:paraId="11C91CCC" w14:textId="77777777" w:rsidR="002C4CEC" w:rsidRDefault="002C4CEC" w:rsidP="002C4CEC">
            <w:pPr>
              <w:tabs>
                <w:tab w:val="left" w:pos="1440"/>
              </w:tabs>
              <w:rPr>
                <w:sz w:val="18"/>
                <w:lang w:val="nl-NL"/>
              </w:rPr>
            </w:pPr>
            <w:r>
              <w:rPr>
                <w:sz w:val="18"/>
                <w:lang w:val="nl-NL"/>
              </w:rPr>
              <w:t>€</w:t>
            </w:r>
          </w:p>
        </w:tc>
      </w:tr>
    </w:tbl>
    <w:p w14:paraId="7724CB1C" w14:textId="77777777" w:rsidR="002C4CEC" w:rsidRDefault="002C4CEC" w:rsidP="002C4CEC">
      <w:pPr>
        <w:tabs>
          <w:tab w:val="left" w:pos="1440"/>
        </w:tabs>
        <w:ind w:left="1253"/>
        <w:rPr>
          <w:rFonts w:cs="Arial"/>
          <w:color w:val="000000"/>
          <w:lang w:val="nl-NL"/>
        </w:rPr>
      </w:pPr>
    </w:p>
    <w:p w14:paraId="29BC53DC" w14:textId="77777777" w:rsidR="002C4CEC" w:rsidRDefault="002C4CEC" w:rsidP="002C4CEC">
      <w:pPr>
        <w:tabs>
          <w:tab w:val="left" w:pos="1440"/>
        </w:tabs>
        <w:ind w:left="1253"/>
        <w:rPr>
          <w:rFonts w:cs="Arial"/>
          <w:color w:val="000000"/>
          <w:lang w:val="nl-NL"/>
        </w:rPr>
      </w:pPr>
    </w:p>
    <w:p w14:paraId="02274BF5" w14:textId="77777777" w:rsidR="002C4CEC" w:rsidRDefault="002C4CEC" w:rsidP="002C4CEC">
      <w:pPr>
        <w:tabs>
          <w:tab w:val="left" w:pos="1440"/>
        </w:tabs>
        <w:ind w:left="1253"/>
        <w:rPr>
          <w:rFonts w:cs="Arial"/>
          <w:color w:val="000000"/>
          <w:lang w:val="nl-NL"/>
        </w:rPr>
      </w:pPr>
    </w:p>
    <w:p w14:paraId="790D909B" w14:textId="77777777" w:rsidR="002C4CEC" w:rsidRDefault="002C4CEC" w:rsidP="002C4CEC">
      <w:pPr>
        <w:tabs>
          <w:tab w:val="left" w:pos="1440"/>
        </w:tabs>
        <w:ind w:left="1253"/>
        <w:rPr>
          <w:rFonts w:cs="Arial"/>
          <w:color w:val="000000"/>
          <w:lang w:val="nl-NL"/>
        </w:rPr>
      </w:pPr>
    </w:p>
    <w:p w14:paraId="5679D9BC" w14:textId="77777777" w:rsidR="002C4CEC" w:rsidRDefault="002C4CEC" w:rsidP="002C4CEC">
      <w:pPr>
        <w:tabs>
          <w:tab w:val="left" w:pos="1440"/>
        </w:tabs>
        <w:ind w:left="1253"/>
        <w:rPr>
          <w:rFonts w:cs="Arial"/>
          <w:color w:val="000000"/>
          <w:lang w:val="nl-NL"/>
        </w:rPr>
      </w:pPr>
    </w:p>
    <w:p w14:paraId="50B80B28" w14:textId="77777777" w:rsidR="002C4CEC" w:rsidRDefault="002C4CEC" w:rsidP="002C4CEC">
      <w:pPr>
        <w:tabs>
          <w:tab w:val="left" w:pos="1440"/>
        </w:tabs>
        <w:ind w:left="1253"/>
        <w:rPr>
          <w:rFonts w:cs="Arial"/>
          <w:color w:val="000000"/>
          <w:lang w:val="nl-NL"/>
        </w:rPr>
      </w:pPr>
    </w:p>
    <w:p w14:paraId="314758D5" w14:textId="77777777" w:rsidR="002C4CEC" w:rsidRDefault="002C4CEC" w:rsidP="002C4CEC">
      <w:pPr>
        <w:tabs>
          <w:tab w:val="left" w:pos="1440"/>
        </w:tabs>
        <w:ind w:left="1253"/>
        <w:rPr>
          <w:rFonts w:cs="Arial"/>
          <w:color w:val="000000"/>
          <w:lang w:val="nl-NL"/>
        </w:rPr>
      </w:pPr>
    </w:p>
    <w:p w14:paraId="247EBFEC" w14:textId="77777777" w:rsidR="002C4CEC" w:rsidRDefault="002C4CEC" w:rsidP="002C4CEC">
      <w:pPr>
        <w:tabs>
          <w:tab w:val="left" w:pos="1440"/>
        </w:tabs>
        <w:ind w:left="1253"/>
        <w:rPr>
          <w:rFonts w:cs="Arial"/>
          <w:color w:val="000000"/>
          <w:lang w:val="nl-NL"/>
        </w:rPr>
      </w:pPr>
    </w:p>
    <w:p w14:paraId="5DD97C46" w14:textId="77777777" w:rsidR="002C4CEC" w:rsidRDefault="002C4CEC" w:rsidP="002C4CEC">
      <w:pPr>
        <w:tabs>
          <w:tab w:val="left" w:pos="1440"/>
        </w:tabs>
        <w:ind w:left="1253"/>
        <w:rPr>
          <w:rFonts w:cs="Arial"/>
          <w:color w:val="000000"/>
          <w:lang w:val="nl-NL"/>
        </w:rPr>
      </w:pPr>
    </w:p>
    <w:p w14:paraId="2F5F6D81" w14:textId="77777777" w:rsidR="002C4CEC" w:rsidRDefault="002C4CEC" w:rsidP="002C4CEC">
      <w:pPr>
        <w:tabs>
          <w:tab w:val="left" w:pos="1440"/>
        </w:tabs>
        <w:ind w:left="1253"/>
        <w:rPr>
          <w:rFonts w:cs="Arial"/>
          <w:color w:val="000000"/>
          <w:lang w:val="nl-NL"/>
        </w:rPr>
      </w:pPr>
    </w:p>
    <w:p w14:paraId="342C2069" w14:textId="77777777" w:rsidR="002C4CEC" w:rsidRDefault="002C4CEC" w:rsidP="002C4CEC">
      <w:pPr>
        <w:tabs>
          <w:tab w:val="left" w:pos="1440"/>
        </w:tabs>
        <w:ind w:left="1253"/>
        <w:rPr>
          <w:rFonts w:cs="Arial"/>
          <w:color w:val="000000"/>
          <w:lang w:val="nl-NL"/>
        </w:rPr>
      </w:pPr>
    </w:p>
    <w:p w14:paraId="73AF65D3" w14:textId="77777777" w:rsidR="002C4CEC" w:rsidRDefault="002C4CEC" w:rsidP="002C4CEC">
      <w:pPr>
        <w:tabs>
          <w:tab w:val="left" w:pos="1440"/>
        </w:tabs>
        <w:ind w:left="1253"/>
        <w:rPr>
          <w:rFonts w:cs="Arial"/>
          <w:color w:val="000000"/>
          <w:lang w:val="nl-NL"/>
        </w:rPr>
      </w:pPr>
    </w:p>
    <w:p w14:paraId="3C55A910" w14:textId="21CDEAA4" w:rsidR="002C4CEC" w:rsidRDefault="002C4CEC" w:rsidP="002C4CEC">
      <w:pPr>
        <w:tabs>
          <w:tab w:val="left" w:pos="1440"/>
        </w:tabs>
        <w:ind w:left="1253"/>
        <w:rPr>
          <w:rFonts w:cs="Arial"/>
          <w:color w:val="000000"/>
          <w:lang w:val="nl-NL"/>
        </w:rPr>
      </w:pPr>
      <w:r>
        <w:rPr>
          <w:rFonts w:cs="Arial"/>
          <w:color w:val="000000"/>
          <w:lang w:val="nl-NL"/>
        </w:rPr>
        <w:t>* Begrippen conform Standaardsystematiek voor kostenramingen (SSK2018) uitgegeven door CROW. Bij de indirecte kosten dienen - in afwijking van de SSK - algemene bouwplaatskosten en Projectmanagementkosten separaat te worden opgenomen.</w:t>
      </w:r>
    </w:p>
    <w:p w14:paraId="3D439D29" w14:textId="77777777" w:rsidR="002C4CEC" w:rsidRDefault="002C4CEC" w:rsidP="002C4CEC">
      <w:pPr>
        <w:tabs>
          <w:tab w:val="left" w:pos="1440"/>
        </w:tabs>
        <w:ind w:left="1253"/>
        <w:rPr>
          <w:rFonts w:cs="Arial"/>
          <w:color w:val="000000"/>
          <w:lang w:val="nl-NL"/>
        </w:rPr>
      </w:pPr>
      <w:r>
        <w:rPr>
          <w:rFonts w:cs="Arial"/>
          <w:color w:val="000000"/>
          <w:lang w:val="nl-NL"/>
        </w:rPr>
        <w:t>Indien de inschrijver meent te moeten inschrijven met een projectkorting dan moet</w:t>
      </w:r>
    </w:p>
    <w:p w14:paraId="65F0F945" w14:textId="77777777" w:rsidR="002C4CEC" w:rsidRDefault="002C4CEC" w:rsidP="002C4CEC">
      <w:pPr>
        <w:tabs>
          <w:tab w:val="left" w:pos="1440"/>
        </w:tabs>
        <w:ind w:left="1253"/>
        <w:rPr>
          <w:rFonts w:cs="Arial"/>
          <w:color w:val="000000"/>
          <w:lang w:val="nl-NL"/>
        </w:rPr>
      </w:pPr>
      <w:r>
        <w:rPr>
          <w:rFonts w:cs="Arial"/>
          <w:color w:val="000000"/>
          <w:lang w:val="nl-NL"/>
        </w:rPr>
        <w:t>deze volledig in de post winst worden opgenomen.</w:t>
      </w:r>
    </w:p>
    <w:bookmarkEnd w:id="0"/>
    <w:p w14:paraId="6897C1ED" w14:textId="77777777" w:rsidR="002C4CEC" w:rsidRDefault="002C4CEC" w:rsidP="002C4CEC">
      <w:pPr>
        <w:tabs>
          <w:tab w:val="left" w:pos="1440"/>
        </w:tabs>
        <w:spacing w:line="260" w:lineRule="atLeast"/>
        <w:ind w:left="1253" w:hanging="1440"/>
        <w:rPr>
          <w:rFonts w:cs="Verdana"/>
          <w:lang w:val="nl-NL"/>
        </w:rPr>
      </w:pPr>
      <w:r>
        <w:rPr>
          <w:rFonts w:cs="Verdana"/>
          <w:lang w:val="nl-NL"/>
        </w:rPr>
        <w:t xml:space="preserve">   </w:t>
      </w:r>
      <w:r>
        <w:rPr>
          <w:rFonts w:cs="Verdana"/>
          <w:lang w:val="nl-NL"/>
        </w:rPr>
        <w:tab/>
      </w:r>
    </w:p>
    <w:p w14:paraId="20F79696" w14:textId="77777777" w:rsidR="002C4CEC" w:rsidRDefault="002C4CEC" w:rsidP="002C4CEC">
      <w:pPr>
        <w:spacing w:line="240" w:lineRule="auto"/>
        <w:ind w:left="1253"/>
        <w:rPr>
          <w:rFonts w:ascii="Cambria" w:eastAsia="Times New Roman" w:hAnsi="Cambria" w:cs="Calibri"/>
          <w:b/>
          <w:bCs/>
          <w:i/>
          <w:iCs/>
          <w:sz w:val="16"/>
          <w:szCs w:val="16"/>
          <w:lang w:val="nl-NL" w:eastAsia="nl-NL"/>
        </w:rPr>
      </w:pPr>
      <w:r>
        <w:rPr>
          <w:rFonts w:ascii="Cambria" w:eastAsia="Times New Roman" w:hAnsi="Cambria" w:cs="Calibri"/>
          <w:b/>
          <w:bCs/>
          <w:i/>
          <w:iCs/>
          <w:sz w:val="16"/>
          <w:szCs w:val="16"/>
          <w:lang w:val="nl-NL" w:eastAsia="nl-NL"/>
        </w:rPr>
        <w:t>Invulinstructie</w:t>
      </w:r>
    </w:p>
    <w:p w14:paraId="5558CB23" w14:textId="5AB4A67A" w:rsidR="002C4CEC" w:rsidRDefault="002C4CEC" w:rsidP="002C4CEC">
      <w:pPr>
        <w:pStyle w:val="Broodtekst"/>
        <w:ind w:left="1253"/>
        <w:rPr>
          <w:lang w:val="nl-NL"/>
        </w:rPr>
      </w:pPr>
      <w:r>
        <w:rPr>
          <w:lang w:val="nl-NL"/>
        </w:rPr>
        <w:t>De gegadigden vullen in tabel '2. Concept Staat van Ontleding' de kosten voor het meerjarig onderhoud en de voorgeschreven activiteiten in.</w:t>
      </w:r>
      <w:r>
        <w:rPr>
          <w:lang w:val="nl-NL"/>
        </w:rPr>
        <w:tab/>
      </w:r>
    </w:p>
    <w:p w14:paraId="4A75E4F7" w14:textId="781B558F" w:rsidR="002C4CEC" w:rsidRDefault="002C4CEC" w:rsidP="002C4CEC">
      <w:pPr>
        <w:pStyle w:val="Broodtekst"/>
        <w:ind w:left="1253"/>
        <w:rPr>
          <w:lang w:val="nl-NL"/>
        </w:rPr>
      </w:pPr>
      <w:r>
        <w:rPr>
          <w:lang w:val="nl-NL"/>
        </w:rPr>
        <w:t xml:space="preserve">Per object is één kolom voor posten die samenhangen met het realiseren van het meerjarig onderhoud en één kolom voor de posten die nodig zijn voor de voorgeschreven activiteiten van het betreffende object. Er mag (en kan) alleen worden ingevuld in de grijzen cellen die zijn omkaderd, voorbeeld: </w:t>
      </w:r>
      <w:r>
        <w:rPr>
          <w:highlight w:val="lightGray"/>
          <w:bdr w:val="single" w:sz="4" w:space="0" w:color="auto" w:frame="1"/>
          <w:lang w:val="nl-NL"/>
        </w:rPr>
        <w:fldChar w:fldCharType="begin"/>
      </w:r>
      <w:r>
        <w:rPr>
          <w:highlight w:val="lightGray"/>
          <w:bdr w:val="single" w:sz="4" w:space="0" w:color="auto" w:frame="1"/>
          <w:lang w:val="nl-NL"/>
        </w:rPr>
        <w:instrText xml:space="preserve"> LINK Excel.Sheet.12 "\\\\ad.rws.nl\\p-dfs01\\homes\\renckensj\\Projecten\\KWASTT\\SvO\\Concept Staat van Ontleding KWASTT v2 (inclusief optionele activiteiten).xlsx" "1. Voorblad!R17K6" \a \f 5 \h  \* MERGEFORMAT </w:instrText>
      </w:r>
      <w:r>
        <w:rPr>
          <w:highlight w:val="lightGray"/>
          <w:bdr w:val="single" w:sz="4" w:space="0" w:color="auto" w:frame="1"/>
          <w:lang w:val="nl-NL"/>
        </w:rPr>
        <w:fldChar w:fldCharType="separate"/>
      </w:r>
      <w:r>
        <w:rPr>
          <w:b/>
          <w:bCs/>
          <w:highlight w:val="lightGray"/>
          <w:bdr w:val="single" w:sz="4" w:space="0" w:color="auto" w:frame="1"/>
          <w:lang w:val="nl-NL"/>
        </w:rPr>
        <w:t>Invullen</w:t>
      </w:r>
      <w:r>
        <w:rPr>
          <w:highlight w:val="lightGray"/>
          <w:bdr w:val="single" w:sz="4" w:space="0" w:color="auto" w:frame="1"/>
          <w:lang w:val="nl-NL"/>
        </w:rPr>
        <w:fldChar w:fldCharType="end"/>
      </w:r>
      <w:r>
        <w:rPr>
          <w:lang w:val="nl-NL"/>
        </w:rPr>
        <w:t>.</w:t>
      </w:r>
    </w:p>
    <w:p w14:paraId="27DDBD1C" w14:textId="77777777" w:rsidR="002C4CEC" w:rsidRDefault="002C4CEC" w:rsidP="002C4CEC">
      <w:pPr>
        <w:pStyle w:val="Broodtekst"/>
        <w:ind w:left="1253"/>
        <w:rPr>
          <w:lang w:val="nl-NL"/>
        </w:rPr>
      </w:pPr>
    </w:p>
    <w:p w14:paraId="00ACABCD" w14:textId="77777777" w:rsidR="002C4CEC" w:rsidRDefault="002C4CEC" w:rsidP="002C4CEC">
      <w:pPr>
        <w:pStyle w:val="Broodtekst"/>
        <w:ind w:left="1253"/>
        <w:rPr>
          <w:rFonts w:ascii="Cambria" w:eastAsia="Times New Roman" w:hAnsi="Cambria" w:cs="Calibri"/>
          <w:b/>
          <w:bCs/>
          <w:i/>
          <w:iCs/>
          <w:sz w:val="16"/>
          <w:szCs w:val="16"/>
          <w:lang w:val="nl-NL" w:eastAsia="nl-NL"/>
        </w:rPr>
      </w:pPr>
      <w:r>
        <w:rPr>
          <w:rFonts w:ascii="Cambria" w:eastAsia="Times New Roman" w:hAnsi="Cambria" w:cs="Calibri"/>
          <w:b/>
          <w:bCs/>
          <w:i/>
          <w:iCs/>
          <w:sz w:val="16"/>
          <w:szCs w:val="16"/>
          <w:lang w:val="nl-NL" w:eastAsia="nl-NL"/>
        </w:rPr>
        <w:t>Nadere toelichting</w:t>
      </w:r>
    </w:p>
    <w:p w14:paraId="7B4775AA" w14:textId="77777777" w:rsidR="002C4CEC" w:rsidRDefault="002C4CEC" w:rsidP="002C4CEC">
      <w:pPr>
        <w:pStyle w:val="Broodtekst"/>
        <w:ind w:left="1253"/>
        <w:rPr>
          <w:lang w:val="nl-NL"/>
        </w:rPr>
      </w:pPr>
      <w:r>
        <w:rPr>
          <w:lang w:val="nl-NL"/>
        </w:rPr>
        <w:t>Directe bouwkosten zoals genoemd in tabel '2. Concept Staat van Ontleding' regel 8 t/m 91 bevatten de posten voor alle werkzaamheden uitgesplitst per tunnelniveau.</w:t>
      </w:r>
    </w:p>
    <w:p w14:paraId="7F7A02AD" w14:textId="77777777" w:rsidR="002C4CEC" w:rsidRDefault="002C4CEC" w:rsidP="002C4CEC">
      <w:pPr>
        <w:pStyle w:val="Broodtekst"/>
        <w:ind w:left="1253"/>
        <w:rPr>
          <w:lang w:val="nl-NL"/>
        </w:rPr>
      </w:pPr>
      <w:r>
        <w:rPr>
          <w:lang w:val="nl-NL"/>
        </w:rPr>
        <w:t xml:space="preserve">Regels 96 t/m 131 in bevatten de overige directe bouwkosten per tunnel. Hierin is ruimte opgenomen om 6 posten zelf in te vullen voor overige zaken die niet vallen onder eerder genoemde regels en die wel in het contract staan. </w:t>
      </w:r>
    </w:p>
    <w:p w14:paraId="06C59F43" w14:textId="77777777" w:rsidR="002C4CEC" w:rsidRDefault="002C4CEC" w:rsidP="002C4CEC">
      <w:pPr>
        <w:pStyle w:val="Broodtekst"/>
        <w:ind w:left="1253"/>
        <w:rPr>
          <w:lang w:val="nl-NL"/>
        </w:rPr>
      </w:pPr>
      <w:r>
        <w:rPr>
          <w:lang w:val="nl-NL"/>
        </w:rPr>
        <w:t>Engineeringskosten zoals genoemd in  tabel '2. Concept Staat van Ontleding' regel 137 t/m 141 bevatten alle ontwerpwerkzaamheden en onderzoekskosten.</w:t>
      </w:r>
    </w:p>
    <w:p w14:paraId="667B7CEB" w14:textId="77777777" w:rsidR="002C4CEC" w:rsidRDefault="002C4CEC" w:rsidP="002C4CEC">
      <w:pPr>
        <w:pStyle w:val="Broodtekst"/>
        <w:ind w:left="1253"/>
        <w:rPr>
          <w:lang w:val="nl-NL"/>
        </w:rPr>
      </w:pPr>
      <w:r>
        <w:rPr>
          <w:lang w:val="nl-NL"/>
        </w:rPr>
        <w:t>Indirecte kosten zoals genoemd in tabel '2. Concept Staat van Ontleding' zijn opgenomen in regel 146 t/m 153  en bevatten alle indirecte kosten.</w:t>
      </w:r>
    </w:p>
    <w:p w14:paraId="2A742A53" w14:textId="77777777" w:rsidR="002C4CEC" w:rsidRDefault="002C4CEC" w:rsidP="002C4CEC">
      <w:pPr>
        <w:pStyle w:val="Broodtekst"/>
        <w:ind w:left="1253"/>
        <w:rPr>
          <w:lang w:val="nl-NL"/>
        </w:rPr>
      </w:pPr>
    </w:p>
    <w:p w14:paraId="7EEA649F" w14:textId="77777777" w:rsidR="002C4CEC" w:rsidRDefault="002C4CEC" w:rsidP="002C4CEC">
      <w:pPr>
        <w:pStyle w:val="Broodtekst"/>
        <w:ind w:left="1253"/>
        <w:rPr>
          <w:lang w:val="nl-NL"/>
        </w:rPr>
      </w:pPr>
      <w:r>
        <w:rPr>
          <w:rFonts w:ascii="Cambria" w:eastAsia="Times New Roman" w:hAnsi="Cambria" w:cs="Calibri"/>
          <w:b/>
          <w:bCs/>
          <w:i/>
          <w:iCs/>
          <w:sz w:val="16"/>
          <w:szCs w:val="16"/>
          <w:lang w:val="nl-NL" w:eastAsia="nl-NL"/>
        </w:rPr>
        <w:t>Invulinstructie voor optionele activiteiten</w:t>
      </w:r>
      <w:r>
        <w:rPr>
          <w:rFonts w:ascii="Cambria" w:eastAsia="Times New Roman" w:hAnsi="Cambria" w:cs="Calibri"/>
          <w:b/>
          <w:bCs/>
          <w:i/>
          <w:iCs/>
          <w:sz w:val="16"/>
          <w:szCs w:val="16"/>
          <w:lang w:val="nl-NL" w:eastAsia="nl-NL"/>
        </w:rPr>
        <w:tab/>
      </w:r>
      <w:r>
        <w:rPr>
          <w:lang w:val="nl-NL"/>
        </w:rPr>
        <w:tab/>
      </w:r>
      <w:r>
        <w:rPr>
          <w:lang w:val="nl-NL"/>
        </w:rPr>
        <w:tab/>
      </w:r>
      <w:r>
        <w:rPr>
          <w:lang w:val="nl-NL"/>
        </w:rPr>
        <w:tab/>
      </w:r>
      <w:r>
        <w:rPr>
          <w:lang w:val="nl-NL"/>
        </w:rPr>
        <w:tab/>
      </w:r>
    </w:p>
    <w:p w14:paraId="01231D8E" w14:textId="77777777" w:rsidR="002C4CEC" w:rsidRDefault="002C4CEC" w:rsidP="002C4CEC">
      <w:pPr>
        <w:pStyle w:val="Broodtekst"/>
        <w:ind w:left="1253"/>
        <w:rPr>
          <w:lang w:val="nl-NL"/>
        </w:rPr>
      </w:pPr>
      <w:r>
        <w:rPr>
          <w:lang w:val="nl-NL"/>
        </w:rPr>
        <w:t>De gegadigden vullen in tabel '3. Optionele activiteiten' de kosten voor het de optionele activiteit. Voor verdere invulinstructie wordt verwezen naar bovenstaande.</w:t>
      </w:r>
    </w:p>
    <w:p w14:paraId="3B317261" w14:textId="77777777" w:rsidR="002C4CEC" w:rsidRDefault="002C4CEC" w:rsidP="002C4CEC">
      <w:pPr>
        <w:pStyle w:val="Broodtekst"/>
        <w:ind w:left="1253"/>
        <w:rPr>
          <w:lang w:val="nl-NL"/>
        </w:rPr>
      </w:pPr>
      <w:r>
        <w:rPr>
          <w:lang w:val="nl-NL"/>
        </w:rPr>
        <w:t xml:space="preserve">Er mag (en kan) alleen worden ingevuld in de grijzen cellen die zijn omkaderd, voorbeeld:    </w:t>
      </w:r>
      <w:r>
        <w:rPr>
          <w:b/>
          <w:bCs/>
          <w:highlight w:val="lightGray"/>
          <w:bdr w:val="single" w:sz="4" w:space="0" w:color="auto" w:frame="1"/>
          <w:lang w:val="nl-NL"/>
        </w:rPr>
        <w:t>invullen</w:t>
      </w:r>
      <w:r>
        <w:rPr>
          <w:lang w:val="nl-NL"/>
        </w:rPr>
        <w:t xml:space="preserve"> </w:t>
      </w:r>
      <w:r>
        <w:rPr>
          <w:lang w:val="nl-NL"/>
        </w:rPr>
        <w:tab/>
      </w:r>
    </w:p>
    <w:p w14:paraId="72FDCA01" w14:textId="77777777" w:rsidR="002C4CEC" w:rsidRDefault="002C4CEC" w:rsidP="002C4CEC">
      <w:pPr>
        <w:pStyle w:val="Broodtekst"/>
        <w:ind w:left="1253"/>
        <w:rPr>
          <w:lang w:val="nl-NL"/>
        </w:rPr>
      </w:pPr>
    </w:p>
    <w:p w14:paraId="0D3B7AB5" w14:textId="77777777" w:rsidR="002C4CEC" w:rsidRDefault="002C4CEC" w:rsidP="002C4CEC">
      <w:pPr>
        <w:pStyle w:val="Broodtekst"/>
        <w:ind w:left="1253"/>
        <w:rPr>
          <w:lang w:val="nl-NL"/>
        </w:rPr>
      </w:pPr>
      <w:r>
        <w:rPr>
          <w:lang w:val="nl-NL"/>
        </w:rPr>
        <w:t>Totaalbedrag van de Staat van prijzen van de Optionele Activiteiten maakt geen onderdeel uit van de inschrijvingssom.</w:t>
      </w:r>
      <w:r>
        <w:rPr>
          <w:lang w:val="nl-NL"/>
        </w:rPr>
        <w:tab/>
      </w:r>
      <w:r>
        <w:rPr>
          <w:lang w:val="nl-NL"/>
        </w:rPr>
        <w:tab/>
      </w:r>
      <w:r>
        <w:rPr>
          <w:lang w:val="nl-NL"/>
        </w:rPr>
        <w:tab/>
      </w:r>
      <w:r>
        <w:rPr>
          <w:lang w:val="nl-NL"/>
        </w:rPr>
        <w:tab/>
      </w:r>
      <w:r>
        <w:rPr>
          <w:lang w:val="nl-NL"/>
        </w:rPr>
        <w:tab/>
      </w:r>
    </w:p>
    <w:p w14:paraId="3DDF2C6C" w14:textId="77777777" w:rsidR="002C4CEC" w:rsidRDefault="002C4CEC" w:rsidP="002C4CEC">
      <w:pPr>
        <w:pStyle w:val="Broodtekst"/>
        <w:ind w:left="1253"/>
        <w:rPr>
          <w:lang w:val="nl-NL"/>
        </w:rPr>
      </w:pPr>
    </w:p>
    <w:p w14:paraId="35B80DB1" w14:textId="77777777" w:rsidR="002C4CEC" w:rsidRDefault="002C4CEC" w:rsidP="002C4CEC">
      <w:pPr>
        <w:pStyle w:val="Broodtekst"/>
        <w:ind w:left="1253"/>
        <w:rPr>
          <w:lang w:val="nl-NL"/>
        </w:rPr>
      </w:pPr>
      <w:r>
        <w:rPr>
          <w:lang w:val="nl-NL"/>
        </w:rPr>
        <w:tab/>
      </w:r>
    </w:p>
    <w:p w14:paraId="70F20CB3" w14:textId="77777777" w:rsidR="002C4CEC" w:rsidRDefault="002C4CEC" w:rsidP="002C4CEC">
      <w:pPr>
        <w:spacing w:line="240" w:lineRule="auto"/>
        <w:rPr>
          <w:lang w:val="nl-NL"/>
        </w:rPr>
        <w:sectPr w:rsidR="002C4CEC">
          <w:pgSz w:w="12240" w:h="15840"/>
          <w:pgMar w:top="1440" w:right="1440" w:bottom="1440" w:left="1418" w:header="708" w:footer="708" w:gutter="0"/>
          <w:cols w:space="708"/>
        </w:sectPr>
      </w:pPr>
    </w:p>
    <w:tbl>
      <w:tblPr>
        <w:tblW w:w="0" w:type="auto"/>
        <w:jc w:val="center"/>
        <w:tblCellMar>
          <w:left w:w="70" w:type="dxa"/>
          <w:right w:w="70" w:type="dxa"/>
        </w:tblCellMar>
        <w:tblLook w:val="04A0" w:firstRow="1" w:lastRow="0" w:firstColumn="1" w:lastColumn="0" w:noHBand="0" w:noVBand="1"/>
      </w:tblPr>
      <w:tblGrid>
        <w:gridCol w:w="203"/>
        <w:gridCol w:w="2277"/>
        <w:gridCol w:w="534"/>
        <w:gridCol w:w="995"/>
        <w:gridCol w:w="534"/>
        <w:gridCol w:w="1379"/>
        <w:gridCol w:w="534"/>
        <w:gridCol w:w="995"/>
        <w:gridCol w:w="534"/>
        <w:gridCol w:w="1379"/>
        <w:gridCol w:w="395"/>
        <w:gridCol w:w="777"/>
        <w:gridCol w:w="193"/>
        <w:gridCol w:w="1562"/>
        <w:gridCol w:w="151"/>
        <w:gridCol w:w="1562"/>
      </w:tblGrid>
      <w:tr w:rsidR="002C4CEC" w14:paraId="17947788" w14:textId="77777777" w:rsidTr="00A80AEB">
        <w:trPr>
          <w:trHeight w:val="300"/>
          <w:jc w:val="center"/>
        </w:trPr>
        <w:tc>
          <w:tcPr>
            <w:tcW w:w="201" w:type="dxa"/>
            <w:noWrap/>
            <w:vAlign w:val="bottom"/>
            <w:hideMark/>
          </w:tcPr>
          <w:p w14:paraId="10DE2139" w14:textId="77777777" w:rsidR="002C4CEC" w:rsidRDefault="002C4CEC">
            <w:pPr>
              <w:rPr>
                <w:lang w:val="nl-NL"/>
              </w:rPr>
            </w:pPr>
            <w:bookmarkStart w:id="2" w:name="RANGE!A2:N163"/>
            <w:bookmarkEnd w:id="2"/>
          </w:p>
        </w:tc>
        <w:tc>
          <w:tcPr>
            <w:tcW w:w="2273" w:type="dxa"/>
            <w:noWrap/>
            <w:vAlign w:val="bottom"/>
            <w:hideMark/>
          </w:tcPr>
          <w:p w14:paraId="34AD344A" w14:textId="694F51A1" w:rsidR="002C4CEC" w:rsidRPr="00103C86" w:rsidRDefault="002C4CEC" w:rsidP="00103C86">
            <w:pPr>
              <w:spacing w:line="240" w:lineRule="auto"/>
              <w:rPr>
                <w:rFonts w:ascii="Times New Roman" w:eastAsia="Times New Roman" w:hAnsi="Times New Roman" w:cs="Times New Roman"/>
                <w:sz w:val="20"/>
                <w:szCs w:val="20"/>
                <w:lang w:val="nl-NL" w:eastAsia="nl-NL"/>
              </w:rPr>
            </w:pPr>
            <w:r w:rsidRPr="00103C86">
              <w:rPr>
                <w:b/>
                <w:lang w:val="nl-NL"/>
              </w:rPr>
              <w:t>Tabel 2: Concept Sta</w:t>
            </w:r>
            <w:r w:rsidR="00103C86" w:rsidRPr="00103C86">
              <w:rPr>
                <w:b/>
                <w:lang w:val="nl-NL"/>
              </w:rPr>
              <w:t>at van Ontleding</w:t>
            </w:r>
            <w:r w:rsidR="00103C86" w:rsidRPr="00103C86">
              <w:rPr>
                <w:rFonts w:ascii="Cambria" w:eastAsia="Times New Roman" w:hAnsi="Cambria" w:cs="Times New Roman"/>
                <w:b/>
                <w:bCs/>
                <w:sz w:val="16"/>
                <w:szCs w:val="16"/>
                <w:lang w:val="nl-NL" w:eastAsia="nl-NL"/>
              </w:rPr>
              <w:t xml:space="preserve"> </w:t>
            </w:r>
          </w:p>
        </w:tc>
        <w:tc>
          <w:tcPr>
            <w:tcW w:w="532" w:type="dxa"/>
            <w:noWrap/>
            <w:vAlign w:val="bottom"/>
            <w:hideMark/>
          </w:tcPr>
          <w:p w14:paraId="73BBD7A4" w14:textId="77777777" w:rsidR="002C4CEC" w:rsidRDefault="002C4CEC">
            <w:pPr>
              <w:rPr>
                <w:rFonts w:ascii="Times New Roman" w:eastAsia="Times New Roman" w:hAnsi="Times New Roman" w:cs="Times New Roman"/>
                <w:sz w:val="20"/>
                <w:szCs w:val="20"/>
                <w:lang w:val="nl-NL" w:eastAsia="nl-NL"/>
              </w:rPr>
            </w:pPr>
          </w:p>
        </w:tc>
        <w:tc>
          <w:tcPr>
            <w:tcW w:w="2899" w:type="dxa"/>
            <w:gridSpan w:val="3"/>
            <w:tcBorders>
              <w:top w:val="single" w:sz="4" w:space="0" w:color="auto"/>
              <w:left w:val="single" w:sz="4" w:space="0" w:color="auto"/>
              <w:bottom w:val="nil"/>
              <w:right w:val="single" w:sz="4" w:space="0" w:color="000000"/>
            </w:tcBorders>
            <w:noWrap/>
            <w:vAlign w:val="bottom"/>
            <w:hideMark/>
          </w:tcPr>
          <w:p w14:paraId="084CA9D7" w14:textId="77777777" w:rsidR="002C4CEC" w:rsidRDefault="002C4CEC">
            <w:pPr>
              <w:spacing w:line="240" w:lineRule="auto"/>
              <w:jc w:val="center"/>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Koning Willem-Alexander Tunnel</w:t>
            </w:r>
          </w:p>
        </w:tc>
        <w:tc>
          <w:tcPr>
            <w:tcW w:w="532" w:type="dxa"/>
            <w:noWrap/>
            <w:vAlign w:val="bottom"/>
            <w:hideMark/>
          </w:tcPr>
          <w:p w14:paraId="001C48F1" w14:textId="77777777" w:rsidR="002C4CEC" w:rsidRDefault="002C4CEC">
            <w:pPr>
              <w:rPr>
                <w:rFonts w:ascii="Calibri" w:eastAsia="Times New Roman" w:hAnsi="Calibri" w:cs="Times New Roman"/>
                <w:b/>
                <w:bCs/>
                <w:color w:val="000000"/>
                <w:sz w:val="22"/>
                <w:szCs w:val="22"/>
                <w:lang w:val="nl-NL" w:eastAsia="nl-NL"/>
              </w:rPr>
            </w:pPr>
          </w:p>
        </w:tc>
        <w:tc>
          <w:tcPr>
            <w:tcW w:w="2899" w:type="dxa"/>
            <w:gridSpan w:val="3"/>
            <w:tcBorders>
              <w:top w:val="single" w:sz="4" w:space="0" w:color="auto"/>
              <w:left w:val="single" w:sz="4" w:space="0" w:color="auto"/>
              <w:bottom w:val="nil"/>
              <w:right w:val="single" w:sz="4" w:space="0" w:color="000000"/>
            </w:tcBorders>
            <w:noWrap/>
            <w:vAlign w:val="bottom"/>
            <w:hideMark/>
          </w:tcPr>
          <w:p w14:paraId="582702FE" w14:textId="77777777" w:rsidR="002C4CEC" w:rsidRDefault="002C4CEC">
            <w:pPr>
              <w:spacing w:line="240" w:lineRule="auto"/>
              <w:jc w:val="center"/>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Salland Twente Tunnel</w:t>
            </w:r>
          </w:p>
        </w:tc>
        <w:tc>
          <w:tcPr>
            <w:tcW w:w="405" w:type="dxa"/>
            <w:noWrap/>
            <w:vAlign w:val="bottom"/>
            <w:hideMark/>
          </w:tcPr>
          <w:p w14:paraId="6BAAA203" w14:textId="77777777" w:rsidR="002C4CEC" w:rsidRDefault="002C4CEC">
            <w:pPr>
              <w:rPr>
                <w:rFonts w:ascii="Calibri" w:eastAsia="Times New Roman" w:hAnsi="Calibri" w:cs="Times New Roman"/>
                <w:b/>
                <w:bCs/>
                <w:color w:val="000000"/>
                <w:sz w:val="22"/>
                <w:szCs w:val="22"/>
                <w:lang w:val="nl-NL" w:eastAsia="nl-NL"/>
              </w:rPr>
            </w:pPr>
          </w:p>
        </w:tc>
        <w:tc>
          <w:tcPr>
            <w:tcW w:w="803" w:type="dxa"/>
            <w:noWrap/>
            <w:vAlign w:val="bottom"/>
          </w:tcPr>
          <w:p w14:paraId="0C165038"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95" w:type="dxa"/>
            <w:noWrap/>
            <w:vAlign w:val="bottom"/>
            <w:hideMark/>
          </w:tcPr>
          <w:p w14:paraId="4F102306" w14:textId="77777777" w:rsidR="002C4CEC" w:rsidRDefault="002C4CEC">
            <w:pPr>
              <w:rPr>
                <w:rFonts w:ascii="Times New Roman" w:eastAsia="Times New Roman" w:hAnsi="Times New Roman" w:cs="Times New Roman"/>
                <w:sz w:val="20"/>
                <w:szCs w:val="20"/>
                <w:lang w:val="nl-NL" w:eastAsia="nl-NL"/>
              </w:rPr>
            </w:pPr>
          </w:p>
        </w:tc>
        <w:tc>
          <w:tcPr>
            <w:tcW w:w="1557" w:type="dxa"/>
            <w:noWrap/>
            <w:vAlign w:val="bottom"/>
            <w:hideMark/>
          </w:tcPr>
          <w:p w14:paraId="391C7D3D"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Toelichting KWA  Voorgeschreven Activiteiten</w:t>
            </w:r>
          </w:p>
        </w:tc>
        <w:tc>
          <w:tcPr>
            <w:tcW w:w="151" w:type="dxa"/>
            <w:noWrap/>
            <w:vAlign w:val="bottom"/>
            <w:hideMark/>
          </w:tcPr>
          <w:p w14:paraId="14FD61C2" w14:textId="77777777" w:rsidR="002C4CEC" w:rsidRDefault="002C4CEC">
            <w:pPr>
              <w:rPr>
                <w:rFonts w:ascii="Calibri" w:eastAsia="Times New Roman" w:hAnsi="Calibri" w:cs="Times New Roman"/>
                <w:b/>
                <w:bCs/>
                <w:color w:val="000000"/>
                <w:sz w:val="22"/>
                <w:szCs w:val="22"/>
                <w:lang w:val="nl-NL" w:eastAsia="nl-NL"/>
              </w:rPr>
            </w:pPr>
          </w:p>
        </w:tc>
        <w:tc>
          <w:tcPr>
            <w:tcW w:w="1557" w:type="dxa"/>
            <w:noWrap/>
            <w:vAlign w:val="bottom"/>
            <w:hideMark/>
          </w:tcPr>
          <w:p w14:paraId="579C05B9"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Toelichting STT  Voorgeschreven Activiteiten</w:t>
            </w:r>
          </w:p>
        </w:tc>
      </w:tr>
      <w:tr w:rsidR="002C4CEC" w14:paraId="436BC372" w14:textId="77777777" w:rsidTr="00A80AEB">
        <w:trPr>
          <w:trHeight w:val="300"/>
          <w:jc w:val="center"/>
        </w:trPr>
        <w:tc>
          <w:tcPr>
            <w:tcW w:w="201" w:type="dxa"/>
            <w:noWrap/>
            <w:vAlign w:val="bottom"/>
            <w:hideMark/>
          </w:tcPr>
          <w:p w14:paraId="35BA5068" w14:textId="77777777" w:rsidR="002C4CEC" w:rsidRDefault="002C4CEC">
            <w:pPr>
              <w:rPr>
                <w:rFonts w:ascii="Calibri" w:eastAsia="Times New Roman" w:hAnsi="Calibri" w:cs="Times New Roman"/>
                <w:b/>
                <w:bCs/>
                <w:color w:val="000000"/>
                <w:sz w:val="22"/>
                <w:szCs w:val="22"/>
                <w:lang w:val="nl-NL" w:eastAsia="nl-NL"/>
              </w:rPr>
            </w:pPr>
          </w:p>
        </w:tc>
        <w:tc>
          <w:tcPr>
            <w:tcW w:w="2273" w:type="dxa"/>
            <w:noWrap/>
            <w:vAlign w:val="bottom"/>
            <w:hideMark/>
          </w:tcPr>
          <w:p w14:paraId="47AB81DE" w14:textId="77777777" w:rsidR="002C4CEC" w:rsidRDefault="002C4CEC">
            <w:pPr>
              <w:spacing w:line="256" w:lineRule="auto"/>
              <w:rPr>
                <w:sz w:val="20"/>
                <w:szCs w:val="20"/>
                <w:lang w:val="nl-NL" w:eastAsia="nl-NL"/>
              </w:rPr>
            </w:pPr>
          </w:p>
        </w:tc>
        <w:tc>
          <w:tcPr>
            <w:tcW w:w="532" w:type="dxa"/>
            <w:noWrap/>
            <w:vAlign w:val="bottom"/>
            <w:hideMark/>
          </w:tcPr>
          <w:p w14:paraId="19A2048E" w14:textId="77777777" w:rsidR="002C4CEC" w:rsidRDefault="002C4CEC">
            <w:pPr>
              <w:spacing w:line="256" w:lineRule="auto"/>
              <w:rPr>
                <w:sz w:val="20"/>
                <w:szCs w:val="20"/>
                <w:lang w:val="nl-NL" w:eastAsia="nl-NL"/>
              </w:rPr>
            </w:pPr>
          </w:p>
        </w:tc>
        <w:tc>
          <w:tcPr>
            <w:tcW w:w="992" w:type="dxa"/>
            <w:tcBorders>
              <w:top w:val="nil"/>
              <w:left w:val="single" w:sz="4" w:space="0" w:color="auto"/>
              <w:bottom w:val="single" w:sz="4" w:space="0" w:color="auto"/>
              <w:right w:val="nil"/>
            </w:tcBorders>
            <w:noWrap/>
            <w:vAlign w:val="bottom"/>
            <w:hideMark/>
          </w:tcPr>
          <w:p w14:paraId="77958C6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single" w:sz="4" w:space="0" w:color="auto"/>
              <w:right w:val="nil"/>
            </w:tcBorders>
            <w:noWrap/>
            <w:vAlign w:val="bottom"/>
            <w:hideMark/>
          </w:tcPr>
          <w:p w14:paraId="3F3957C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noWrap/>
            <w:vAlign w:val="bottom"/>
            <w:hideMark/>
          </w:tcPr>
          <w:p w14:paraId="15E9B5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41ED7623"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nil"/>
            </w:tcBorders>
            <w:noWrap/>
            <w:vAlign w:val="bottom"/>
            <w:hideMark/>
          </w:tcPr>
          <w:p w14:paraId="4DDA073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single" w:sz="4" w:space="0" w:color="auto"/>
              <w:right w:val="nil"/>
            </w:tcBorders>
            <w:noWrap/>
            <w:vAlign w:val="bottom"/>
            <w:hideMark/>
          </w:tcPr>
          <w:p w14:paraId="40529A8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noWrap/>
            <w:vAlign w:val="bottom"/>
            <w:hideMark/>
          </w:tcPr>
          <w:p w14:paraId="3BFFCC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noWrap/>
            <w:vAlign w:val="bottom"/>
            <w:hideMark/>
          </w:tcPr>
          <w:p w14:paraId="5F458963" w14:textId="77777777" w:rsidR="002C4CEC" w:rsidRDefault="002C4CEC">
            <w:pPr>
              <w:rPr>
                <w:rFonts w:eastAsia="Times New Roman" w:cs="Times New Roman"/>
                <w:color w:val="000000"/>
                <w:sz w:val="16"/>
                <w:szCs w:val="16"/>
                <w:lang w:val="nl-NL" w:eastAsia="nl-NL"/>
              </w:rPr>
            </w:pPr>
          </w:p>
        </w:tc>
        <w:tc>
          <w:tcPr>
            <w:tcW w:w="803" w:type="dxa"/>
            <w:noWrap/>
            <w:vAlign w:val="bottom"/>
            <w:hideMark/>
          </w:tcPr>
          <w:p w14:paraId="09B47E8C" w14:textId="77777777" w:rsidR="002C4CEC" w:rsidRDefault="002C4CEC">
            <w:pPr>
              <w:spacing w:line="256" w:lineRule="auto"/>
              <w:rPr>
                <w:sz w:val="20"/>
                <w:szCs w:val="20"/>
                <w:lang w:val="nl-NL" w:eastAsia="nl-NL"/>
              </w:rPr>
            </w:pPr>
          </w:p>
        </w:tc>
        <w:tc>
          <w:tcPr>
            <w:tcW w:w="195" w:type="dxa"/>
            <w:noWrap/>
            <w:vAlign w:val="bottom"/>
            <w:hideMark/>
          </w:tcPr>
          <w:p w14:paraId="6C6783B1" w14:textId="77777777" w:rsidR="002C4CEC" w:rsidRDefault="002C4CEC">
            <w:pPr>
              <w:spacing w:line="256" w:lineRule="auto"/>
              <w:rPr>
                <w:sz w:val="20"/>
                <w:szCs w:val="20"/>
                <w:lang w:val="nl-NL" w:eastAsia="nl-NL"/>
              </w:rPr>
            </w:pPr>
          </w:p>
        </w:tc>
        <w:tc>
          <w:tcPr>
            <w:tcW w:w="1557" w:type="dxa"/>
            <w:noWrap/>
            <w:vAlign w:val="bottom"/>
            <w:hideMark/>
          </w:tcPr>
          <w:p w14:paraId="5A341E67" w14:textId="77777777" w:rsidR="002C4CEC" w:rsidRDefault="002C4CEC">
            <w:pPr>
              <w:spacing w:line="256" w:lineRule="auto"/>
              <w:rPr>
                <w:sz w:val="20"/>
                <w:szCs w:val="20"/>
                <w:lang w:val="nl-NL" w:eastAsia="nl-NL"/>
              </w:rPr>
            </w:pPr>
          </w:p>
        </w:tc>
        <w:tc>
          <w:tcPr>
            <w:tcW w:w="151" w:type="dxa"/>
            <w:noWrap/>
            <w:vAlign w:val="bottom"/>
            <w:hideMark/>
          </w:tcPr>
          <w:p w14:paraId="1C7F2E10" w14:textId="77777777" w:rsidR="002C4CEC" w:rsidRDefault="002C4CEC">
            <w:pPr>
              <w:spacing w:line="256" w:lineRule="auto"/>
              <w:rPr>
                <w:sz w:val="20"/>
                <w:szCs w:val="20"/>
                <w:lang w:val="nl-NL" w:eastAsia="nl-NL"/>
              </w:rPr>
            </w:pPr>
          </w:p>
        </w:tc>
        <w:tc>
          <w:tcPr>
            <w:tcW w:w="1557" w:type="dxa"/>
            <w:noWrap/>
            <w:vAlign w:val="bottom"/>
            <w:hideMark/>
          </w:tcPr>
          <w:p w14:paraId="5616CAB7" w14:textId="77777777" w:rsidR="002C4CEC" w:rsidRDefault="002C4CEC">
            <w:pPr>
              <w:spacing w:line="256" w:lineRule="auto"/>
              <w:rPr>
                <w:sz w:val="20"/>
                <w:szCs w:val="20"/>
                <w:lang w:val="nl-NL" w:eastAsia="nl-NL"/>
              </w:rPr>
            </w:pPr>
          </w:p>
        </w:tc>
      </w:tr>
      <w:tr w:rsidR="002C4CEC" w14:paraId="7EBBD83D" w14:textId="77777777" w:rsidTr="00A80AEB">
        <w:trPr>
          <w:trHeight w:val="300"/>
          <w:jc w:val="center"/>
        </w:trPr>
        <w:tc>
          <w:tcPr>
            <w:tcW w:w="201" w:type="dxa"/>
            <w:tcBorders>
              <w:top w:val="single" w:sz="4" w:space="0" w:color="auto"/>
              <w:left w:val="single" w:sz="4" w:space="0" w:color="auto"/>
              <w:bottom w:val="nil"/>
              <w:right w:val="nil"/>
            </w:tcBorders>
            <w:noWrap/>
            <w:vAlign w:val="bottom"/>
            <w:hideMark/>
          </w:tcPr>
          <w:p w14:paraId="1835B4A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2273" w:type="dxa"/>
            <w:tcBorders>
              <w:top w:val="single" w:sz="4" w:space="0" w:color="auto"/>
              <w:left w:val="nil"/>
              <w:bottom w:val="nil"/>
              <w:right w:val="single" w:sz="4" w:space="0" w:color="auto"/>
            </w:tcBorders>
            <w:noWrap/>
            <w:vAlign w:val="bottom"/>
            <w:hideMark/>
          </w:tcPr>
          <w:p w14:paraId="5F5FFB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Omschrijving posten</w:t>
            </w:r>
          </w:p>
        </w:tc>
        <w:tc>
          <w:tcPr>
            <w:tcW w:w="532" w:type="dxa"/>
            <w:tcBorders>
              <w:top w:val="single" w:sz="4" w:space="0" w:color="auto"/>
              <w:left w:val="nil"/>
              <w:bottom w:val="nil"/>
              <w:right w:val="nil"/>
            </w:tcBorders>
            <w:noWrap/>
            <w:vAlign w:val="bottom"/>
            <w:hideMark/>
          </w:tcPr>
          <w:p w14:paraId="0046FE9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992" w:type="dxa"/>
            <w:tcBorders>
              <w:top w:val="nil"/>
              <w:left w:val="single" w:sz="4" w:space="0" w:color="auto"/>
              <w:bottom w:val="nil"/>
              <w:right w:val="nil"/>
            </w:tcBorders>
            <w:noWrap/>
            <w:vAlign w:val="bottom"/>
            <w:hideMark/>
          </w:tcPr>
          <w:p w14:paraId="3EA24338" w14:textId="77777777" w:rsidR="002C4CEC" w:rsidRDefault="002C4CEC">
            <w:pPr>
              <w:spacing w:line="240" w:lineRule="auto"/>
              <w:jc w:val="center"/>
              <w:rPr>
                <w:rFonts w:eastAsia="Times New Roman" w:cs="Times New Roman"/>
                <w:color w:val="000000"/>
                <w:sz w:val="16"/>
                <w:szCs w:val="16"/>
                <w:lang w:val="nl-NL" w:eastAsia="nl-NL"/>
              </w:rPr>
            </w:pPr>
            <w:r>
              <w:rPr>
                <w:rFonts w:eastAsia="Times New Roman" w:cs="Times New Roman"/>
                <w:color w:val="000000"/>
                <w:sz w:val="16"/>
                <w:szCs w:val="16"/>
                <w:lang w:val="nl-NL" w:eastAsia="nl-NL"/>
              </w:rPr>
              <w:t>KWA Meerjarig Onderhoud</w:t>
            </w:r>
          </w:p>
        </w:tc>
        <w:tc>
          <w:tcPr>
            <w:tcW w:w="532" w:type="dxa"/>
            <w:tcBorders>
              <w:top w:val="nil"/>
              <w:left w:val="single" w:sz="4" w:space="0" w:color="auto"/>
              <w:bottom w:val="nil"/>
              <w:right w:val="single" w:sz="4" w:space="0" w:color="auto"/>
            </w:tcBorders>
            <w:noWrap/>
            <w:vAlign w:val="bottom"/>
            <w:hideMark/>
          </w:tcPr>
          <w:p w14:paraId="71F99D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00ADE8E" w14:textId="77777777" w:rsidR="002C4CEC" w:rsidRDefault="002C4CEC">
            <w:pPr>
              <w:spacing w:line="240" w:lineRule="auto"/>
              <w:jc w:val="center"/>
              <w:rPr>
                <w:rFonts w:eastAsia="Times New Roman" w:cs="Times New Roman"/>
                <w:color w:val="000000"/>
                <w:sz w:val="16"/>
                <w:szCs w:val="16"/>
                <w:lang w:val="nl-NL" w:eastAsia="nl-NL"/>
              </w:rPr>
            </w:pPr>
            <w:r>
              <w:rPr>
                <w:rFonts w:eastAsia="Times New Roman" w:cs="Times New Roman"/>
                <w:color w:val="000000"/>
                <w:sz w:val="16"/>
                <w:szCs w:val="16"/>
                <w:lang w:val="nl-NL" w:eastAsia="nl-NL"/>
              </w:rPr>
              <w:t>KWA Voorgeschreven Activiteiten*</w:t>
            </w:r>
          </w:p>
        </w:tc>
        <w:tc>
          <w:tcPr>
            <w:tcW w:w="532" w:type="dxa"/>
            <w:tcBorders>
              <w:top w:val="single" w:sz="4" w:space="0" w:color="auto"/>
              <w:left w:val="single" w:sz="4" w:space="0" w:color="auto"/>
              <w:bottom w:val="nil"/>
              <w:right w:val="single" w:sz="4" w:space="0" w:color="auto"/>
            </w:tcBorders>
            <w:noWrap/>
            <w:vAlign w:val="bottom"/>
            <w:hideMark/>
          </w:tcPr>
          <w:p w14:paraId="0C08B7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5760DB0" w14:textId="77777777" w:rsidR="002C4CEC" w:rsidRDefault="002C4CEC">
            <w:pPr>
              <w:spacing w:line="240" w:lineRule="auto"/>
              <w:jc w:val="center"/>
              <w:rPr>
                <w:rFonts w:eastAsia="Times New Roman" w:cs="Times New Roman"/>
                <w:color w:val="000000"/>
                <w:sz w:val="16"/>
                <w:szCs w:val="16"/>
                <w:lang w:val="nl-NL" w:eastAsia="nl-NL"/>
              </w:rPr>
            </w:pPr>
            <w:r>
              <w:rPr>
                <w:rFonts w:eastAsia="Times New Roman" w:cs="Times New Roman"/>
                <w:color w:val="000000"/>
                <w:sz w:val="16"/>
                <w:szCs w:val="16"/>
                <w:lang w:val="nl-NL" w:eastAsia="nl-NL"/>
              </w:rPr>
              <w:t>STT Meerjarig Onderhoud</w:t>
            </w:r>
          </w:p>
        </w:tc>
        <w:tc>
          <w:tcPr>
            <w:tcW w:w="532" w:type="dxa"/>
            <w:tcBorders>
              <w:top w:val="nil"/>
              <w:left w:val="single" w:sz="4" w:space="0" w:color="auto"/>
              <w:bottom w:val="nil"/>
              <w:right w:val="single" w:sz="4" w:space="0" w:color="auto"/>
            </w:tcBorders>
            <w:noWrap/>
            <w:vAlign w:val="bottom"/>
            <w:hideMark/>
          </w:tcPr>
          <w:p w14:paraId="5CF7E9A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DCADDBE" w14:textId="77777777" w:rsidR="002C4CEC" w:rsidRDefault="002C4CEC">
            <w:pPr>
              <w:spacing w:line="240" w:lineRule="auto"/>
              <w:jc w:val="center"/>
              <w:rPr>
                <w:rFonts w:eastAsia="Times New Roman" w:cs="Times New Roman"/>
                <w:color w:val="000000"/>
                <w:sz w:val="16"/>
                <w:szCs w:val="16"/>
                <w:lang w:val="nl-NL" w:eastAsia="nl-NL"/>
              </w:rPr>
            </w:pPr>
            <w:r>
              <w:rPr>
                <w:rFonts w:eastAsia="Times New Roman" w:cs="Times New Roman"/>
                <w:color w:val="000000"/>
                <w:sz w:val="16"/>
                <w:szCs w:val="16"/>
                <w:lang w:val="nl-NL" w:eastAsia="nl-NL"/>
              </w:rPr>
              <w:t>STT Voorgeschreven Activiteiten**</w:t>
            </w:r>
          </w:p>
        </w:tc>
        <w:tc>
          <w:tcPr>
            <w:tcW w:w="405" w:type="dxa"/>
            <w:tcBorders>
              <w:top w:val="single" w:sz="4" w:space="0" w:color="auto"/>
              <w:left w:val="single" w:sz="4" w:space="0" w:color="auto"/>
              <w:bottom w:val="nil"/>
              <w:right w:val="single" w:sz="4" w:space="0" w:color="auto"/>
            </w:tcBorders>
            <w:noWrap/>
            <w:vAlign w:val="bottom"/>
            <w:hideMark/>
          </w:tcPr>
          <w:p w14:paraId="5AA99F7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single" w:sz="4" w:space="0" w:color="auto"/>
              <w:left w:val="nil"/>
              <w:bottom w:val="nil"/>
              <w:right w:val="single" w:sz="4" w:space="0" w:color="auto"/>
            </w:tcBorders>
            <w:noWrap/>
            <w:vAlign w:val="bottom"/>
            <w:hideMark/>
          </w:tcPr>
          <w:p w14:paraId="385738C0" w14:textId="77777777" w:rsidR="002C4CEC" w:rsidRDefault="002C4CEC">
            <w:pPr>
              <w:spacing w:line="240" w:lineRule="auto"/>
              <w:jc w:val="center"/>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Totaal</w:t>
            </w:r>
          </w:p>
        </w:tc>
        <w:tc>
          <w:tcPr>
            <w:tcW w:w="195" w:type="dxa"/>
            <w:noWrap/>
            <w:vAlign w:val="bottom"/>
            <w:hideMark/>
          </w:tcPr>
          <w:p w14:paraId="0528F12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EB7F8A7" w14:textId="77777777" w:rsidR="002C4CEC" w:rsidRDefault="002C4CEC">
            <w:pPr>
              <w:spacing w:line="256" w:lineRule="auto"/>
              <w:rPr>
                <w:sz w:val="20"/>
                <w:szCs w:val="20"/>
                <w:lang w:val="nl-NL" w:eastAsia="nl-NL"/>
              </w:rPr>
            </w:pPr>
          </w:p>
        </w:tc>
        <w:tc>
          <w:tcPr>
            <w:tcW w:w="151" w:type="dxa"/>
            <w:noWrap/>
            <w:vAlign w:val="bottom"/>
            <w:hideMark/>
          </w:tcPr>
          <w:p w14:paraId="42CADAD6" w14:textId="77777777" w:rsidR="002C4CEC" w:rsidRDefault="002C4CEC">
            <w:pPr>
              <w:spacing w:line="256" w:lineRule="auto"/>
              <w:rPr>
                <w:sz w:val="20"/>
                <w:szCs w:val="20"/>
                <w:lang w:val="nl-NL" w:eastAsia="nl-NL"/>
              </w:rPr>
            </w:pPr>
          </w:p>
        </w:tc>
        <w:tc>
          <w:tcPr>
            <w:tcW w:w="1557" w:type="dxa"/>
            <w:noWrap/>
            <w:vAlign w:val="bottom"/>
            <w:hideMark/>
          </w:tcPr>
          <w:p w14:paraId="7B3A181C" w14:textId="77777777" w:rsidR="002C4CEC" w:rsidRDefault="002C4CEC">
            <w:pPr>
              <w:spacing w:line="256" w:lineRule="auto"/>
              <w:rPr>
                <w:sz w:val="20"/>
                <w:szCs w:val="20"/>
                <w:lang w:val="nl-NL" w:eastAsia="nl-NL"/>
              </w:rPr>
            </w:pPr>
          </w:p>
        </w:tc>
      </w:tr>
      <w:tr w:rsidR="002C4CEC" w14:paraId="2F68E328" w14:textId="77777777" w:rsidTr="00A80AEB">
        <w:trPr>
          <w:trHeight w:val="300"/>
          <w:jc w:val="center"/>
        </w:trPr>
        <w:tc>
          <w:tcPr>
            <w:tcW w:w="201" w:type="dxa"/>
            <w:tcBorders>
              <w:top w:val="nil"/>
              <w:left w:val="single" w:sz="4" w:space="0" w:color="auto"/>
              <w:bottom w:val="nil"/>
              <w:right w:val="nil"/>
            </w:tcBorders>
            <w:noWrap/>
            <w:vAlign w:val="bottom"/>
            <w:hideMark/>
          </w:tcPr>
          <w:p w14:paraId="076395E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27B38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1C39482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5C9269D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7F4581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3E4608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B57930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09B03CC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91756F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F70D5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6ABC18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62B25C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00558B81"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CD59486" w14:textId="77777777" w:rsidR="002C4CEC" w:rsidRDefault="002C4CEC">
            <w:pPr>
              <w:spacing w:line="256" w:lineRule="auto"/>
              <w:rPr>
                <w:sz w:val="20"/>
                <w:szCs w:val="20"/>
                <w:lang w:val="nl-NL" w:eastAsia="nl-NL"/>
              </w:rPr>
            </w:pPr>
          </w:p>
        </w:tc>
        <w:tc>
          <w:tcPr>
            <w:tcW w:w="151" w:type="dxa"/>
            <w:noWrap/>
            <w:vAlign w:val="bottom"/>
            <w:hideMark/>
          </w:tcPr>
          <w:p w14:paraId="58AFCF84" w14:textId="77777777" w:rsidR="002C4CEC" w:rsidRDefault="002C4CEC">
            <w:pPr>
              <w:spacing w:line="256" w:lineRule="auto"/>
              <w:rPr>
                <w:sz w:val="20"/>
                <w:szCs w:val="20"/>
                <w:lang w:val="nl-NL" w:eastAsia="nl-NL"/>
              </w:rPr>
            </w:pPr>
          </w:p>
        </w:tc>
        <w:tc>
          <w:tcPr>
            <w:tcW w:w="1557" w:type="dxa"/>
            <w:noWrap/>
            <w:vAlign w:val="bottom"/>
            <w:hideMark/>
          </w:tcPr>
          <w:p w14:paraId="6BB8E653" w14:textId="77777777" w:rsidR="002C4CEC" w:rsidRDefault="002C4CEC">
            <w:pPr>
              <w:spacing w:line="256" w:lineRule="auto"/>
              <w:rPr>
                <w:sz w:val="20"/>
                <w:szCs w:val="20"/>
                <w:lang w:val="nl-NL" w:eastAsia="nl-NL"/>
              </w:rPr>
            </w:pPr>
          </w:p>
        </w:tc>
      </w:tr>
      <w:tr w:rsidR="002C4CEC" w14:paraId="764162A2" w14:textId="77777777" w:rsidTr="00A80AEB">
        <w:trPr>
          <w:trHeight w:val="300"/>
          <w:jc w:val="center"/>
        </w:trPr>
        <w:tc>
          <w:tcPr>
            <w:tcW w:w="2474" w:type="dxa"/>
            <w:gridSpan w:val="2"/>
            <w:tcBorders>
              <w:top w:val="nil"/>
              <w:left w:val="single" w:sz="4" w:space="0" w:color="auto"/>
              <w:bottom w:val="nil"/>
              <w:right w:val="single" w:sz="4" w:space="0" w:color="000000"/>
            </w:tcBorders>
            <w:noWrap/>
            <w:vAlign w:val="bottom"/>
            <w:hideMark/>
          </w:tcPr>
          <w:p w14:paraId="65DF49AC" w14:textId="77777777" w:rsidR="002C4CEC" w:rsidRDefault="002C4CEC">
            <w:pPr>
              <w:spacing w:line="240" w:lineRule="auto"/>
              <w:rPr>
                <w:rFonts w:cs="Calibri"/>
                <w:b/>
                <w:bCs/>
                <w:color w:val="000000"/>
                <w:sz w:val="16"/>
                <w:szCs w:val="16"/>
              </w:rPr>
            </w:pPr>
            <w:r>
              <w:rPr>
                <w:rFonts w:cs="Calibri"/>
                <w:b/>
                <w:bCs/>
                <w:color w:val="000000"/>
                <w:sz w:val="16"/>
                <w:szCs w:val="16"/>
              </w:rPr>
              <w:t>Directe bouwkosten op tunnelniveau</w:t>
            </w:r>
          </w:p>
        </w:tc>
        <w:tc>
          <w:tcPr>
            <w:tcW w:w="532" w:type="dxa"/>
            <w:noWrap/>
            <w:vAlign w:val="bottom"/>
            <w:hideMark/>
          </w:tcPr>
          <w:p w14:paraId="421A4B03" w14:textId="77777777" w:rsidR="002C4CEC" w:rsidRDefault="002C4CEC">
            <w:pPr>
              <w:rPr>
                <w:rFonts w:cs="Calibri"/>
                <w:b/>
                <w:bCs/>
                <w:color w:val="000000"/>
                <w:sz w:val="16"/>
                <w:szCs w:val="16"/>
              </w:rPr>
            </w:pPr>
          </w:p>
        </w:tc>
        <w:tc>
          <w:tcPr>
            <w:tcW w:w="992" w:type="dxa"/>
            <w:tcBorders>
              <w:top w:val="nil"/>
              <w:left w:val="single" w:sz="4" w:space="0" w:color="auto"/>
              <w:bottom w:val="nil"/>
              <w:right w:val="nil"/>
            </w:tcBorders>
            <w:noWrap/>
            <w:vAlign w:val="bottom"/>
            <w:hideMark/>
          </w:tcPr>
          <w:p w14:paraId="05BC91C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E3131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033643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E98571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550ECC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C98AB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7E69E8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55CC9E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3BB995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4EF6450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8C397CD" w14:textId="77777777" w:rsidR="002C4CEC" w:rsidRDefault="002C4CEC">
            <w:pPr>
              <w:spacing w:line="256" w:lineRule="auto"/>
              <w:rPr>
                <w:sz w:val="20"/>
                <w:szCs w:val="20"/>
                <w:lang w:val="nl-NL" w:eastAsia="nl-NL"/>
              </w:rPr>
            </w:pPr>
          </w:p>
        </w:tc>
        <w:tc>
          <w:tcPr>
            <w:tcW w:w="151" w:type="dxa"/>
            <w:noWrap/>
            <w:vAlign w:val="bottom"/>
            <w:hideMark/>
          </w:tcPr>
          <w:p w14:paraId="62A38763" w14:textId="77777777" w:rsidR="002C4CEC" w:rsidRDefault="002C4CEC">
            <w:pPr>
              <w:spacing w:line="256" w:lineRule="auto"/>
              <w:rPr>
                <w:sz w:val="20"/>
                <w:szCs w:val="20"/>
                <w:lang w:val="nl-NL" w:eastAsia="nl-NL"/>
              </w:rPr>
            </w:pPr>
          </w:p>
        </w:tc>
        <w:tc>
          <w:tcPr>
            <w:tcW w:w="1557" w:type="dxa"/>
            <w:noWrap/>
            <w:vAlign w:val="bottom"/>
            <w:hideMark/>
          </w:tcPr>
          <w:p w14:paraId="368DBABB" w14:textId="77777777" w:rsidR="002C4CEC" w:rsidRDefault="002C4CEC">
            <w:pPr>
              <w:spacing w:line="256" w:lineRule="auto"/>
              <w:rPr>
                <w:sz w:val="20"/>
                <w:szCs w:val="20"/>
                <w:lang w:val="nl-NL" w:eastAsia="nl-NL"/>
              </w:rPr>
            </w:pPr>
          </w:p>
        </w:tc>
      </w:tr>
      <w:tr w:rsidR="002C4CEC" w14:paraId="0AB213EE" w14:textId="77777777" w:rsidTr="00A80AEB">
        <w:trPr>
          <w:trHeight w:val="300"/>
          <w:jc w:val="center"/>
        </w:trPr>
        <w:tc>
          <w:tcPr>
            <w:tcW w:w="201" w:type="dxa"/>
            <w:tcBorders>
              <w:top w:val="nil"/>
              <w:left w:val="single" w:sz="4" w:space="0" w:color="auto"/>
              <w:bottom w:val="nil"/>
              <w:right w:val="nil"/>
            </w:tcBorders>
            <w:noWrap/>
            <w:vAlign w:val="bottom"/>
            <w:hideMark/>
          </w:tcPr>
          <w:p w14:paraId="4571E4B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D60816C"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5 LFV's van een Verkeersbuis</w:t>
            </w:r>
          </w:p>
        </w:tc>
        <w:tc>
          <w:tcPr>
            <w:tcW w:w="532" w:type="dxa"/>
            <w:noWrap/>
            <w:vAlign w:val="bottom"/>
            <w:hideMark/>
          </w:tcPr>
          <w:p w14:paraId="3A51DB82"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15EEAC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162E6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A26656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E0C2A2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3BB0EC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A331A5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585AB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41CECE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4B854E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1E9EABC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830435D" w14:textId="77777777" w:rsidR="002C4CEC" w:rsidRDefault="002C4CEC">
            <w:pPr>
              <w:spacing w:line="256" w:lineRule="auto"/>
              <w:rPr>
                <w:sz w:val="20"/>
                <w:szCs w:val="20"/>
                <w:lang w:val="nl-NL" w:eastAsia="nl-NL"/>
              </w:rPr>
            </w:pPr>
          </w:p>
        </w:tc>
        <w:tc>
          <w:tcPr>
            <w:tcW w:w="151" w:type="dxa"/>
            <w:noWrap/>
            <w:vAlign w:val="bottom"/>
            <w:hideMark/>
          </w:tcPr>
          <w:p w14:paraId="7E95135C" w14:textId="77777777" w:rsidR="002C4CEC" w:rsidRDefault="002C4CEC">
            <w:pPr>
              <w:spacing w:line="256" w:lineRule="auto"/>
              <w:rPr>
                <w:sz w:val="20"/>
                <w:szCs w:val="20"/>
                <w:lang w:val="nl-NL" w:eastAsia="nl-NL"/>
              </w:rPr>
            </w:pPr>
          </w:p>
        </w:tc>
        <w:tc>
          <w:tcPr>
            <w:tcW w:w="1557" w:type="dxa"/>
            <w:noWrap/>
            <w:vAlign w:val="bottom"/>
            <w:hideMark/>
          </w:tcPr>
          <w:p w14:paraId="3814A2B0" w14:textId="77777777" w:rsidR="002C4CEC" w:rsidRDefault="002C4CEC">
            <w:pPr>
              <w:spacing w:line="256" w:lineRule="auto"/>
              <w:rPr>
                <w:sz w:val="20"/>
                <w:szCs w:val="20"/>
                <w:lang w:val="nl-NL" w:eastAsia="nl-NL"/>
              </w:rPr>
            </w:pPr>
          </w:p>
        </w:tc>
      </w:tr>
      <w:tr w:rsidR="002C4CEC" w14:paraId="6A9E327E" w14:textId="77777777" w:rsidTr="00A80AEB">
        <w:trPr>
          <w:trHeight w:val="300"/>
          <w:jc w:val="center"/>
        </w:trPr>
        <w:tc>
          <w:tcPr>
            <w:tcW w:w="201" w:type="dxa"/>
            <w:tcBorders>
              <w:top w:val="nil"/>
              <w:left w:val="single" w:sz="4" w:space="0" w:color="auto"/>
              <w:bottom w:val="nil"/>
              <w:right w:val="nil"/>
            </w:tcBorders>
            <w:noWrap/>
            <w:vAlign w:val="bottom"/>
            <w:hideMark/>
          </w:tcPr>
          <w:p w14:paraId="6CB34A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545D2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 LFV Hoogtedetector Verkeersbuis</w:t>
            </w:r>
          </w:p>
        </w:tc>
        <w:tc>
          <w:tcPr>
            <w:tcW w:w="532" w:type="dxa"/>
            <w:noWrap/>
            <w:vAlign w:val="bottom"/>
            <w:hideMark/>
          </w:tcPr>
          <w:p w14:paraId="52B8B6F7"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135013C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21357F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B21773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DE666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B08421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6DBF6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F82A7D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26D3AC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375623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294614E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09BABFF" w14:textId="77777777" w:rsidR="002C4CEC" w:rsidRDefault="002C4CEC">
            <w:pPr>
              <w:spacing w:line="256" w:lineRule="auto"/>
              <w:rPr>
                <w:sz w:val="20"/>
                <w:szCs w:val="20"/>
                <w:lang w:val="nl-NL" w:eastAsia="nl-NL"/>
              </w:rPr>
            </w:pPr>
          </w:p>
        </w:tc>
        <w:tc>
          <w:tcPr>
            <w:tcW w:w="151" w:type="dxa"/>
            <w:noWrap/>
            <w:vAlign w:val="bottom"/>
            <w:hideMark/>
          </w:tcPr>
          <w:p w14:paraId="6F220836" w14:textId="77777777" w:rsidR="002C4CEC" w:rsidRDefault="002C4CEC">
            <w:pPr>
              <w:spacing w:line="256" w:lineRule="auto"/>
              <w:rPr>
                <w:sz w:val="20"/>
                <w:szCs w:val="20"/>
                <w:lang w:val="nl-NL" w:eastAsia="nl-NL"/>
              </w:rPr>
            </w:pPr>
          </w:p>
        </w:tc>
        <w:tc>
          <w:tcPr>
            <w:tcW w:w="1557" w:type="dxa"/>
            <w:noWrap/>
            <w:vAlign w:val="bottom"/>
            <w:hideMark/>
          </w:tcPr>
          <w:p w14:paraId="07A1F0C4" w14:textId="77777777" w:rsidR="002C4CEC" w:rsidRDefault="002C4CEC">
            <w:pPr>
              <w:spacing w:line="256" w:lineRule="auto"/>
              <w:rPr>
                <w:sz w:val="20"/>
                <w:szCs w:val="20"/>
                <w:lang w:val="nl-NL" w:eastAsia="nl-NL"/>
              </w:rPr>
            </w:pPr>
          </w:p>
        </w:tc>
      </w:tr>
      <w:tr w:rsidR="002C4CEC" w14:paraId="50C72929" w14:textId="77777777" w:rsidTr="00A80AEB">
        <w:trPr>
          <w:trHeight w:val="300"/>
          <w:jc w:val="center"/>
        </w:trPr>
        <w:tc>
          <w:tcPr>
            <w:tcW w:w="201" w:type="dxa"/>
            <w:tcBorders>
              <w:top w:val="nil"/>
              <w:left w:val="single" w:sz="4" w:space="0" w:color="auto"/>
              <w:bottom w:val="nil"/>
              <w:right w:val="nil"/>
            </w:tcBorders>
            <w:noWrap/>
            <w:vAlign w:val="bottom"/>
            <w:hideMark/>
          </w:tcPr>
          <w:p w14:paraId="5203FAD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DBA051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5.2 LFV Hulppost Verkeersbuis</w:t>
            </w:r>
          </w:p>
        </w:tc>
        <w:tc>
          <w:tcPr>
            <w:tcW w:w="532" w:type="dxa"/>
            <w:noWrap/>
            <w:vAlign w:val="bottom"/>
            <w:hideMark/>
          </w:tcPr>
          <w:p w14:paraId="6462CD33"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D6709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4D3044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1E58C9E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F45704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35F19F8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181ACF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36D4B4E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192BE3F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3D57ED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06F6DC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DD307D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KWA_VoVe6</w:t>
            </w:r>
          </w:p>
        </w:tc>
        <w:tc>
          <w:tcPr>
            <w:tcW w:w="151" w:type="dxa"/>
            <w:noWrap/>
            <w:vAlign w:val="bottom"/>
            <w:hideMark/>
          </w:tcPr>
          <w:p w14:paraId="23E0A4E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C2273F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STT_VoVe7</w:t>
            </w:r>
          </w:p>
        </w:tc>
      </w:tr>
      <w:tr w:rsidR="002C4CEC" w14:paraId="3EB36DEB" w14:textId="77777777" w:rsidTr="00A80AEB">
        <w:trPr>
          <w:trHeight w:val="300"/>
          <w:jc w:val="center"/>
        </w:trPr>
        <w:tc>
          <w:tcPr>
            <w:tcW w:w="201" w:type="dxa"/>
            <w:tcBorders>
              <w:top w:val="nil"/>
              <w:left w:val="single" w:sz="4" w:space="0" w:color="auto"/>
              <w:bottom w:val="nil"/>
              <w:right w:val="nil"/>
            </w:tcBorders>
            <w:noWrap/>
            <w:vAlign w:val="bottom"/>
            <w:hideMark/>
          </w:tcPr>
          <w:p w14:paraId="0382FBB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2FF4B9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5.3 LFV Verlichting Verkeersbuis</w:t>
            </w:r>
          </w:p>
        </w:tc>
        <w:tc>
          <w:tcPr>
            <w:tcW w:w="532" w:type="dxa"/>
            <w:noWrap/>
            <w:vAlign w:val="bottom"/>
            <w:hideMark/>
          </w:tcPr>
          <w:p w14:paraId="2703847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CFECF2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65E154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42627C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740370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58C07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7FDDCF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6112BF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274D691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FC456C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A42644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00D593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KWA_VoVe2</w:t>
            </w:r>
          </w:p>
        </w:tc>
        <w:tc>
          <w:tcPr>
            <w:tcW w:w="151" w:type="dxa"/>
            <w:noWrap/>
            <w:vAlign w:val="bottom"/>
            <w:hideMark/>
          </w:tcPr>
          <w:p w14:paraId="0B24B55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A4E08C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STT_VoVe3</w:t>
            </w:r>
          </w:p>
        </w:tc>
      </w:tr>
      <w:tr w:rsidR="002C4CEC" w14:paraId="51A7A1E3" w14:textId="77777777" w:rsidTr="00A80AEB">
        <w:trPr>
          <w:trHeight w:val="300"/>
          <w:jc w:val="center"/>
        </w:trPr>
        <w:tc>
          <w:tcPr>
            <w:tcW w:w="201" w:type="dxa"/>
            <w:tcBorders>
              <w:top w:val="nil"/>
              <w:left w:val="single" w:sz="4" w:space="0" w:color="auto"/>
              <w:bottom w:val="nil"/>
              <w:right w:val="nil"/>
            </w:tcBorders>
            <w:noWrap/>
            <w:vAlign w:val="bottom"/>
            <w:hideMark/>
          </w:tcPr>
          <w:p w14:paraId="048CAFF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44801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5.4 LFV Verkeerslichten Verkeersbuis</w:t>
            </w:r>
          </w:p>
        </w:tc>
        <w:tc>
          <w:tcPr>
            <w:tcW w:w="532" w:type="dxa"/>
            <w:noWrap/>
            <w:vAlign w:val="bottom"/>
            <w:hideMark/>
          </w:tcPr>
          <w:p w14:paraId="7967E8DA"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25CDE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FC7C6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E0E30A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16DBD4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A0421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B77563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C3244A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F7FC27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354DB6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971B56A"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A4989CA" w14:textId="77777777" w:rsidR="002C4CEC" w:rsidRDefault="002C4CEC">
            <w:pPr>
              <w:spacing w:line="256" w:lineRule="auto"/>
              <w:rPr>
                <w:sz w:val="20"/>
                <w:szCs w:val="20"/>
                <w:lang w:val="nl-NL" w:eastAsia="nl-NL"/>
              </w:rPr>
            </w:pPr>
          </w:p>
        </w:tc>
        <w:tc>
          <w:tcPr>
            <w:tcW w:w="151" w:type="dxa"/>
            <w:noWrap/>
            <w:vAlign w:val="bottom"/>
            <w:hideMark/>
          </w:tcPr>
          <w:p w14:paraId="1237BB9D" w14:textId="77777777" w:rsidR="002C4CEC" w:rsidRDefault="002C4CEC">
            <w:pPr>
              <w:spacing w:line="256" w:lineRule="auto"/>
              <w:rPr>
                <w:sz w:val="20"/>
                <w:szCs w:val="20"/>
                <w:lang w:val="nl-NL" w:eastAsia="nl-NL"/>
              </w:rPr>
            </w:pPr>
          </w:p>
        </w:tc>
        <w:tc>
          <w:tcPr>
            <w:tcW w:w="1557" w:type="dxa"/>
            <w:noWrap/>
            <w:vAlign w:val="bottom"/>
            <w:hideMark/>
          </w:tcPr>
          <w:p w14:paraId="7F253678" w14:textId="77777777" w:rsidR="002C4CEC" w:rsidRDefault="002C4CEC">
            <w:pPr>
              <w:spacing w:line="256" w:lineRule="auto"/>
              <w:rPr>
                <w:sz w:val="20"/>
                <w:szCs w:val="20"/>
                <w:lang w:val="nl-NL" w:eastAsia="nl-NL"/>
              </w:rPr>
            </w:pPr>
          </w:p>
        </w:tc>
      </w:tr>
      <w:tr w:rsidR="002C4CEC" w14:paraId="374DC4AF" w14:textId="77777777" w:rsidTr="00A80AEB">
        <w:trPr>
          <w:trHeight w:val="300"/>
          <w:jc w:val="center"/>
        </w:trPr>
        <w:tc>
          <w:tcPr>
            <w:tcW w:w="201" w:type="dxa"/>
            <w:tcBorders>
              <w:top w:val="nil"/>
              <w:left w:val="single" w:sz="4" w:space="0" w:color="auto"/>
              <w:bottom w:val="nil"/>
              <w:right w:val="nil"/>
            </w:tcBorders>
            <w:noWrap/>
            <w:vAlign w:val="bottom"/>
            <w:hideMark/>
          </w:tcPr>
          <w:p w14:paraId="26FA6AE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FE3761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5.5 LFV Afsluitboom Verkeersbuis</w:t>
            </w:r>
          </w:p>
        </w:tc>
        <w:tc>
          <w:tcPr>
            <w:tcW w:w="532" w:type="dxa"/>
            <w:noWrap/>
            <w:vAlign w:val="bottom"/>
            <w:hideMark/>
          </w:tcPr>
          <w:p w14:paraId="0436DC6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7B11E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0E717F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C908AA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023C34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706F41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0D043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0AAE54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72AD4C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1316CB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023CE6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8B2ABFA" w14:textId="77777777" w:rsidR="002C4CEC" w:rsidRDefault="002C4CEC">
            <w:pPr>
              <w:spacing w:line="256" w:lineRule="auto"/>
              <w:rPr>
                <w:sz w:val="20"/>
                <w:szCs w:val="20"/>
                <w:lang w:val="nl-NL" w:eastAsia="nl-NL"/>
              </w:rPr>
            </w:pPr>
          </w:p>
        </w:tc>
        <w:tc>
          <w:tcPr>
            <w:tcW w:w="151" w:type="dxa"/>
            <w:noWrap/>
            <w:vAlign w:val="bottom"/>
            <w:hideMark/>
          </w:tcPr>
          <w:p w14:paraId="497C45C6" w14:textId="77777777" w:rsidR="002C4CEC" w:rsidRDefault="002C4CEC">
            <w:pPr>
              <w:spacing w:line="256" w:lineRule="auto"/>
              <w:rPr>
                <w:sz w:val="20"/>
                <w:szCs w:val="20"/>
                <w:lang w:val="nl-NL" w:eastAsia="nl-NL"/>
              </w:rPr>
            </w:pPr>
          </w:p>
        </w:tc>
        <w:tc>
          <w:tcPr>
            <w:tcW w:w="1557" w:type="dxa"/>
            <w:noWrap/>
            <w:vAlign w:val="bottom"/>
            <w:hideMark/>
          </w:tcPr>
          <w:p w14:paraId="3F8DA05C" w14:textId="77777777" w:rsidR="002C4CEC" w:rsidRDefault="002C4CEC">
            <w:pPr>
              <w:spacing w:line="256" w:lineRule="auto"/>
              <w:rPr>
                <w:sz w:val="20"/>
                <w:szCs w:val="20"/>
                <w:lang w:val="nl-NL" w:eastAsia="nl-NL"/>
              </w:rPr>
            </w:pPr>
          </w:p>
        </w:tc>
      </w:tr>
      <w:tr w:rsidR="002C4CEC" w14:paraId="126034FD" w14:textId="77777777" w:rsidTr="00A80AEB">
        <w:trPr>
          <w:trHeight w:val="300"/>
          <w:jc w:val="center"/>
        </w:trPr>
        <w:tc>
          <w:tcPr>
            <w:tcW w:w="201" w:type="dxa"/>
            <w:tcBorders>
              <w:top w:val="nil"/>
              <w:left w:val="single" w:sz="4" w:space="0" w:color="auto"/>
              <w:bottom w:val="nil"/>
              <w:right w:val="nil"/>
            </w:tcBorders>
            <w:noWrap/>
            <w:vAlign w:val="bottom"/>
            <w:hideMark/>
          </w:tcPr>
          <w:p w14:paraId="3D7F508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8422F6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5.6 LFV Hulpdienstpaneel Verkeersbuis</w:t>
            </w:r>
          </w:p>
        </w:tc>
        <w:tc>
          <w:tcPr>
            <w:tcW w:w="532" w:type="dxa"/>
            <w:noWrap/>
            <w:vAlign w:val="bottom"/>
            <w:hideMark/>
          </w:tcPr>
          <w:p w14:paraId="7E2157C2"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030A96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5DFE56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9708C7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DC9883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77BC8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2B9502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2A451B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38331E5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C20FE3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8C5B723"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40F78CF" w14:textId="77777777" w:rsidR="002C4CEC" w:rsidRDefault="002C4CEC">
            <w:pPr>
              <w:spacing w:line="256" w:lineRule="auto"/>
              <w:rPr>
                <w:sz w:val="20"/>
                <w:szCs w:val="20"/>
                <w:lang w:val="nl-NL" w:eastAsia="nl-NL"/>
              </w:rPr>
            </w:pPr>
          </w:p>
        </w:tc>
        <w:tc>
          <w:tcPr>
            <w:tcW w:w="151" w:type="dxa"/>
            <w:noWrap/>
            <w:vAlign w:val="bottom"/>
            <w:hideMark/>
          </w:tcPr>
          <w:p w14:paraId="309A4E6E" w14:textId="77777777" w:rsidR="002C4CEC" w:rsidRDefault="002C4CEC">
            <w:pPr>
              <w:spacing w:line="256" w:lineRule="auto"/>
              <w:rPr>
                <w:sz w:val="20"/>
                <w:szCs w:val="20"/>
                <w:lang w:val="nl-NL" w:eastAsia="nl-NL"/>
              </w:rPr>
            </w:pPr>
          </w:p>
        </w:tc>
        <w:tc>
          <w:tcPr>
            <w:tcW w:w="1557" w:type="dxa"/>
            <w:noWrap/>
            <w:vAlign w:val="bottom"/>
            <w:hideMark/>
          </w:tcPr>
          <w:p w14:paraId="2ABF926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STT_VoVe10</w:t>
            </w:r>
          </w:p>
        </w:tc>
      </w:tr>
      <w:tr w:rsidR="002C4CEC" w14:paraId="5214DFD5" w14:textId="77777777" w:rsidTr="00A80AEB">
        <w:trPr>
          <w:trHeight w:val="300"/>
          <w:jc w:val="center"/>
        </w:trPr>
        <w:tc>
          <w:tcPr>
            <w:tcW w:w="201" w:type="dxa"/>
            <w:tcBorders>
              <w:top w:val="nil"/>
              <w:left w:val="single" w:sz="4" w:space="0" w:color="auto"/>
              <w:bottom w:val="nil"/>
              <w:right w:val="nil"/>
            </w:tcBorders>
            <w:noWrap/>
            <w:vAlign w:val="bottom"/>
            <w:hideMark/>
          </w:tcPr>
          <w:p w14:paraId="0FDD90E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20C89D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5.7 LFV SOS Verkeersbuis</w:t>
            </w:r>
          </w:p>
        </w:tc>
        <w:tc>
          <w:tcPr>
            <w:tcW w:w="532" w:type="dxa"/>
            <w:noWrap/>
            <w:vAlign w:val="bottom"/>
            <w:hideMark/>
          </w:tcPr>
          <w:p w14:paraId="7611D9F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5E3F48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527EAF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76E6B2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211E4C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3827AD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FAE53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5DBAE3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65B00E0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E169D0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491D1E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92E8101" w14:textId="77777777" w:rsidR="002C4CEC" w:rsidRDefault="002C4CEC">
            <w:pPr>
              <w:spacing w:line="256" w:lineRule="auto"/>
              <w:rPr>
                <w:sz w:val="20"/>
                <w:szCs w:val="20"/>
                <w:lang w:val="nl-NL" w:eastAsia="nl-NL"/>
              </w:rPr>
            </w:pPr>
          </w:p>
        </w:tc>
        <w:tc>
          <w:tcPr>
            <w:tcW w:w="151" w:type="dxa"/>
            <w:noWrap/>
            <w:vAlign w:val="bottom"/>
            <w:hideMark/>
          </w:tcPr>
          <w:p w14:paraId="6817E764" w14:textId="77777777" w:rsidR="002C4CEC" w:rsidRDefault="002C4CEC">
            <w:pPr>
              <w:spacing w:line="256" w:lineRule="auto"/>
              <w:rPr>
                <w:sz w:val="20"/>
                <w:szCs w:val="20"/>
                <w:lang w:val="nl-NL" w:eastAsia="nl-NL"/>
              </w:rPr>
            </w:pPr>
          </w:p>
        </w:tc>
        <w:tc>
          <w:tcPr>
            <w:tcW w:w="1557" w:type="dxa"/>
            <w:noWrap/>
            <w:vAlign w:val="bottom"/>
            <w:hideMark/>
          </w:tcPr>
          <w:p w14:paraId="7814D3F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STT_VoVe6</w:t>
            </w:r>
          </w:p>
        </w:tc>
      </w:tr>
      <w:tr w:rsidR="002C4CEC" w14:paraId="067FF14D" w14:textId="77777777" w:rsidTr="00A80AEB">
        <w:trPr>
          <w:trHeight w:val="300"/>
          <w:jc w:val="center"/>
        </w:trPr>
        <w:tc>
          <w:tcPr>
            <w:tcW w:w="201" w:type="dxa"/>
            <w:tcBorders>
              <w:top w:val="nil"/>
              <w:left w:val="single" w:sz="4" w:space="0" w:color="auto"/>
              <w:bottom w:val="nil"/>
              <w:right w:val="nil"/>
            </w:tcBorders>
            <w:noWrap/>
            <w:vAlign w:val="bottom"/>
            <w:hideMark/>
          </w:tcPr>
          <w:p w14:paraId="05DBC9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BC51C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5.8 MTM (VTI)</w:t>
            </w:r>
          </w:p>
        </w:tc>
        <w:tc>
          <w:tcPr>
            <w:tcW w:w="532" w:type="dxa"/>
            <w:noWrap/>
            <w:vAlign w:val="bottom"/>
            <w:hideMark/>
          </w:tcPr>
          <w:p w14:paraId="33D7E350"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C38478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61D139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485199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13477C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4E2C0D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A0BD10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425E5E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394AB2C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1BA1E0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C1F4EF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825DBDD" w14:textId="77777777" w:rsidR="002C4CEC" w:rsidRDefault="002C4CEC">
            <w:pPr>
              <w:spacing w:line="256" w:lineRule="auto"/>
              <w:rPr>
                <w:sz w:val="20"/>
                <w:szCs w:val="20"/>
                <w:lang w:val="nl-NL" w:eastAsia="nl-NL"/>
              </w:rPr>
            </w:pPr>
          </w:p>
        </w:tc>
        <w:tc>
          <w:tcPr>
            <w:tcW w:w="151" w:type="dxa"/>
            <w:noWrap/>
            <w:vAlign w:val="bottom"/>
            <w:hideMark/>
          </w:tcPr>
          <w:p w14:paraId="1F706E40" w14:textId="77777777" w:rsidR="002C4CEC" w:rsidRDefault="002C4CEC">
            <w:pPr>
              <w:spacing w:line="256" w:lineRule="auto"/>
              <w:rPr>
                <w:sz w:val="20"/>
                <w:szCs w:val="20"/>
                <w:lang w:val="nl-NL" w:eastAsia="nl-NL"/>
              </w:rPr>
            </w:pPr>
          </w:p>
        </w:tc>
        <w:tc>
          <w:tcPr>
            <w:tcW w:w="1557" w:type="dxa"/>
            <w:noWrap/>
            <w:vAlign w:val="bottom"/>
            <w:hideMark/>
          </w:tcPr>
          <w:p w14:paraId="3742533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STT_VoVe5</w:t>
            </w:r>
          </w:p>
        </w:tc>
      </w:tr>
      <w:tr w:rsidR="002C4CEC" w14:paraId="1AD83D80" w14:textId="77777777" w:rsidTr="00A80AEB">
        <w:trPr>
          <w:trHeight w:val="300"/>
          <w:jc w:val="center"/>
        </w:trPr>
        <w:tc>
          <w:tcPr>
            <w:tcW w:w="201" w:type="dxa"/>
            <w:tcBorders>
              <w:top w:val="nil"/>
              <w:left w:val="single" w:sz="4" w:space="0" w:color="auto"/>
              <w:bottom w:val="nil"/>
              <w:right w:val="nil"/>
            </w:tcBorders>
            <w:noWrap/>
            <w:vAlign w:val="bottom"/>
            <w:hideMark/>
          </w:tcPr>
          <w:p w14:paraId="7558DB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CF9315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5.9 LFV MTM-Koppeling Verkeersbuis</w:t>
            </w:r>
          </w:p>
        </w:tc>
        <w:tc>
          <w:tcPr>
            <w:tcW w:w="532" w:type="dxa"/>
            <w:noWrap/>
            <w:vAlign w:val="bottom"/>
            <w:hideMark/>
          </w:tcPr>
          <w:p w14:paraId="2EE5C8C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053E7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DD32A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90B74C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78B49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580A31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2FCB29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35C4EE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74AE98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FEDA71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B2F653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44B86C3" w14:textId="77777777" w:rsidR="002C4CEC" w:rsidRDefault="002C4CEC">
            <w:pPr>
              <w:spacing w:line="256" w:lineRule="auto"/>
              <w:rPr>
                <w:sz w:val="20"/>
                <w:szCs w:val="20"/>
                <w:lang w:val="nl-NL" w:eastAsia="nl-NL"/>
              </w:rPr>
            </w:pPr>
          </w:p>
        </w:tc>
        <w:tc>
          <w:tcPr>
            <w:tcW w:w="151" w:type="dxa"/>
            <w:noWrap/>
            <w:vAlign w:val="bottom"/>
            <w:hideMark/>
          </w:tcPr>
          <w:p w14:paraId="407DCA45" w14:textId="77777777" w:rsidR="002C4CEC" w:rsidRDefault="002C4CEC">
            <w:pPr>
              <w:spacing w:line="256" w:lineRule="auto"/>
              <w:rPr>
                <w:sz w:val="20"/>
                <w:szCs w:val="20"/>
                <w:lang w:val="nl-NL" w:eastAsia="nl-NL"/>
              </w:rPr>
            </w:pPr>
          </w:p>
        </w:tc>
        <w:tc>
          <w:tcPr>
            <w:tcW w:w="1557" w:type="dxa"/>
            <w:noWrap/>
            <w:vAlign w:val="bottom"/>
            <w:hideMark/>
          </w:tcPr>
          <w:p w14:paraId="34C59454" w14:textId="77777777" w:rsidR="002C4CEC" w:rsidRDefault="002C4CEC">
            <w:pPr>
              <w:spacing w:line="256" w:lineRule="auto"/>
              <w:rPr>
                <w:sz w:val="20"/>
                <w:szCs w:val="20"/>
                <w:lang w:val="nl-NL" w:eastAsia="nl-NL"/>
              </w:rPr>
            </w:pPr>
          </w:p>
        </w:tc>
      </w:tr>
      <w:tr w:rsidR="002C4CEC" w14:paraId="137AA694" w14:textId="77777777" w:rsidTr="00A80AEB">
        <w:trPr>
          <w:trHeight w:val="300"/>
          <w:jc w:val="center"/>
        </w:trPr>
        <w:tc>
          <w:tcPr>
            <w:tcW w:w="201" w:type="dxa"/>
            <w:tcBorders>
              <w:top w:val="nil"/>
              <w:left w:val="single" w:sz="4" w:space="0" w:color="auto"/>
              <w:bottom w:val="nil"/>
              <w:right w:val="nil"/>
            </w:tcBorders>
            <w:noWrap/>
            <w:vAlign w:val="bottom"/>
            <w:hideMark/>
          </w:tcPr>
          <w:p w14:paraId="74BC08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CB04DF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5.10 LFV Ventilatie Verkeersbuis</w:t>
            </w:r>
          </w:p>
        </w:tc>
        <w:tc>
          <w:tcPr>
            <w:tcW w:w="532" w:type="dxa"/>
            <w:noWrap/>
            <w:vAlign w:val="bottom"/>
            <w:hideMark/>
          </w:tcPr>
          <w:p w14:paraId="42AC923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1712C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DD66D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63762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5BFDDC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3CACEB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0C2029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DE9ABB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86DCEB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7A1368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EB4A06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27B137F" w14:textId="77777777" w:rsidR="002C4CEC" w:rsidRDefault="002C4CEC">
            <w:pPr>
              <w:spacing w:line="256" w:lineRule="auto"/>
              <w:rPr>
                <w:sz w:val="20"/>
                <w:szCs w:val="20"/>
                <w:lang w:val="nl-NL" w:eastAsia="nl-NL"/>
              </w:rPr>
            </w:pPr>
          </w:p>
        </w:tc>
        <w:tc>
          <w:tcPr>
            <w:tcW w:w="151" w:type="dxa"/>
            <w:noWrap/>
            <w:vAlign w:val="bottom"/>
            <w:hideMark/>
          </w:tcPr>
          <w:p w14:paraId="36A7B4D2" w14:textId="77777777" w:rsidR="002C4CEC" w:rsidRDefault="002C4CEC">
            <w:pPr>
              <w:spacing w:line="256" w:lineRule="auto"/>
              <w:rPr>
                <w:sz w:val="20"/>
                <w:szCs w:val="20"/>
                <w:lang w:val="nl-NL" w:eastAsia="nl-NL"/>
              </w:rPr>
            </w:pPr>
          </w:p>
        </w:tc>
        <w:tc>
          <w:tcPr>
            <w:tcW w:w="1557" w:type="dxa"/>
            <w:noWrap/>
            <w:vAlign w:val="bottom"/>
            <w:hideMark/>
          </w:tcPr>
          <w:p w14:paraId="5AD0B348" w14:textId="77777777" w:rsidR="002C4CEC" w:rsidRDefault="002C4CEC">
            <w:pPr>
              <w:spacing w:line="256" w:lineRule="auto"/>
              <w:rPr>
                <w:sz w:val="20"/>
                <w:szCs w:val="20"/>
                <w:lang w:val="nl-NL" w:eastAsia="nl-NL"/>
              </w:rPr>
            </w:pPr>
          </w:p>
        </w:tc>
      </w:tr>
      <w:tr w:rsidR="002C4CEC" w14:paraId="7B308B60" w14:textId="77777777" w:rsidTr="00A80AEB">
        <w:trPr>
          <w:trHeight w:val="300"/>
          <w:jc w:val="center"/>
        </w:trPr>
        <w:tc>
          <w:tcPr>
            <w:tcW w:w="201" w:type="dxa"/>
            <w:tcBorders>
              <w:top w:val="nil"/>
              <w:left w:val="single" w:sz="4" w:space="0" w:color="auto"/>
              <w:bottom w:val="nil"/>
              <w:right w:val="nil"/>
            </w:tcBorders>
            <w:noWrap/>
            <w:vAlign w:val="bottom"/>
            <w:hideMark/>
          </w:tcPr>
          <w:p w14:paraId="635531F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5669AA8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5.11 LFV Luchtkwaliteitsmeter Verkeersbuis</w:t>
            </w:r>
          </w:p>
        </w:tc>
        <w:tc>
          <w:tcPr>
            <w:tcW w:w="532" w:type="dxa"/>
            <w:noWrap/>
            <w:vAlign w:val="bottom"/>
            <w:hideMark/>
          </w:tcPr>
          <w:p w14:paraId="2EC04E9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294DF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4401B9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A6FA20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7A80AD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64B580B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2181B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1D5F71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874097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69CD0B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9008B5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4EEA116" w14:textId="77777777" w:rsidR="002C4CEC" w:rsidRDefault="002C4CEC">
            <w:pPr>
              <w:spacing w:line="256" w:lineRule="auto"/>
              <w:rPr>
                <w:sz w:val="20"/>
                <w:szCs w:val="20"/>
                <w:lang w:val="nl-NL" w:eastAsia="nl-NL"/>
              </w:rPr>
            </w:pPr>
          </w:p>
        </w:tc>
        <w:tc>
          <w:tcPr>
            <w:tcW w:w="151" w:type="dxa"/>
            <w:noWrap/>
            <w:vAlign w:val="bottom"/>
            <w:hideMark/>
          </w:tcPr>
          <w:p w14:paraId="71A6950B" w14:textId="77777777" w:rsidR="002C4CEC" w:rsidRDefault="002C4CEC">
            <w:pPr>
              <w:spacing w:line="256" w:lineRule="auto"/>
              <w:rPr>
                <w:sz w:val="20"/>
                <w:szCs w:val="20"/>
                <w:lang w:val="nl-NL" w:eastAsia="nl-NL"/>
              </w:rPr>
            </w:pPr>
          </w:p>
        </w:tc>
        <w:tc>
          <w:tcPr>
            <w:tcW w:w="1557" w:type="dxa"/>
            <w:noWrap/>
            <w:vAlign w:val="bottom"/>
            <w:hideMark/>
          </w:tcPr>
          <w:p w14:paraId="1EB0AED9" w14:textId="77777777" w:rsidR="002C4CEC" w:rsidRDefault="002C4CEC">
            <w:pPr>
              <w:spacing w:line="256" w:lineRule="auto"/>
              <w:rPr>
                <w:sz w:val="20"/>
                <w:szCs w:val="20"/>
                <w:lang w:val="nl-NL" w:eastAsia="nl-NL"/>
              </w:rPr>
            </w:pPr>
          </w:p>
        </w:tc>
      </w:tr>
      <w:tr w:rsidR="002C4CEC" w14:paraId="3420EF50" w14:textId="77777777" w:rsidTr="00A80AEB">
        <w:trPr>
          <w:trHeight w:val="300"/>
          <w:jc w:val="center"/>
        </w:trPr>
        <w:tc>
          <w:tcPr>
            <w:tcW w:w="201" w:type="dxa"/>
            <w:tcBorders>
              <w:top w:val="nil"/>
              <w:left w:val="single" w:sz="4" w:space="0" w:color="auto"/>
              <w:bottom w:val="nil"/>
              <w:right w:val="nil"/>
            </w:tcBorders>
            <w:noWrap/>
            <w:vAlign w:val="bottom"/>
            <w:hideMark/>
          </w:tcPr>
          <w:p w14:paraId="105FEC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AF4F9A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5.12 LFV CCTV Verkeersbuis</w:t>
            </w:r>
          </w:p>
        </w:tc>
        <w:tc>
          <w:tcPr>
            <w:tcW w:w="532" w:type="dxa"/>
            <w:noWrap/>
            <w:vAlign w:val="bottom"/>
            <w:hideMark/>
          </w:tcPr>
          <w:p w14:paraId="3319698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0F3652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47C20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8EDE8A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A0236D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1FF95F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5295B8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6EAA383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133B89D3"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E23103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232AA8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CC604FD" w14:textId="77777777" w:rsidR="002C4CEC" w:rsidRDefault="002C4CEC">
            <w:pPr>
              <w:spacing w:line="256" w:lineRule="auto"/>
              <w:rPr>
                <w:sz w:val="20"/>
                <w:szCs w:val="20"/>
                <w:lang w:val="nl-NL" w:eastAsia="nl-NL"/>
              </w:rPr>
            </w:pPr>
          </w:p>
        </w:tc>
        <w:tc>
          <w:tcPr>
            <w:tcW w:w="151" w:type="dxa"/>
            <w:noWrap/>
            <w:vAlign w:val="bottom"/>
            <w:hideMark/>
          </w:tcPr>
          <w:p w14:paraId="53BA6455" w14:textId="77777777" w:rsidR="002C4CEC" w:rsidRDefault="002C4CEC">
            <w:pPr>
              <w:spacing w:line="256" w:lineRule="auto"/>
              <w:rPr>
                <w:sz w:val="20"/>
                <w:szCs w:val="20"/>
                <w:lang w:val="nl-NL" w:eastAsia="nl-NL"/>
              </w:rPr>
            </w:pPr>
          </w:p>
        </w:tc>
        <w:tc>
          <w:tcPr>
            <w:tcW w:w="1557" w:type="dxa"/>
            <w:noWrap/>
            <w:vAlign w:val="bottom"/>
            <w:hideMark/>
          </w:tcPr>
          <w:p w14:paraId="30A7E5A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STT_VoVe8</w:t>
            </w:r>
          </w:p>
        </w:tc>
      </w:tr>
      <w:tr w:rsidR="002C4CEC" w14:paraId="5E88A984" w14:textId="77777777" w:rsidTr="00A80AEB">
        <w:trPr>
          <w:trHeight w:val="300"/>
          <w:jc w:val="center"/>
        </w:trPr>
        <w:tc>
          <w:tcPr>
            <w:tcW w:w="201" w:type="dxa"/>
            <w:tcBorders>
              <w:top w:val="nil"/>
              <w:left w:val="single" w:sz="4" w:space="0" w:color="auto"/>
              <w:bottom w:val="nil"/>
              <w:right w:val="nil"/>
            </w:tcBorders>
            <w:noWrap/>
            <w:vAlign w:val="bottom"/>
            <w:hideMark/>
          </w:tcPr>
          <w:p w14:paraId="6E898EC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E37436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5.13 LFV Omroep Verkeersbuis</w:t>
            </w:r>
          </w:p>
        </w:tc>
        <w:tc>
          <w:tcPr>
            <w:tcW w:w="532" w:type="dxa"/>
            <w:noWrap/>
            <w:vAlign w:val="bottom"/>
            <w:hideMark/>
          </w:tcPr>
          <w:p w14:paraId="1921C1D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F159BB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B0369B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CFB47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EFB97E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34FEE03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0EB93E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8954E5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2EC635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1AC99E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5986ED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3DFD0D8" w14:textId="77777777" w:rsidR="002C4CEC" w:rsidRDefault="002C4CEC">
            <w:pPr>
              <w:spacing w:line="256" w:lineRule="auto"/>
              <w:rPr>
                <w:sz w:val="20"/>
                <w:szCs w:val="20"/>
                <w:lang w:val="nl-NL" w:eastAsia="nl-NL"/>
              </w:rPr>
            </w:pPr>
          </w:p>
        </w:tc>
        <w:tc>
          <w:tcPr>
            <w:tcW w:w="151" w:type="dxa"/>
            <w:noWrap/>
            <w:vAlign w:val="bottom"/>
            <w:hideMark/>
          </w:tcPr>
          <w:p w14:paraId="7C5BB98B" w14:textId="77777777" w:rsidR="002C4CEC" w:rsidRDefault="002C4CEC">
            <w:pPr>
              <w:spacing w:line="256" w:lineRule="auto"/>
              <w:rPr>
                <w:sz w:val="20"/>
                <w:szCs w:val="20"/>
                <w:lang w:val="nl-NL" w:eastAsia="nl-NL"/>
              </w:rPr>
            </w:pPr>
          </w:p>
        </w:tc>
        <w:tc>
          <w:tcPr>
            <w:tcW w:w="1557" w:type="dxa"/>
            <w:noWrap/>
            <w:vAlign w:val="bottom"/>
            <w:hideMark/>
          </w:tcPr>
          <w:p w14:paraId="65EA09D9" w14:textId="77777777" w:rsidR="002C4CEC" w:rsidRDefault="002C4CEC">
            <w:pPr>
              <w:spacing w:line="256" w:lineRule="auto"/>
              <w:rPr>
                <w:sz w:val="20"/>
                <w:szCs w:val="20"/>
                <w:lang w:val="nl-NL" w:eastAsia="nl-NL"/>
              </w:rPr>
            </w:pPr>
          </w:p>
        </w:tc>
      </w:tr>
      <w:tr w:rsidR="002C4CEC" w14:paraId="11F71FDA" w14:textId="77777777" w:rsidTr="00A80AEB">
        <w:trPr>
          <w:trHeight w:val="300"/>
          <w:jc w:val="center"/>
        </w:trPr>
        <w:tc>
          <w:tcPr>
            <w:tcW w:w="201" w:type="dxa"/>
            <w:tcBorders>
              <w:top w:val="nil"/>
              <w:left w:val="single" w:sz="4" w:space="0" w:color="auto"/>
              <w:bottom w:val="nil"/>
              <w:right w:val="nil"/>
            </w:tcBorders>
            <w:noWrap/>
            <w:vAlign w:val="bottom"/>
            <w:hideMark/>
          </w:tcPr>
          <w:p w14:paraId="3BDC051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2BB4E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5.14 LFV HF Verkeersbuis</w:t>
            </w:r>
          </w:p>
        </w:tc>
        <w:tc>
          <w:tcPr>
            <w:tcW w:w="532" w:type="dxa"/>
            <w:noWrap/>
            <w:vAlign w:val="bottom"/>
            <w:hideMark/>
          </w:tcPr>
          <w:p w14:paraId="66BB3DC6"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83DC0E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41E44F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847C86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4DF5A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7B1061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D42F30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C720B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E22358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16C408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0F455C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88BB239" w14:textId="77777777" w:rsidR="002C4CEC" w:rsidRDefault="002C4CEC">
            <w:pPr>
              <w:spacing w:line="256" w:lineRule="auto"/>
              <w:rPr>
                <w:sz w:val="20"/>
                <w:szCs w:val="20"/>
                <w:lang w:val="nl-NL" w:eastAsia="nl-NL"/>
              </w:rPr>
            </w:pPr>
          </w:p>
        </w:tc>
        <w:tc>
          <w:tcPr>
            <w:tcW w:w="151" w:type="dxa"/>
            <w:noWrap/>
            <w:vAlign w:val="bottom"/>
            <w:hideMark/>
          </w:tcPr>
          <w:p w14:paraId="12410E83" w14:textId="77777777" w:rsidR="002C4CEC" w:rsidRDefault="002C4CEC">
            <w:pPr>
              <w:spacing w:line="256" w:lineRule="auto"/>
              <w:rPr>
                <w:sz w:val="20"/>
                <w:szCs w:val="20"/>
                <w:lang w:val="nl-NL" w:eastAsia="nl-NL"/>
              </w:rPr>
            </w:pPr>
          </w:p>
        </w:tc>
        <w:tc>
          <w:tcPr>
            <w:tcW w:w="1557" w:type="dxa"/>
            <w:noWrap/>
            <w:vAlign w:val="bottom"/>
            <w:hideMark/>
          </w:tcPr>
          <w:p w14:paraId="64D67298" w14:textId="77777777" w:rsidR="002C4CEC" w:rsidRDefault="002C4CEC">
            <w:pPr>
              <w:spacing w:line="256" w:lineRule="auto"/>
              <w:rPr>
                <w:sz w:val="20"/>
                <w:szCs w:val="20"/>
                <w:lang w:val="nl-NL" w:eastAsia="nl-NL"/>
              </w:rPr>
            </w:pPr>
          </w:p>
        </w:tc>
      </w:tr>
      <w:tr w:rsidR="002C4CEC" w14:paraId="3D4A4866" w14:textId="77777777" w:rsidTr="00A80AEB">
        <w:trPr>
          <w:trHeight w:val="300"/>
          <w:jc w:val="center"/>
        </w:trPr>
        <w:tc>
          <w:tcPr>
            <w:tcW w:w="201" w:type="dxa"/>
            <w:tcBorders>
              <w:top w:val="nil"/>
              <w:left w:val="single" w:sz="4" w:space="0" w:color="auto"/>
              <w:bottom w:val="nil"/>
              <w:right w:val="nil"/>
            </w:tcBorders>
            <w:noWrap/>
            <w:vAlign w:val="bottom"/>
            <w:hideMark/>
          </w:tcPr>
          <w:p w14:paraId="508DBC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87C87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5.15 LFV Noodtelefoon Verkeersbuis</w:t>
            </w:r>
          </w:p>
        </w:tc>
        <w:tc>
          <w:tcPr>
            <w:tcW w:w="532" w:type="dxa"/>
            <w:noWrap/>
            <w:vAlign w:val="bottom"/>
            <w:hideMark/>
          </w:tcPr>
          <w:p w14:paraId="0C5D501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2D6FBF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C8C28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7EBB92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92BC8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FBC23F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FBDDC3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1B6A1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651D17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BDD190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C15B26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769EE51" w14:textId="77777777" w:rsidR="002C4CEC" w:rsidRDefault="002C4CEC">
            <w:pPr>
              <w:spacing w:line="256" w:lineRule="auto"/>
              <w:rPr>
                <w:sz w:val="20"/>
                <w:szCs w:val="20"/>
                <w:lang w:val="nl-NL" w:eastAsia="nl-NL"/>
              </w:rPr>
            </w:pPr>
          </w:p>
        </w:tc>
        <w:tc>
          <w:tcPr>
            <w:tcW w:w="151" w:type="dxa"/>
            <w:noWrap/>
            <w:vAlign w:val="bottom"/>
            <w:hideMark/>
          </w:tcPr>
          <w:p w14:paraId="55E84542" w14:textId="77777777" w:rsidR="002C4CEC" w:rsidRDefault="002C4CEC">
            <w:pPr>
              <w:spacing w:line="256" w:lineRule="auto"/>
              <w:rPr>
                <w:sz w:val="20"/>
                <w:szCs w:val="20"/>
                <w:lang w:val="nl-NL" w:eastAsia="nl-NL"/>
              </w:rPr>
            </w:pPr>
          </w:p>
        </w:tc>
        <w:tc>
          <w:tcPr>
            <w:tcW w:w="1557" w:type="dxa"/>
            <w:noWrap/>
            <w:vAlign w:val="bottom"/>
            <w:hideMark/>
          </w:tcPr>
          <w:p w14:paraId="4AB5D8C8" w14:textId="77777777" w:rsidR="002C4CEC" w:rsidRDefault="002C4CEC">
            <w:pPr>
              <w:spacing w:line="256" w:lineRule="auto"/>
              <w:rPr>
                <w:sz w:val="20"/>
                <w:szCs w:val="20"/>
                <w:lang w:val="nl-NL" w:eastAsia="nl-NL"/>
              </w:rPr>
            </w:pPr>
          </w:p>
        </w:tc>
      </w:tr>
      <w:tr w:rsidR="002C4CEC" w14:paraId="62681B7B" w14:textId="77777777" w:rsidTr="00A80AEB">
        <w:trPr>
          <w:trHeight w:val="300"/>
          <w:jc w:val="center"/>
        </w:trPr>
        <w:tc>
          <w:tcPr>
            <w:tcW w:w="201" w:type="dxa"/>
            <w:tcBorders>
              <w:top w:val="nil"/>
              <w:left w:val="single" w:sz="4" w:space="0" w:color="auto"/>
              <w:bottom w:val="nil"/>
              <w:right w:val="nil"/>
            </w:tcBorders>
            <w:noWrap/>
            <w:vAlign w:val="bottom"/>
            <w:hideMark/>
          </w:tcPr>
          <w:p w14:paraId="65C83F6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E3638A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5.16 LFV Rij van Vluchtdeuren Verkeersbuis</w:t>
            </w:r>
          </w:p>
        </w:tc>
        <w:tc>
          <w:tcPr>
            <w:tcW w:w="532" w:type="dxa"/>
            <w:noWrap/>
            <w:vAlign w:val="bottom"/>
            <w:hideMark/>
          </w:tcPr>
          <w:p w14:paraId="1128226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BBCAB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FFADF3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6517A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ECE90F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59CA3F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54ABF6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F9CA9C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8292FD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F1C7BE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2CA4D6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608EF6C" w14:textId="77777777" w:rsidR="002C4CEC" w:rsidRDefault="002C4CEC">
            <w:pPr>
              <w:spacing w:line="256" w:lineRule="auto"/>
              <w:rPr>
                <w:sz w:val="20"/>
                <w:szCs w:val="20"/>
                <w:lang w:val="nl-NL" w:eastAsia="nl-NL"/>
              </w:rPr>
            </w:pPr>
          </w:p>
        </w:tc>
        <w:tc>
          <w:tcPr>
            <w:tcW w:w="151" w:type="dxa"/>
            <w:noWrap/>
            <w:vAlign w:val="bottom"/>
            <w:hideMark/>
          </w:tcPr>
          <w:p w14:paraId="1FD5A4C7" w14:textId="77777777" w:rsidR="002C4CEC" w:rsidRDefault="002C4CEC">
            <w:pPr>
              <w:spacing w:line="256" w:lineRule="auto"/>
              <w:rPr>
                <w:sz w:val="20"/>
                <w:szCs w:val="20"/>
                <w:lang w:val="nl-NL" w:eastAsia="nl-NL"/>
              </w:rPr>
            </w:pPr>
          </w:p>
        </w:tc>
        <w:tc>
          <w:tcPr>
            <w:tcW w:w="1557" w:type="dxa"/>
            <w:noWrap/>
            <w:vAlign w:val="bottom"/>
            <w:hideMark/>
          </w:tcPr>
          <w:p w14:paraId="621F3604" w14:textId="77777777" w:rsidR="002C4CEC" w:rsidRDefault="002C4CEC">
            <w:pPr>
              <w:spacing w:line="256" w:lineRule="auto"/>
              <w:rPr>
                <w:sz w:val="20"/>
                <w:szCs w:val="20"/>
                <w:lang w:val="nl-NL" w:eastAsia="nl-NL"/>
              </w:rPr>
            </w:pPr>
          </w:p>
        </w:tc>
      </w:tr>
      <w:tr w:rsidR="002C4CEC" w14:paraId="13F5D2CE" w14:textId="77777777" w:rsidTr="00A80AEB">
        <w:trPr>
          <w:trHeight w:val="300"/>
          <w:jc w:val="center"/>
        </w:trPr>
        <w:tc>
          <w:tcPr>
            <w:tcW w:w="201" w:type="dxa"/>
            <w:tcBorders>
              <w:top w:val="nil"/>
              <w:left w:val="single" w:sz="4" w:space="0" w:color="auto"/>
              <w:bottom w:val="nil"/>
              <w:right w:val="nil"/>
            </w:tcBorders>
            <w:noWrap/>
            <w:vAlign w:val="bottom"/>
            <w:hideMark/>
          </w:tcPr>
          <w:p w14:paraId="4EF32A5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1ABC0E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5.17 LFV Rij van Vergrendelbare Vluchtdeuren Verkeersbuis</w:t>
            </w:r>
          </w:p>
        </w:tc>
        <w:tc>
          <w:tcPr>
            <w:tcW w:w="532" w:type="dxa"/>
            <w:noWrap/>
            <w:vAlign w:val="bottom"/>
            <w:hideMark/>
          </w:tcPr>
          <w:p w14:paraId="1513C5A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29204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6B496B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906BD9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2A39B1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982011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B70EE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68BDC6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E94676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E50263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3D734F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216F264" w14:textId="77777777" w:rsidR="002C4CEC" w:rsidRDefault="002C4CEC">
            <w:pPr>
              <w:spacing w:line="256" w:lineRule="auto"/>
              <w:rPr>
                <w:sz w:val="20"/>
                <w:szCs w:val="20"/>
                <w:lang w:val="nl-NL" w:eastAsia="nl-NL"/>
              </w:rPr>
            </w:pPr>
          </w:p>
        </w:tc>
        <w:tc>
          <w:tcPr>
            <w:tcW w:w="151" w:type="dxa"/>
            <w:noWrap/>
            <w:vAlign w:val="bottom"/>
            <w:hideMark/>
          </w:tcPr>
          <w:p w14:paraId="255DD54D" w14:textId="77777777" w:rsidR="002C4CEC" w:rsidRDefault="002C4CEC">
            <w:pPr>
              <w:spacing w:line="256" w:lineRule="auto"/>
              <w:rPr>
                <w:sz w:val="20"/>
                <w:szCs w:val="20"/>
                <w:lang w:val="nl-NL" w:eastAsia="nl-NL"/>
              </w:rPr>
            </w:pPr>
          </w:p>
        </w:tc>
        <w:tc>
          <w:tcPr>
            <w:tcW w:w="1557" w:type="dxa"/>
            <w:noWrap/>
            <w:vAlign w:val="bottom"/>
            <w:hideMark/>
          </w:tcPr>
          <w:p w14:paraId="1BCC9ED3" w14:textId="77777777" w:rsidR="002C4CEC" w:rsidRDefault="002C4CEC">
            <w:pPr>
              <w:spacing w:line="256" w:lineRule="auto"/>
              <w:rPr>
                <w:sz w:val="20"/>
                <w:szCs w:val="20"/>
                <w:lang w:val="nl-NL" w:eastAsia="nl-NL"/>
              </w:rPr>
            </w:pPr>
          </w:p>
        </w:tc>
      </w:tr>
      <w:tr w:rsidR="002C4CEC" w14:paraId="68EF9034" w14:textId="77777777" w:rsidTr="00A80AEB">
        <w:trPr>
          <w:trHeight w:val="300"/>
          <w:jc w:val="center"/>
        </w:trPr>
        <w:tc>
          <w:tcPr>
            <w:tcW w:w="201" w:type="dxa"/>
            <w:tcBorders>
              <w:top w:val="nil"/>
              <w:left w:val="single" w:sz="4" w:space="0" w:color="auto"/>
              <w:bottom w:val="nil"/>
              <w:right w:val="nil"/>
            </w:tcBorders>
            <w:noWrap/>
            <w:vAlign w:val="bottom"/>
            <w:hideMark/>
          </w:tcPr>
          <w:p w14:paraId="58A4ED9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A3CBCD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5.18 LFV Vluchtdeurindicatie Verkeersbuis</w:t>
            </w:r>
          </w:p>
        </w:tc>
        <w:tc>
          <w:tcPr>
            <w:tcW w:w="532" w:type="dxa"/>
            <w:noWrap/>
            <w:vAlign w:val="bottom"/>
            <w:hideMark/>
          </w:tcPr>
          <w:p w14:paraId="1726246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D50680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0B2B24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626D0A7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C36EFB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329804A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CF7FA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204832D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0CD2D71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F9272A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045870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65AC66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KWA_VoVe5</w:t>
            </w:r>
          </w:p>
        </w:tc>
        <w:tc>
          <w:tcPr>
            <w:tcW w:w="151" w:type="dxa"/>
            <w:noWrap/>
            <w:vAlign w:val="bottom"/>
            <w:hideMark/>
          </w:tcPr>
          <w:p w14:paraId="637A3E9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3C0725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STT_VoVe14</w:t>
            </w:r>
          </w:p>
        </w:tc>
      </w:tr>
      <w:tr w:rsidR="002C4CEC" w14:paraId="2DD20483" w14:textId="77777777" w:rsidTr="00A80AEB">
        <w:trPr>
          <w:trHeight w:val="300"/>
          <w:jc w:val="center"/>
        </w:trPr>
        <w:tc>
          <w:tcPr>
            <w:tcW w:w="201" w:type="dxa"/>
            <w:tcBorders>
              <w:top w:val="nil"/>
              <w:left w:val="single" w:sz="4" w:space="0" w:color="auto"/>
              <w:bottom w:val="nil"/>
              <w:right w:val="nil"/>
            </w:tcBorders>
            <w:noWrap/>
            <w:vAlign w:val="bottom"/>
            <w:hideMark/>
          </w:tcPr>
          <w:p w14:paraId="497C0CD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70611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5.19 LFV Dynamische Vluchtdeurindicatie Verkeersbuis</w:t>
            </w:r>
          </w:p>
        </w:tc>
        <w:tc>
          <w:tcPr>
            <w:tcW w:w="532" w:type="dxa"/>
            <w:noWrap/>
            <w:vAlign w:val="bottom"/>
            <w:hideMark/>
          </w:tcPr>
          <w:p w14:paraId="7EEBF37D"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CE8FC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12D3D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F96C1B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59364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6271176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79B2FA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78092E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A8FA0D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319856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51EEC6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E60D3B0" w14:textId="77777777" w:rsidR="002C4CEC" w:rsidRDefault="002C4CEC">
            <w:pPr>
              <w:spacing w:line="256" w:lineRule="auto"/>
              <w:rPr>
                <w:sz w:val="20"/>
                <w:szCs w:val="20"/>
                <w:lang w:val="nl-NL" w:eastAsia="nl-NL"/>
              </w:rPr>
            </w:pPr>
          </w:p>
        </w:tc>
        <w:tc>
          <w:tcPr>
            <w:tcW w:w="151" w:type="dxa"/>
            <w:noWrap/>
            <w:vAlign w:val="bottom"/>
            <w:hideMark/>
          </w:tcPr>
          <w:p w14:paraId="53A5C25B" w14:textId="77777777" w:rsidR="002C4CEC" w:rsidRDefault="002C4CEC">
            <w:pPr>
              <w:spacing w:line="256" w:lineRule="auto"/>
              <w:rPr>
                <w:sz w:val="20"/>
                <w:szCs w:val="20"/>
                <w:lang w:val="nl-NL" w:eastAsia="nl-NL"/>
              </w:rPr>
            </w:pPr>
          </w:p>
        </w:tc>
        <w:tc>
          <w:tcPr>
            <w:tcW w:w="1557" w:type="dxa"/>
            <w:noWrap/>
            <w:vAlign w:val="bottom"/>
            <w:hideMark/>
          </w:tcPr>
          <w:p w14:paraId="191DF879" w14:textId="77777777" w:rsidR="002C4CEC" w:rsidRDefault="002C4CEC">
            <w:pPr>
              <w:spacing w:line="256" w:lineRule="auto"/>
              <w:rPr>
                <w:sz w:val="20"/>
                <w:szCs w:val="20"/>
                <w:lang w:val="nl-NL" w:eastAsia="nl-NL"/>
              </w:rPr>
            </w:pPr>
          </w:p>
        </w:tc>
      </w:tr>
      <w:tr w:rsidR="002C4CEC" w14:paraId="0F0A65C5" w14:textId="77777777" w:rsidTr="00A80AEB">
        <w:trPr>
          <w:trHeight w:val="300"/>
          <w:jc w:val="center"/>
        </w:trPr>
        <w:tc>
          <w:tcPr>
            <w:tcW w:w="201" w:type="dxa"/>
            <w:tcBorders>
              <w:top w:val="nil"/>
              <w:left w:val="single" w:sz="4" w:space="0" w:color="auto"/>
              <w:bottom w:val="nil"/>
              <w:right w:val="nil"/>
            </w:tcBorders>
            <w:noWrap/>
            <w:vAlign w:val="bottom"/>
            <w:hideMark/>
          </w:tcPr>
          <w:p w14:paraId="6D03E52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97B525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5.20 LFV Koppeling Wisselbaansysteem Verkeersbuis</w:t>
            </w:r>
          </w:p>
        </w:tc>
        <w:tc>
          <w:tcPr>
            <w:tcW w:w="532" w:type="dxa"/>
            <w:noWrap/>
            <w:vAlign w:val="bottom"/>
            <w:hideMark/>
          </w:tcPr>
          <w:p w14:paraId="1B13154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4624CCD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CD331D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D2BE7D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86ACC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4287BD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024EE7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3DCCD4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8BB0CC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AE62A2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6AEBD74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4AFD3ED" w14:textId="77777777" w:rsidR="002C4CEC" w:rsidRDefault="002C4CEC">
            <w:pPr>
              <w:spacing w:line="256" w:lineRule="auto"/>
              <w:rPr>
                <w:sz w:val="20"/>
                <w:szCs w:val="20"/>
                <w:lang w:val="nl-NL" w:eastAsia="nl-NL"/>
              </w:rPr>
            </w:pPr>
          </w:p>
        </w:tc>
        <w:tc>
          <w:tcPr>
            <w:tcW w:w="151" w:type="dxa"/>
            <w:noWrap/>
            <w:vAlign w:val="bottom"/>
            <w:hideMark/>
          </w:tcPr>
          <w:p w14:paraId="18623066" w14:textId="77777777" w:rsidR="002C4CEC" w:rsidRDefault="002C4CEC">
            <w:pPr>
              <w:spacing w:line="256" w:lineRule="auto"/>
              <w:rPr>
                <w:sz w:val="20"/>
                <w:szCs w:val="20"/>
                <w:lang w:val="nl-NL" w:eastAsia="nl-NL"/>
              </w:rPr>
            </w:pPr>
          </w:p>
        </w:tc>
        <w:tc>
          <w:tcPr>
            <w:tcW w:w="1557" w:type="dxa"/>
            <w:noWrap/>
            <w:vAlign w:val="bottom"/>
            <w:hideMark/>
          </w:tcPr>
          <w:p w14:paraId="09E771EE" w14:textId="77777777" w:rsidR="002C4CEC" w:rsidRDefault="002C4CEC">
            <w:pPr>
              <w:spacing w:line="256" w:lineRule="auto"/>
              <w:rPr>
                <w:sz w:val="20"/>
                <w:szCs w:val="20"/>
                <w:lang w:val="nl-NL" w:eastAsia="nl-NL"/>
              </w:rPr>
            </w:pPr>
          </w:p>
        </w:tc>
      </w:tr>
      <w:tr w:rsidR="002C4CEC" w14:paraId="604C7427" w14:textId="77777777" w:rsidTr="00A80AEB">
        <w:trPr>
          <w:trHeight w:val="300"/>
          <w:jc w:val="center"/>
        </w:trPr>
        <w:tc>
          <w:tcPr>
            <w:tcW w:w="201" w:type="dxa"/>
            <w:tcBorders>
              <w:top w:val="nil"/>
              <w:left w:val="single" w:sz="4" w:space="0" w:color="auto"/>
              <w:bottom w:val="nil"/>
              <w:right w:val="nil"/>
            </w:tcBorders>
            <w:noWrap/>
            <w:vAlign w:val="bottom"/>
            <w:hideMark/>
          </w:tcPr>
          <w:p w14:paraId="1CEEF3C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60B28D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5.99 Overige Verkeersbuis</w:t>
            </w:r>
          </w:p>
        </w:tc>
        <w:tc>
          <w:tcPr>
            <w:tcW w:w="532" w:type="dxa"/>
            <w:noWrap/>
            <w:vAlign w:val="bottom"/>
            <w:hideMark/>
          </w:tcPr>
          <w:p w14:paraId="452B344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582202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C192CA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CD2AF0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991676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A38954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7C4EF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919B99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AF1C0E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783339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0F5F0C7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C6EC8B6" w14:textId="77777777" w:rsidR="002C4CEC" w:rsidRDefault="002C4CEC">
            <w:pPr>
              <w:spacing w:line="256" w:lineRule="auto"/>
              <w:rPr>
                <w:sz w:val="20"/>
                <w:szCs w:val="20"/>
                <w:lang w:val="nl-NL" w:eastAsia="nl-NL"/>
              </w:rPr>
            </w:pPr>
          </w:p>
        </w:tc>
        <w:tc>
          <w:tcPr>
            <w:tcW w:w="151" w:type="dxa"/>
            <w:noWrap/>
            <w:vAlign w:val="bottom"/>
            <w:hideMark/>
          </w:tcPr>
          <w:p w14:paraId="5116DBE3" w14:textId="77777777" w:rsidR="002C4CEC" w:rsidRDefault="002C4CEC">
            <w:pPr>
              <w:spacing w:line="256" w:lineRule="auto"/>
              <w:rPr>
                <w:sz w:val="20"/>
                <w:szCs w:val="20"/>
                <w:lang w:val="nl-NL" w:eastAsia="nl-NL"/>
              </w:rPr>
            </w:pPr>
          </w:p>
        </w:tc>
        <w:tc>
          <w:tcPr>
            <w:tcW w:w="1557" w:type="dxa"/>
            <w:noWrap/>
            <w:vAlign w:val="bottom"/>
            <w:hideMark/>
          </w:tcPr>
          <w:p w14:paraId="74FE7146" w14:textId="77777777" w:rsidR="002C4CEC" w:rsidRDefault="002C4CEC">
            <w:pPr>
              <w:spacing w:line="256" w:lineRule="auto"/>
              <w:rPr>
                <w:sz w:val="20"/>
                <w:szCs w:val="20"/>
                <w:lang w:val="nl-NL" w:eastAsia="nl-NL"/>
              </w:rPr>
            </w:pPr>
          </w:p>
        </w:tc>
      </w:tr>
      <w:tr w:rsidR="002C4CEC" w14:paraId="6F7A3CF1" w14:textId="77777777" w:rsidTr="00A80AEB">
        <w:trPr>
          <w:trHeight w:val="300"/>
          <w:jc w:val="center"/>
        </w:trPr>
        <w:tc>
          <w:tcPr>
            <w:tcW w:w="201" w:type="dxa"/>
            <w:tcBorders>
              <w:top w:val="nil"/>
              <w:left w:val="single" w:sz="4" w:space="0" w:color="auto"/>
              <w:bottom w:val="nil"/>
              <w:right w:val="nil"/>
            </w:tcBorders>
            <w:noWrap/>
            <w:vAlign w:val="bottom"/>
            <w:hideMark/>
          </w:tcPr>
          <w:p w14:paraId="7010E16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2A3C8B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7058EDF9"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1EAE58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17A885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4CDA6C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084287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9102C2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C7B8BD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AB1B57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E8B6CB3"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5D5DA0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81A37E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0E062D4" w14:textId="77777777" w:rsidR="002C4CEC" w:rsidRDefault="002C4CEC">
            <w:pPr>
              <w:spacing w:line="256" w:lineRule="auto"/>
              <w:rPr>
                <w:sz w:val="20"/>
                <w:szCs w:val="20"/>
                <w:lang w:val="nl-NL" w:eastAsia="nl-NL"/>
              </w:rPr>
            </w:pPr>
          </w:p>
        </w:tc>
        <w:tc>
          <w:tcPr>
            <w:tcW w:w="151" w:type="dxa"/>
            <w:noWrap/>
            <w:vAlign w:val="bottom"/>
            <w:hideMark/>
          </w:tcPr>
          <w:p w14:paraId="5B3C2FDD" w14:textId="77777777" w:rsidR="002C4CEC" w:rsidRDefault="002C4CEC">
            <w:pPr>
              <w:spacing w:line="256" w:lineRule="auto"/>
              <w:rPr>
                <w:sz w:val="20"/>
                <w:szCs w:val="20"/>
                <w:lang w:val="nl-NL" w:eastAsia="nl-NL"/>
              </w:rPr>
            </w:pPr>
          </w:p>
        </w:tc>
        <w:tc>
          <w:tcPr>
            <w:tcW w:w="1557" w:type="dxa"/>
            <w:noWrap/>
            <w:vAlign w:val="bottom"/>
            <w:hideMark/>
          </w:tcPr>
          <w:p w14:paraId="2F050AC0" w14:textId="77777777" w:rsidR="002C4CEC" w:rsidRDefault="002C4CEC">
            <w:pPr>
              <w:spacing w:line="256" w:lineRule="auto"/>
              <w:rPr>
                <w:sz w:val="20"/>
                <w:szCs w:val="20"/>
                <w:lang w:val="nl-NL" w:eastAsia="nl-NL"/>
              </w:rPr>
            </w:pPr>
          </w:p>
        </w:tc>
      </w:tr>
      <w:tr w:rsidR="002C4CEC" w14:paraId="2CEFF94B" w14:textId="77777777" w:rsidTr="00A80AEB">
        <w:trPr>
          <w:trHeight w:val="300"/>
          <w:jc w:val="center"/>
        </w:trPr>
        <w:tc>
          <w:tcPr>
            <w:tcW w:w="201" w:type="dxa"/>
            <w:tcBorders>
              <w:top w:val="nil"/>
              <w:left w:val="single" w:sz="4" w:space="0" w:color="auto"/>
              <w:bottom w:val="nil"/>
              <w:right w:val="nil"/>
            </w:tcBorders>
            <w:noWrap/>
            <w:vAlign w:val="bottom"/>
            <w:hideMark/>
          </w:tcPr>
          <w:p w14:paraId="3F80D78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CD9E236"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6 LFV's van een Dienstgebouw</w:t>
            </w:r>
          </w:p>
        </w:tc>
        <w:tc>
          <w:tcPr>
            <w:tcW w:w="532" w:type="dxa"/>
            <w:noWrap/>
            <w:vAlign w:val="bottom"/>
            <w:hideMark/>
          </w:tcPr>
          <w:p w14:paraId="5DC80EFA"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5EF3731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C935D9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C7A96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5E9469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6144C51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6493D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2CFCC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8D881E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4FC9DE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6A41E9E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DB8087A" w14:textId="77777777" w:rsidR="002C4CEC" w:rsidRDefault="002C4CEC">
            <w:pPr>
              <w:spacing w:line="256" w:lineRule="auto"/>
              <w:rPr>
                <w:sz w:val="20"/>
                <w:szCs w:val="20"/>
                <w:lang w:val="nl-NL" w:eastAsia="nl-NL"/>
              </w:rPr>
            </w:pPr>
          </w:p>
        </w:tc>
        <w:tc>
          <w:tcPr>
            <w:tcW w:w="151" w:type="dxa"/>
            <w:noWrap/>
            <w:vAlign w:val="bottom"/>
            <w:hideMark/>
          </w:tcPr>
          <w:p w14:paraId="182A394B" w14:textId="77777777" w:rsidR="002C4CEC" w:rsidRDefault="002C4CEC">
            <w:pPr>
              <w:spacing w:line="256" w:lineRule="auto"/>
              <w:rPr>
                <w:sz w:val="20"/>
                <w:szCs w:val="20"/>
                <w:lang w:val="nl-NL" w:eastAsia="nl-NL"/>
              </w:rPr>
            </w:pPr>
          </w:p>
        </w:tc>
        <w:tc>
          <w:tcPr>
            <w:tcW w:w="1557" w:type="dxa"/>
            <w:noWrap/>
            <w:vAlign w:val="bottom"/>
            <w:hideMark/>
          </w:tcPr>
          <w:p w14:paraId="26E4A739" w14:textId="77777777" w:rsidR="002C4CEC" w:rsidRDefault="002C4CEC">
            <w:pPr>
              <w:spacing w:line="256" w:lineRule="auto"/>
              <w:rPr>
                <w:sz w:val="20"/>
                <w:szCs w:val="20"/>
                <w:lang w:val="nl-NL" w:eastAsia="nl-NL"/>
              </w:rPr>
            </w:pPr>
          </w:p>
        </w:tc>
      </w:tr>
      <w:tr w:rsidR="002C4CEC" w14:paraId="69235FB9" w14:textId="77777777" w:rsidTr="00A80AEB">
        <w:trPr>
          <w:trHeight w:val="300"/>
          <w:jc w:val="center"/>
        </w:trPr>
        <w:tc>
          <w:tcPr>
            <w:tcW w:w="201" w:type="dxa"/>
            <w:tcBorders>
              <w:top w:val="nil"/>
              <w:left w:val="single" w:sz="4" w:space="0" w:color="auto"/>
              <w:bottom w:val="nil"/>
              <w:right w:val="nil"/>
            </w:tcBorders>
            <w:noWrap/>
            <w:vAlign w:val="bottom"/>
            <w:hideMark/>
          </w:tcPr>
          <w:p w14:paraId="0D3B85F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F8E44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6.1 LFV CCTV Dienstgebouw</w:t>
            </w:r>
          </w:p>
        </w:tc>
        <w:tc>
          <w:tcPr>
            <w:tcW w:w="532" w:type="dxa"/>
            <w:noWrap/>
            <w:vAlign w:val="bottom"/>
            <w:hideMark/>
          </w:tcPr>
          <w:p w14:paraId="4FDDDD1D"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D78776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1898A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748F5F0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B3E09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5608119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E97B2B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6CAFB65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2BF26F9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EAE9FE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C38804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E9D580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KWA_VoVe7</w:t>
            </w:r>
          </w:p>
        </w:tc>
        <w:tc>
          <w:tcPr>
            <w:tcW w:w="151" w:type="dxa"/>
            <w:noWrap/>
            <w:vAlign w:val="bottom"/>
            <w:hideMark/>
          </w:tcPr>
          <w:p w14:paraId="75475F5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E2128B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STT_VoVe9</w:t>
            </w:r>
          </w:p>
        </w:tc>
      </w:tr>
      <w:tr w:rsidR="002C4CEC" w14:paraId="51F3DEBD" w14:textId="77777777" w:rsidTr="00A80AEB">
        <w:trPr>
          <w:trHeight w:val="300"/>
          <w:jc w:val="center"/>
        </w:trPr>
        <w:tc>
          <w:tcPr>
            <w:tcW w:w="201" w:type="dxa"/>
            <w:tcBorders>
              <w:top w:val="nil"/>
              <w:left w:val="single" w:sz="4" w:space="0" w:color="auto"/>
              <w:bottom w:val="nil"/>
              <w:right w:val="nil"/>
            </w:tcBorders>
            <w:noWrap/>
            <w:vAlign w:val="bottom"/>
            <w:hideMark/>
          </w:tcPr>
          <w:p w14:paraId="0D1C305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D778EA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6.2 LFV Toegang Dienstgebouw + Bemensing</w:t>
            </w:r>
          </w:p>
        </w:tc>
        <w:tc>
          <w:tcPr>
            <w:tcW w:w="532" w:type="dxa"/>
            <w:noWrap/>
            <w:vAlign w:val="bottom"/>
            <w:hideMark/>
          </w:tcPr>
          <w:p w14:paraId="3EA7E7E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A79010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F286D0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CEAEA4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B2A65A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489C8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4D9D50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13CD938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50A282A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57B393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34F49D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3D1EE1D" w14:textId="77777777" w:rsidR="002C4CEC" w:rsidRDefault="002C4CEC">
            <w:pPr>
              <w:spacing w:line="256" w:lineRule="auto"/>
              <w:rPr>
                <w:sz w:val="20"/>
                <w:szCs w:val="20"/>
                <w:lang w:val="nl-NL" w:eastAsia="nl-NL"/>
              </w:rPr>
            </w:pPr>
          </w:p>
        </w:tc>
        <w:tc>
          <w:tcPr>
            <w:tcW w:w="151" w:type="dxa"/>
            <w:noWrap/>
            <w:vAlign w:val="bottom"/>
            <w:hideMark/>
          </w:tcPr>
          <w:p w14:paraId="57A8C346" w14:textId="77777777" w:rsidR="002C4CEC" w:rsidRDefault="002C4CEC">
            <w:pPr>
              <w:spacing w:line="256" w:lineRule="auto"/>
              <w:rPr>
                <w:sz w:val="20"/>
                <w:szCs w:val="20"/>
                <w:lang w:val="nl-NL" w:eastAsia="nl-NL"/>
              </w:rPr>
            </w:pPr>
          </w:p>
        </w:tc>
        <w:tc>
          <w:tcPr>
            <w:tcW w:w="1557" w:type="dxa"/>
            <w:noWrap/>
            <w:vAlign w:val="bottom"/>
            <w:hideMark/>
          </w:tcPr>
          <w:p w14:paraId="00582E4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STT_VoVe11</w:t>
            </w:r>
          </w:p>
        </w:tc>
      </w:tr>
      <w:tr w:rsidR="002C4CEC" w14:paraId="11DC121B" w14:textId="77777777" w:rsidTr="00A80AEB">
        <w:trPr>
          <w:trHeight w:val="300"/>
          <w:jc w:val="center"/>
        </w:trPr>
        <w:tc>
          <w:tcPr>
            <w:tcW w:w="201" w:type="dxa"/>
            <w:tcBorders>
              <w:top w:val="nil"/>
              <w:left w:val="single" w:sz="4" w:space="0" w:color="auto"/>
              <w:bottom w:val="nil"/>
              <w:right w:val="nil"/>
            </w:tcBorders>
            <w:noWrap/>
            <w:vAlign w:val="bottom"/>
            <w:hideMark/>
          </w:tcPr>
          <w:p w14:paraId="13B4D20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AEB195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6.3 LFV Blusvoorziening Dienstgebouw</w:t>
            </w:r>
          </w:p>
        </w:tc>
        <w:tc>
          <w:tcPr>
            <w:tcW w:w="532" w:type="dxa"/>
            <w:noWrap/>
            <w:vAlign w:val="bottom"/>
            <w:hideMark/>
          </w:tcPr>
          <w:p w14:paraId="4837BF33"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1DAEE1E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91CC3E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3F94CAE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A3943D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1ED020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C73755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046AAB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0B42669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D66192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0DEC6E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D81637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KWA_VoVe11</w:t>
            </w:r>
          </w:p>
        </w:tc>
        <w:tc>
          <w:tcPr>
            <w:tcW w:w="151" w:type="dxa"/>
            <w:noWrap/>
            <w:vAlign w:val="bottom"/>
            <w:hideMark/>
          </w:tcPr>
          <w:p w14:paraId="07D0792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3C4D99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STT_VoVe13</w:t>
            </w:r>
          </w:p>
        </w:tc>
      </w:tr>
      <w:tr w:rsidR="002C4CEC" w14:paraId="1563D101" w14:textId="77777777" w:rsidTr="00A80AEB">
        <w:trPr>
          <w:trHeight w:val="300"/>
          <w:jc w:val="center"/>
        </w:trPr>
        <w:tc>
          <w:tcPr>
            <w:tcW w:w="201" w:type="dxa"/>
            <w:tcBorders>
              <w:top w:val="nil"/>
              <w:left w:val="single" w:sz="4" w:space="0" w:color="auto"/>
              <w:bottom w:val="nil"/>
              <w:right w:val="nil"/>
            </w:tcBorders>
            <w:noWrap/>
            <w:vAlign w:val="bottom"/>
            <w:hideMark/>
          </w:tcPr>
          <w:p w14:paraId="42AF5BA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5C5B878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6.4 LFV Klimaatregeling Dienstgebouw</w:t>
            </w:r>
          </w:p>
        </w:tc>
        <w:tc>
          <w:tcPr>
            <w:tcW w:w="532" w:type="dxa"/>
            <w:noWrap/>
            <w:vAlign w:val="bottom"/>
            <w:hideMark/>
          </w:tcPr>
          <w:p w14:paraId="3E6A5367"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100E73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5799F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75F071A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44566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56F35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66C1F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D02F99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62D73B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8BC075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073989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DB17A7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KWA_VoVe9</w:t>
            </w:r>
          </w:p>
        </w:tc>
        <w:tc>
          <w:tcPr>
            <w:tcW w:w="151" w:type="dxa"/>
            <w:noWrap/>
            <w:vAlign w:val="bottom"/>
            <w:hideMark/>
          </w:tcPr>
          <w:p w14:paraId="1CB5495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1CB0AA2" w14:textId="77777777" w:rsidR="002C4CEC" w:rsidRDefault="002C4CEC">
            <w:pPr>
              <w:spacing w:line="256" w:lineRule="auto"/>
              <w:rPr>
                <w:sz w:val="20"/>
                <w:szCs w:val="20"/>
                <w:lang w:val="nl-NL" w:eastAsia="nl-NL"/>
              </w:rPr>
            </w:pPr>
          </w:p>
        </w:tc>
      </w:tr>
      <w:tr w:rsidR="002C4CEC" w14:paraId="6C882BB4" w14:textId="77777777" w:rsidTr="00A80AEB">
        <w:trPr>
          <w:trHeight w:val="300"/>
          <w:jc w:val="center"/>
        </w:trPr>
        <w:tc>
          <w:tcPr>
            <w:tcW w:w="201" w:type="dxa"/>
            <w:tcBorders>
              <w:top w:val="nil"/>
              <w:left w:val="single" w:sz="4" w:space="0" w:color="auto"/>
              <w:bottom w:val="nil"/>
              <w:right w:val="nil"/>
            </w:tcBorders>
            <w:noWrap/>
            <w:vAlign w:val="bottom"/>
            <w:hideMark/>
          </w:tcPr>
          <w:p w14:paraId="3155D96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582D7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6.5 LFV Inbraakalarm Dienstgebouw</w:t>
            </w:r>
          </w:p>
        </w:tc>
        <w:tc>
          <w:tcPr>
            <w:tcW w:w="532" w:type="dxa"/>
            <w:noWrap/>
            <w:vAlign w:val="bottom"/>
            <w:hideMark/>
          </w:tcPr>
          <w:p w14:paraId="4799FB9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954C81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48CC8B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7FDBEE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C92296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E4BC4D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BCC27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21C00E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75C6A7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F6C9C4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4B3A90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B68FF82" w14:textId="77777777" w:rsidR="002C4CEC" w:rsidRDefault="002C4CEC">
            <w:pPr>
              <w:spacing w:line="256" w:lineRule="auto"/>
              <w:rPr>
                <w:sz w:val="20"/>
                <w:szCs w:val="20"/>
                <w:lang w:val="nl-NL" w:eastAsia="nl-NL"/>
              </w:rPr>
            </w:pPr>
          </w:p>
        </w:tc>
        <w:tc>
          <w:tcPr>
            <w:tcW w:w="151" w:type="dxa"/>
            <w:noWrap/>
            <w:vAlign w:val="bottom"/>
            <w:hideMark/>
          </w:tcPr>
          <w:p w14:paraId="061F0961" w14:textId="77777777" w:rsidR="002C4CEC" w:rsidRDefault="002C4CEC">
            <w:pPr>
              <w:spacing w:line="256" w:lineRule="auto"/>
              <w:rPr>
                <w:sz w:val="20"/>
                <w:szCs w:val="20"/>
                <w:lang w:val="nl-NL" w:eastAsia="nl-NL"/>
              </w:rPr>
            </w:pPr>
          </w:p>
        </w:tc>
        <w:tc>
          <w:tcPr>
            <w:tcW w:w="1557" w:type="dxa"/>
            <w:noWrap/>
            <w:vAlign w:val="bottom"/>
            <w:hideMark/>
          </w:tcPr>
          <w:p w14:paraId="6FB7781F" w14:textId="77777777" w:rsidR="002C4CEC" w:rsidRDefault="002C4CEC">
            <w:pPr>
              <w:spacing w:line="256" w:lineRule="auto"/>
              <w:rPr>
                <w:sz w:val="20"/>
                <w:szCs w:val="20"/>
                <w:lang w:val="nl-NL" w:eastAsia="nl-NL"/>
              </w:rPr>
            </w:pPr>
          </w:p>
        </w:tc>
      </w:tr>
      <w:tr w:rsidR="002C4CEC" w14:paraId="70E797FB" w14:textId="77777777" w:rsidTr="00A80AEB">
        <w:trPr>
          <w:trHeight w:val="300"/>
          <w:jc w:val="center"/>
        </w:trPr>
        <w:tc>
          <w:tcPr>
            <w:tcW w:w="201" w:type="dxa"/>
            <w:tcBorders>
              <w:top w:val="nil"/>
              <w:left w:val="single" w:sz="4" w:space="0" w:color="auto"/>
              <w:bottom w:val="nil"/>
              <w:right w:val="nil"/>
            </w:tcBorders>
            <w:noWrap/>
            <w:vAlign w:val="bottom"/>
            <w:hideMark/>
          </w:tcPr>
          <w:p w14:paraId="3F018E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9CC620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6.6 LFV Verlichting Dienstgebouw</w:t>
            </w:r>
          </w:p>
        </w:tc>
        <w:tc>
          <w:tcPr>
            <w:tcW w:w="532" w:type="dxa"/>
            <w:noWrap/>
            <w:vAlign w:val="bottom"/>
            <w:hideMark/>
          </w:tcPr>
          <w:p w14:paraId="70D9DA8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0A105B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C644E5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5F1F116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5EAE77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FBDCA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F00BD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2A62F86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31E0EB4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CAEC46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7B28E4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809C76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KWA_VoVe10</w:t>
            </w:r>
          </w:p>
        </w:tc>
        <w:tc>
          <w:tcPr>
            <w:tcW w:w="151" w:type="dxa"/>
            <w:noWrap/>
            <w:vAlign w:val="bottom"/>
            <w:hideMark/>
          </w:tcPr>
          <w:p w14:paraId="4A32E96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E31A08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STT_VoVe12</w:t>
            </w:r>
          </w:p>
        </w:tc>
      </w:tr>
      <w:tr w:rsidR="002C4CEC" w14:paraId="2345F8A2" w14:textId="77777777" w:rsidTr="00A80AEB">
        <w:trPr>
          <w:trHeight w:val="300"/>
          <w:jc w:val="center"/>
        </w:trPr>
        <w:tc>
          <w:tcPr>
            <w:tcW w:w="201" w:type="dxa"/>
            <w:tcBorders>
              <w:top w:val="nil"/>
              <w:left w:val="single" w:sz="4" w:space="0" w:color="auto"/>
              <w:bottom w:val="nil"/>
              <w:right w:val="nil"/>
            </w:tcBorders>
            <w:noWrap/>
            <w:vAlign w:val="bottom"/>
            <w:hideMark/>
          </w:tcPr>
          <w:p w14:paraId="7FBE629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5D8C5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6.99 Overige dienstgebouw</w:t>
            </w:r>
          </w:p>
        </w:tc>
        <w:tc>
          <w:tcPr>
            <w:tcW w:w="532" w:type="dxa"/>
            <w:noWrap/>
            <w:vAlign w:val="bottom"/>
            <w:hideMark/>
          </w:tcPr>
          <w:p w14:paraId="2814CB7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0CFA2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896060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E725F1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4B6A4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DCB4CD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B4E8BD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F56E35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35C313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2D9A03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1E43A8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BA5C061" w14:textId="77777777" w:rsidR="002C4CEC" w:rsidRDefault="002C4CEC">
            <w:pPr>
              <w:spacing w:line="256" w:lineRule="auto"/>
              <w:rPr>
                <w:sz w:val="20"/>
                <w:szCs w:val="20"/>
                <w:lang w:val="nl-NL" w:eastAsia="nl-NL"/>
              </w:rPr>
            </w:pPr>
          </w:p>
        </w:tc>
        <w:tc>
          <w:tcPr>
            <w:tcW w:w="151" w:type="dxa"/>
            <w:noWrap/>
            <w:vAlign w:val="bottom"/>
            <w:hideMark/>
          </w:tcPr>
          <w:p w14:paraId="30D22EB1" w14:textId="77777777" w:rsidR="002C4CEC" w:rsidRDefault="002C4CEC">
            <w:pPr>
              <w:spacing w:line="256" w:lineRule="auto"/>
              <w:rPr>
                <w:sz w:val="20"/>
                <w:szCs w:val="20"/>
                <w:lang w:val="nl-NL" w:eastAsia="nl-NL"/>
              </w:rPr>
            </w:pPr>
          </w:p>
        </w:tc>
        <w:tc>
          <w:tcPr>
            <w:tcW w:w="1557" w:type="dxa"/>
            <w:noWrap/>
            <w:vAlign w:val="bottom"/>
            <w:hideMark/>
          </w:tcPr>
          <w:p w14:paraId="0A5613E5" w14:textId="77777777" w:rsidR="002C4CEC" w:rsidRDefault="002C4CEC">
            <w:pPr>
              <w:spacing w:line="256" w:lineRule="auto"/>
              <w:rPr>
                <w:sz w:val="20"/>
                <w:szCs w:val="20"/>
                <w:lang w:val="nl-NL" w:eastAsia="nl-NL"/>
              </w:rPr>
            </w:pPr>
          </w:p>
        </w:tc>
      </w:tr>
      <w:tr w:rsidR="002C4CEC" w14:paraId="45D41907" w14:textId="77777777" w:rsidTr="00A80AEB">
        <w:trPr>
          <w:trHeight w:val="300"/>
          <w:jc w:val="center"/>
        </w:trPr>
        <w:tc>
          <w:tcPr>
            <w:tcW w:w="201" w:type="dxa"/>
            <w:tcBorders>
              <w:top w:val="nil"/>
              <w:left w:val="single" w:sz="4" w:space="0" w:color="auto"/>
              <w:bottom w:val="nil"/>
              <w:right w:val="nil"/>
            </w:tcBorders>
            <w:noWrap/>
            <w:vAlign w:val="bottom"/>
            <w:hideMark/>
          </w:tcPr>
          <w:p w14:paraId="4E601A6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7E264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232BA10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5BCD0D2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47DED2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DFED6A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47E23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6168DF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A521D6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B3F6B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AFA17F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775C3C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5BE3B45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989E5F6" w14:textId="77777777" w:rsidR="002C4CEC" w:rsidRDefault="002C4CEC">
            <w:pPr>
              <w:spacing w:line="256" w:lineRule="auto"/>
              <w:rPr>
                <w:sz w:val="20"/>
                <w:szCs w:val="20"/>
                <w:lang w:val="nl-NL" w:eastAsia="nl-NL"/>
              </w:rPr>
            </w:pPr>
          </w:p>
        </w:tc>
        <w:tc>
          <w:tcPr>
            <w:tcW w:w="151" w:type="dxa"/>
            <w:noWrap/>
            <w:vAlign w:val="bottom"/>
            <w:hideMark/>
          </w:tcPr>
          <w:p w14:paraId="4A47FA57" w14:textId="77777777" w:rsidR="002C4CEC" w:rsidRDefault="002C4CEC">
            <w:pPr>
              <w:spacing w:line="256" w:lineRule="auto"/>
              <w:rPr>
                <w:sz w:val="20"/>
                <w:szCs w:val="20"/>
                <w:lang w:val="nl-NL" w:eastAsia="nl-NL"/>
              </w:rPr>
            </w:pPr>
          </w:p>
        </w:tc>
        <w:tc>
          <w:tcPr>
            <w:tcW w:w="1557" w:type="dxa"/>
            <w:noWrap/>
            <w:vAlign w:val="bottom"/>
            <w:hideMark/>
          </w:tcPr>
          <w:p w14:paraId="465BABA1" w14:textId="77777777" w:rsidR="002C4CEC" w:rsidRDefault="002C4CEC">
            <w:pPr>
              <w:spacing w:line="256" w:lineRule="auto"/>
              <w:rPr>
                <w:sz w:val="20"/>
                <w:szCs w:val="20"/>
                <w:lang w:val="nl-NL" w:eastAsia="nl-NL"/>
              </w:rPr>
            </w:pPr>
          </w:p>
        </w:tc>
      </w:tr>
      <w:tr w:rsidR="002C4CEC" w:rsidRPr="00103C86" w14:paraId="2F8FACC0" w14:textId="77777777" w:rsidTr="00A80AEB">
        <w:trPr>
          <w:trHeight w:val="300"/>
          <w:jc w:val="center"/>
        </w:trPr>
        <w:tc>
          <w:tcPr>
            <w:tcW w:w="201" w:type="dxa"/>
            <w:tcBorders>
              <w:top w:val="nil"/>
              <w:left w:val="single" w:sz="4" w:space="0" w:color="auto"/>
              <w:bottom w:val="nil"/>
              <w:right w:val="nil"/>
            </w:tcBorders>
            <w:noWrap/>
            <w:vAlign w:val="bottom"/>
            <w:hideMark/>
          </w:tcPr>
          <w:p w14:paraId="74D0FD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0A1CC44"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7 LFV's van een Veilige Ruimte</w:t>
            </w:r>
          </w:p>
        </w:tc>
        <w:tc>
          <w:tcPr>
            <w:tcW w:w="532" w:type="dxa"/>
            <w:noWrap/>
            <w:vAlign w:val="bottom"/>
            <w:hideMark/>
          </w:tcPr>
          <w:p w14:paraId="2A261982"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12AD4AA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D16760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1BB110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08950F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2EF43DF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AFA37F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C40F1F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28FE8C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5E0DAED"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E3B936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E920CEA" w14:textId="77777777" w:rsidR="002C4CEC" w:rsidRDefault="002C4CEC">
            <w:pPr>
              <w:spacing w:line="256" w:lineRule="auto"/>
              <w:rPr>
                <w:sz w:val="20"/>
                <w:szCs w:val="20"/>
                <w:lang w:val="nl-NL" w:eastAsia="nl-NL"/>
              </w:rPr>
            </w:pPr>
          </w:p>
        </w:tc>
        <w:tc>
          <w:tcPr>
            <w:tcW w:w="151" w:type="dxa"/>
            <w:noWrap/>
            <w:vAlign w:val="bottom"/>
            <w:hideMark/>
          </w:tcPr>
          <w:p w14:paraId="54063FA7" w14:textId="77777777" w:rsidR="002C4CEC" w:rsidRDefault="002C4CEC">
            <w:pPr>
              <w:spacing w:line="256" w:lineRule="auto"/>
              <w:rPr>
                <w:sz w:val="20"/>
                <w:szCs w:val="20"/>
                <w:lang w:val="nl-NL" w:eastAsia="nl-NL"/>
              </w:rPr>
            </w:pPr>
          </w:p>
        </w:tc>
        <w:tc>
          <w:tcPr>
            <w:tcW w:w="1557" w:type="dxa"/>
            <w:noWrap/>
            <w:vAlign w:val="bottom"/>
            <w:hideMark/>
          </w:tcPr>
          <w:p w14:paraId="0EC4D0EC" w14:textId="77777777" w:rsidR="002C4CEC" w:rsidRDefault="002C4CEC">
            <w:pPr>
              <w:spacing w:line="256" w:lineRule="auto"/>
              <w:rPr>
                <w:sz w:val="20"/>
                <w:szCs w:val="20"/>
                <w:lang w:val="nl-NL" w:eastAsia="nl-NL"/>
              </w:rPr>
            </w:pPr>
          </w:p>
        </w:tc>
      </w:tr>
      <w:tr w:rsidR="002C4CEC" w14:paraId="69F1DC63" w14:textId="77777777" w:rsidTr="00A80AEB">
        <w:trPr>
          <w:trHeight w:val="300"/>
          <w:jc w:val="center"/>
        </w:trPr>
        <w:tc>
          <w:tcPr>
            <w:tcW w:w="201" w:type="dxa"/>
            <w:tcBorders>
              <w:top w:val="nil"/>
              <w:left w:val="single" w:sz="4" w:space="0" w:color="auto"/>
              <w:bottom w:val="nil"/>
              <w:right w:val="nil"/>
            </w:tcBorders>
            <w:noWrap/>
            <w:vAlign w:val="bottom"/>
            <w:hideMark/>
          </w:tcPr>
          <w:p w14:paraId="35E312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344B16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7.1 Introductie Vluchtvoorzieningen</w:t>
            </w:r>
          </w:p>
        </w:tc>
        <w:tc>
          <w:tcPr>
            <w:tcW w:w="532" w:type="dxa"/>
            <w:noWrap/>
            <w:vAlign w:val="bottom"/>
            <w:hideMark/>
          </w:tcPr>
          <w:p w14:paraId="5D57D0E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CF534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5F01B9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75F3E4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BE616F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50CF4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D031D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B8916C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53C96E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076135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CD1523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54BDEBF" w14:textId="77777777" w:rsidR="002C4CEC" w:rsidRDefault="002C4CEC">
            <w:pPr>
              <w:spacing w:line="256" w:lineRule="auto"/>
              <w:rPr>
                <w:sz w:val="20"/>
                <w:szCs w:val="20"/>
                <w:lang w:val="nl-NL" w:eastAsia="nl-NL"/>
              </w:rPr>
            </w:pPr>
          </w:p>
        </w:tc>
        <w:tc>
          <w:tcPr>
            <w:tcW w:w="151" w:type="dxa"/>
            <w:noWrap/>
            <w:vAlign w:val="bottom"/>
            <w:hideMark/>
          </w:tcPr>
          <w:p w14:paraId="0AAD2C44" w14:textId="77777777" w:rsidR="002C4CEC" w:rsidRDefault="002C4CEC">
            <w:pPr>
              <w:spacing w:line="256" w:lineRule="auto"/>
              <w:rPr>
                <w:sz w:val="20"/>
                <w:szCs w:val="20"/>
                <w:lang w:val="nl-NL" w:eastAsia="nl-NL"/>
              </w:rPr>
            </w:pPr>
          </w:p>
        </w:tc>
        <w:tc>
          <w:tcPr>
            <w:tcW w:w="1557" w:type="dxa"/>
            <w:noWrap/>
            <w:vAlign w:val="bottom"/>
            <w:hideMark/>
          </w:tcPr>
          <w:p w14:paraId="3087EF3E" w14:textId="77777777" w:rsidR="002C4CEC" w:rsidRDefault="002C4CEC">
            <w:pPr>
              <w:spacing w:line="256" w:lineRule="auto"/>
              <w:rPr>
                <w:sz w:val="20"/>
                <w:szCs w:val="20"/>
                <w:lang w:val="nl-NL" w:eastAsia="nl-NL"/>
              </w:rPr>
            </w:pPr>
          </w:p>
        </w:tc>
      </w:tr>
      <w:tr w:rsidR="002C4CEC" w14:paraId="6356A883" w14:textId="77777777" w:rsidTr="00A80AEB">
        <w:trPr>
          <w:trHeight w:val="300"/>
          <w:jc w:val="center"/>
        </w:trPr>
        <w:tc>
          <w:tcPr>
            <w:tcW w:w="201" w:type="dxa"/>
            <w:tcBorders>
              <w:top w:val="nil"/>
              <w:left w:val="single" w:sz="4" w:space="0" w:color="auto"/>
              <w:bottom w:val="nil"/>
              <w:right w:val="nil"/>
            </w:tcBorders>
            <w:noWrap/>
            <w:vAlign w:val="bottom"/>
            <w:hideMark/>
          </w:tcPr>
          <w:p w14:paraId="7EA0AB0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4CD85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7.2 LFV Veilige Ruimte Tunnel</w:t>
            </w:r>
          </w:p>
        </w:tc>
        <w:tc>
          <w:tcPr>
            <w:tcW w:w="532" w:type="dxa"/>
            <w:noWrap/>
            <w:vAlign w:val="bottom"/>
            <w:hideMark/>
          </w:tcPr>
          <w:p w14:paraId="0B7DEF80"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959AFB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0B775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92542D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581264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06A6CC7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7FF092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E10380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F412F5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2C2FB0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D25C35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CC4B5FB" w14:textId="77777777" w:rsidR="002C4CEC" w:rsidRDefault="002C4CEC">
            <w:pPr>
              <w:spacing w:line="256" w:lineRule="auto"/>
              <w:rPr>
                <w:sz w:val="20"/>
                <w:szCs w:val="20"/>
                <w:lang w:val="nl-NL" w:eastAsia="nl-NL"/>
              </w:rPr>
            </w:pPr>
          </w:p>
        </w:tc>
        <w:tc>
          <w:tcPr>
            <w:tcW w:w="151" w:type="dxa"/>
            <w:noWrap/>
            <w:vAlign w:val="bottom"/>
            <w:hideMark/>
          </w:tcPr>
          <w:p w14:paraId="118626F1" w14:textId="77777777" w:rsidR="002C4CEC" w:rsidRDefault="002C4CEC">
            <w:pPr>
              <w:spacing w:line="256" w:lineRule="auto"/>
              <w:rPr>
                <w:sz w:val="20"/>
                <w:szCs w:val="20"/>
                <w:lang w:val="nl-NL" w:eastAsia="nl-NL"/>
              </w:rPr>
            </w:pPr>
          </w:p>
        </w:tc>
        <w:tc>
          <w:tcPr>
            <w:tcW w:w="1557" w:type="dxa"/>
            <w:noWrap/>
            <w:vAlign w:val="bottom"/>
            <w:hideMark/>
          </w:tcPr>
          <w:p w14:paraId="6290AD56" w14:textId="77777777" w:rsidR="002C4CEC" w:rsidRDefault="002C4CEC">
            <w:pPr>
              <w:spacing w:line="256" w:lineRule="auto"/>
              <w:rPr>
                <w:sz w:val="20"/>
                <w:szCs w:val="20"/>
                <w:lang w:val="nl-NL" w:eastAsia="nl-NL"/>
              </w:rPr>
            </w:pPr>
          </w:p>
        </w:tc>
      </w:tr>
      <w:tr w:rsidR="002C4CEC" w14:paraId="1C5B7173" w14:textId="77777777" w:rsidTr="00A80AEB">
        <w:trPr>
          <w:trHeight w:val="300"/>
          <w:jc w:val="center"/>
        </w:trPr>
        <w:tc>
          <w:tcPr>
            <w:tcW w:w="201" w:type="dxa"/>
            <w:tcBorders>
              <w:top w:val="nil"/>
              <w:left w:val="single" w:sz="4" w:space="0" w:color="auto"/>
              <w:bottom w:val="nil"/>
              <w:right w:val="nil"/>
            </w:tcBorders>
            <w:noWrap/>
            <w:vAlign w:val="bottom"/>
            <w:hideMark/>
          </w:tcPr>
          <w:p w14:paraId="0E8B957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BF2A57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7.3 LFV Kopdeur MiddenTunnelKanaal</w:t>
            </w:r>
          </w:p>
        </w:tc>
        <w:tc>
          <w:tcPr>
            <w:tcW w:w="532" w:type="dxa"/>
            <w:noWrap/>
            <w:vAlign w:val="bottom"/>
            <w:hideMark/>
          </w:tcPr>
          <w:p w14:paraId="46C2A3E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4163D9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4469D6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412664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0EB23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7B2B1E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D5F91E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66C4F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444676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F40E9B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852C38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A241F21" w14:textId="77777777" w:rsidR="002C4CEC" w:rsidRDefault="002C4CEC">
            <w:pPr>
              <w:spacing w:line="256" w:lineRule="auto"/>
              <w:rPr>
                <w:sz w:val="20"/>
                <w:szCs w:val="20"/>
                <w:lang w:val="nl-NL" w:eastAsia="nl-NL"/>
              </w:rPr>
            </w:pPr>
          </w:p>
        </w:tc>
        <w:tc>
          <w:tcPr>
            <w:tcW w:w="151" w:type="dxa"/>
            <w:noWrap/>
            <w:vAlign w:val="bottom"/>
            <w:hideMark/>
          </w:tcPr>
          <w:p w14:paraId="56CB3650" w14:textId="77777777" w:rsidR="002C4CEC" w:rsidRDefault="002C4CEC">
            <w:pPr>
              <w:spacing w:line="256" w:lineRule="auto"/>
              <w:rPr>
                <w:sz w:val="20"/>
                <w:szCs w:val="20"/>
                <w:lang w:val="nl-NL" w:eastAsia="nl-NL"/>
              </w:rPr>
            </w:pPr>
          </w:p>
        </w:tc>
        <w:tc>
          <w:tcPr>
            <w:tcW w:w="1557" w:type="dxa"/>
            <w:noWrap/>
            <w:vAlign w:val="bottom"/>
            <w:hideMark/>
          </w:tcPr>
          <w:p w14:paraId="4CEF88AF" w14:textId="77777777" w:rsidR="002C4CEC" w:rsidRDefault="002C4CEC">
            <w:pPr>
              <w:spacing w:line="256" w:lineRule="auto"/>
              <w:rPr>
                <w:sz w:val="20"/>
                <w:szCs w:val="20"/>
                <w:lang w:val="nl-NL" w:eastAsia="nl-NL"/>
              </w:rPr>
            </w:pPr>
          </w:p>
        </w:tc>
      </w:tr>
      <w:tr w:rsidR="002C4CEC" w14:paraId="30879006" w14:textId="77777777" w:rsidTr="00A80AEB">
        <w:trPr>
          <w:trHeight w:val="300"/>
          <w:jc w:val="center"/>
        </w:trPr>
        <w:tc>
          <w:tcPr>
            <w:tcW w:w="201" w:type="dxa"/>
            <w:tcBorders>
              <w:top w:val="nil"/>
              <w:left w:val="single" w:sz="4" w:space="0" w:color="auto"/>
              <w:bottom w:val="nil"/>
              <w:right w:val="nil"/>
            </w:tcBorders>
            <w:noWrap/>
            <w:vAlign w:val="bottom"/>
            <w:hideMark/>
          </w:tcPr>
          <w:p w14:paraId="7B1C14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F46B1A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7.4 LFV Dynamische Vluchtroute Indicatie Veilige Ruimte</w:t>
            </w:r>
          </w:p>
        </w:tc>
        <w:tc>
          <w:tcPr>
            <w:tcW w:w="532" w:type="dxa"/>
            <w:noWrap/>
            <w:vAlign w:val="bottom"/>
            <w:hideMark/>
          </w:tcPr>
          <w:p w14:paraId="5619C9B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65BD2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B9D2B7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798CAF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BAE7C9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0FEF26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499F90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1F259D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96DECC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920FC9D"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187E29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50D50C3" w14:textId="77777777" w:rsidR="002C4CEC" w:rsidRDefault="002C4CEC">
            <w:pPr>
              <w:spacing w:line="256" w:lineRule="auto"/>
              <w:rPr>
                <w:sz w:val="20"/>
                <w:szCs w:val="20"/>
                <w:lang w:val="nl-NL" w:eastAsia="nl-NL"/>
              </w:rPr>
            </w:pPr>
          </w:p>
        </w:tc>
        <w:tc>
          <w:tcPr>
            <w:tcW w:w="151" w:type="dxa"/>
            <w:noWrap/>
            <w:vAlign w:val="bottom"/>
            <w:hideMark/>
          </w:tcPr>
          <w:p w14:paraId="1AE03DBB" w14:textId="77777777" w:rsidR="002C4CEC" w:rsidRDefault="002C4CEC">
            <w:pPr>
              <w:spacing w:line="256" w:lineRule="auto"/>
              <w:rPr>
                <w:sz w:val="20"/>
                <w:szCs w:val="20"/>
                <w:lang w:val="nl-NL" w:eastAsia="nl-NL"/>
              </w:rPr>
            </w:pPr>
          </w:p>
        </w:tc>
        <w:tc>
          <w:tcPr>
            <w:tcW w:w="1557" w:type="dxa"/>
            <w:noWrap/>
            <w:vAlign w:val="bottom"/>
            <w:hideMark/>
          </w:tcPr>
          <w:p w14:paraId="27ACF033" w14:textId="77777777" w:rsidR="002C4CEC" w:rsidRDefault="002C4CEC">
            <w:pPr>
              <w:spacing w:line="256" w:lineRule="auto"/>
              <w:rPr>
                <w:sz w:val="20"/>
                <w:szCs w:val="20"/>
                <w:lang w:val="nl-NL" w:eastAsia="nl-NL"/>
              </w:rPr>
            </w:pPr>
          </w:p>
        </w:tc>
      </w:tr>
      <w:tr w:rsidR="002C4CEC" w14:paraId="30DCF1F1" w14:textId="77777777" w:rsidTr="00A80AEB">
        <w:trPr>
          <w:trHeight w:val="300"/>
          <w:jc w:val="center"/>
        </w:trPr>
        <w:tc>
          <w:tcPr>
            <w:tcW w:w="201" w:type="dxa"/>
            <w:tcBorders>
              <w:top w:val="nil"/>
              <w:left w:val="single" w:sz="4" w:space="0" w:color="auto"/>
              <w:bottom w:val="nil"/>
              <w:right w:val="nil"/>
            </w:tcBorders>
            <w:noWrap/>
            <w:vAlign w:val="bottom"/>
            <w:hideMark/>
          </w:tcPr>
          <w:p w14:paraId="5BACF2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4D454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7.5 LFV Verlichting Veilige Ruimte</w:t>
            </w:r>
          </w:p>
        </w:tc>
        <w:tc>
          <w:tcPr>
            <w:tcW w:w="532" w:type="dxa"/>
            <w:noWrap/>
            <w:vAlign w:val="bottom"/>
            <w:hideMark/>
          </w:tcPr>
          <w:p w14:paraId="30CC315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48CC30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72190E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DC170D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113EB4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6435317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7B8AB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2A7A3C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4438BA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E511E2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8FF40A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360D349" w14:textId="77777777" w:rsidR="002C4CEC" w:rsidRDefault="002C4CEC">
            <w:pPr>
              <w:spacing w:line="256" w:lineRule="auto"/>
              <w:rPr>
                <w:sz w:val="20"/>
                <w:szCs w:val="20"/>
                <w:lang w:val="nl-NL" w:eastAsia="nl-NL"/>
              </w:rPr>
            </w:pPr>
          </w:p>
        </w:tc>
        <w:tc>
          <w:tcPr>
            <w:tcW w:w="151" w:type="dxa"/>
            <w:noWrap/>
            <w:vAlign w:val="bottom"/>
            <w:hideMark/>
          </w:tcPr>
          <w:p w14:paraId="44967854" w14:textId="77777777" w:rsidR="002C4CEC" w:rsidRDefault="002C4CEC">
            <w:pPr>
              <w:spacing w:line="256" w:lineRule="auto"/>
              <w:rPr>
                <w:sz w:val="20"/>
                <w:szCs w:val="20"/>
                <w:lang w:val="nl-NL" w:eastAsia="nl-NL"/>
              </w:rPr>
            </w:pPr>
          </w:p>
        </w:tc>
        <w:tc>
          <w:tcPr>
            <w:tcW w:w="1557" w:type="dxa"/>
            <w:noWrap/>
            <w:vAlign w:val="bottom"/>
            <w:hideMark/>
          </w:tcPr>
          <w:p w14:paraId="5B92FC11" w14:textId="77777777" w:rsidR="002C4CEC" w:rsidRDefault="002C4CEC">
            <w:pPr>
              <w:spacing w:line="256" w:lineRule="auto"/>
              <w:rPr>
                <w:sz w:val="20"/>
                <w:szCs w:val="20"/>
                <w:lang w:val="nl-NL" w:eastAsia="nl-NL"/>
              </w:rPr>
            </w:pPr>
          </w:p>
        </w:tc>
      </w:tr>
      <w:tr w:rsidR="002C4CEC" w14:paraId="5BE1A315" w14:textId="77777777" w:rsidTr="00A80AEB">
        <w:trPr>
          <w:trHeight w:val="300"/>
          <w:jc w:val="center"/>
        </w:trPr>
        <w:tc>
          <w:tcPr>
            <w:tcW w:w="201" w:type="dxa"/>
            <w:tcBorders>
              <w:top w:val="nil"/>
              <w:left w:val="single" w:sz="4" w:space="0" w:color="auto"/>
              <w:bottom w:val="nil"/>
              <w:right w:val="nil"/>
            </w:tcBorders>
            <w:noWrap/>
            <w:vAlign w:val="bottom"/>
            <w:hideMark/>
          </w:tcPr>
          <w:p w14:paraId="273A754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8B11C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7.6 LFV Overdruk Veilige Ruimte</w:t>
            </w:r>
          </w:p>
        </w:tc>
        <w:tc>
          <w:tcPr>
            <w:tcW w:w="532" w:type="dxa"/>
            <w:noWrap/>
            <w:vAlign w:val="bottom"/>
            <w:hideMark/>
          </w:tcPr>
          <w:p w14:paraId="0D90C57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05F4A89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5F4AFC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7092A7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5AF96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C39732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303142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829017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82A489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93077B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36D88A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C20ABDD" w14:textId="77777777" w:rsidR="002C4CEC" w:rsidRDefault="002C4CEC">
            <w:pPr>
              <w:spacing w:line="256" w:lineRule="auto"/>
              <w:rPr>
                <w:sz w:val="20"/>
                <w:szCs w:val="20"/>
                <w:lang w:val="nl-NL" w:eastAsia="nl-NL"/>
              </w:rPr>
            </w:pPr>
          </w:p>
        </w:tc>
        <w:tc>
          <w:tcPr>
            <w:tcW w:w="151" w:type="dxa"/>
            <w:noWrap/>
            <w:vAlign w:val="bottom"/>
            <w:hideMark/>
          </w:tcPr>
          <w:p w14:paraId="7C6E0969" w14:textId="77777777" w:rsidR="002C4CEC" w:rsidRDefault="002C4CEC">
            <w:pPr>
              <w:spacing w:line="256" w:lineRule="auto"/>
              <w:rPr>
                <w:sz w:val="20"/>
                <w:szCs w:val="20"/>
                <w:lang w:val="nl-NL" w:eastAsia="nl-NL"/>
              </w:rPr>
            </w:pPr>
          </w:p>
        </w:tc>
        <w:tc>
          <w:tcPr>
            <w:tcW w:w="1557" w:type="dxa"/>
            <w:noWrap/>
            <w:vAlign w:val="bottom"/>
            <w:hideMark/>
          </w:tcPr>
          <w:p w14:paraId="246BEFF7" w14:textId="77777777" w:rsidR="002C4CEC" w:rsidRDefault="002C4CEC">
            <w:pPr>
              <w:spacing w:line="256" w:lineRule="auto"/>
              <w:rPr>
                <w:sz w:val="20"/>
                <w:szCs w:val="20"/>
                <w:lang w:val="nl-NL" w:eastAsia="nl-NL"/>
              </w:rPr>
            </w:pPr>
          </w:p>
        </w:tc>
      </w:tr>
      <w:tr w:rsidR="002C4CEC" w14:paraId="50E269D3" w14:textId="77777777" w:rsidTr="00A80AEB">
        <w:trPr>
          <w:trHeight w:val="300"/>
          <w:jc w:val="center"/>
        </w:trPr>
        <w:tc>
          <w:tcPr>
            <w:tcW w:w="201" w:type="dxa"/>
            <w:tcBorders>
              <w:top w:val="nil"/>
              <w:left w:val="single" w:sz="4" w:space="0" w:color="auto"/>
              <w:bottom w:val="nil"/>
              <w:right w:val="nil"/>
            </w:tcBorders>
            <w:noWrap/>
            <w:vAlign w:val="bottom"/>
            <w:hideMark/>
          </w:tcPr>
          <w:p w14:paraId="7A3A39F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6CF853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7.7 LFV Omroep Veilige Ruimte</w:t>
            </w:r>
          </w:p>
        </w:tc>
        <w:tc>
          <w:tcPr>
            <w:tcW w:w="532" w:type="dxa"/>
            <w:noWrap/>
            <w:vAlign w:val="bottom"/>
            <w:hideMark/>
          </w:tcPr>
          <w:p w14:paraId="02355A0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53CBA55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69302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0E331E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6FE70E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A3DABF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AFB64D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9598AB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B2A6D4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5B054B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8AE518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27ACDF0" w14:textId="77777777" w:rsidR="002C4CEC" w:rsidRDefault="002C4CEC">
            <w:pPr>
              <w:spacing w:line="256" w:lineRule="auto"/>
              <w:rPr>
                <w:sz w:val="20"/>
                <w:szCs w:val="20"/>
                <w:lang w:val="nl-NL" w:eastAsia="nl-NL"/>
              </w:rPr>
            </w:pPr>
          </w:p>
        </w:tc>
        <w:tc>
          <w:tcPr>
            <w:tcW w:w="151" w:type="dxa"/>
            <w:noWrap/>
            <w:vAlign w:val="bottom"/>
            <w:hideMark/>
          </w:tcPr>
          <w:p w14:paraId="3C3B2982" w14:textId="77777777" w:rsidR="002C4CEC" w:rsidRDefault="002C4CEC">
            <w:pPr>
              <w:spacing w:line="256" w:lineRule="auto"/>
              <w:rPr>
                <w:sz w:val="20"/>
                <w:szCs w:val="20"/>
                <w:lang w:val="nl-NL" w:eastAsia="nl-NL"/>
              </w:rPr>
            </w:pPr>
          </w:p>
        </w:tc>
        <w:tc>
          <w:tcPr>
            <w:tcW w:w="1557" w:type="dxa"/>
            <w:noWrap/>
            <w:vAlign w:val="bottom"/>
            <w:hideMark/>
          </w:tcPr>
          <w:p w14:paraId="44B43858" w14:textId="77777777" w:rsidR="002C4CEC" w:rsidRDefault="002C4CEC">
            <w:pPr>
              <w:spacing w:line="256" w:lineRule="auto"/>
              <w:rPr>
                <w:sz w:val="20"/>
                <w:szCs w:val="20"/>
                <w:lang w:val="nl-NL" w:eastAsia="nl-NL"/>
              </w:rPr>
            </w:pPr>
          </w:p>
        </w:tc>
      </w:tr>
      <w:tr w:rsidR="002C4CEC" w14:paraId="1B365192" w14:textId="77777777" w:rsidTr="00A80AEB">
        <w:trPr>
          <w:trHeight w:val="300"/>
          <w:jc w:val="center"/>
        </w:trPr>
        <w:tc>
          <w:tcPr>
            <w:tcW w:w="201" w:type="dxa"/>
            <w:tcBorders>
              <w:top w:val="nil"/>
              <w:left w:val="single" w:sz="4" w:space="0" w:color="auto"/>
              <w:bottom w:val="nil"/>
              <w:right w:val="nil"/>
            </w:tcBorders>
            <w:noWrap/>
            <w:vAlign w:val="bottom"/>
            <w:hideMark/>
          </w:tcPr>
          <w:p w14:paraId="1902A6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5A86D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7.99 Overige Veilige Ruimte</w:t>
            </w:r>
          </w:p>
        </w:tc>
        <w:tc>
          <w:tcPr>
            <w:tcW w:w="532" w:type="dxa"/>
            <w:noWrap/>
            <w:vAlign w:val="bottom"/>
            <w:hideMark/>
          </w:tcPr>
          <w:p w14:paraId="79856256"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D1A762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B347CC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7A3D5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34B2EF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6549C6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700245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B7F9F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A0BA08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B1A20A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446376B1"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6CD3DD7" w14:textId="77777777" w:rsidR="002C4CEC" w:rsidRDefault="002C4CEC">
            <w:pPr>
              <w:spacing w:line="256" w:lineRule="auto"/>
              <w:rPr>
                <w:sz w:val="20"/>
                <w:szCs w:val="20"/>
                <w:lang w:val="nl-NL" w:eastAsia="nl-NL"/>
              </w:rPr>
            </w:pPr>
          </w:p>
        </w:tc>
        <w:tc>
          <w:tcPr>
            <w:tcW w:w="151" w:type="dxa"/>
            <w:noWrap/>
            <w:vAlign w:val="bottom"/>
            <w:hideMark/>
          </w:tcPr>
          <w:p w14:paraId="7ACA3D44" w14:textId="77777777" w:rsidR="002C4CEC" w:rsidRDefault="002C4CEC">
            <w:pPr>
              <w:spacing w:line="256" w:lineRule="auto"/>
              <w:rPr>
                <w:sz w:val="20"/>
                <w:szCs w:val="20"/>
                <w:lang w:val="nl-NL" w:eastAsia="nl-NL"/>
              </w:rPr>
            </w:pPr>
          </w:p>
        </w:tc>
        <w:tc>
          <w:tcPr>
            <w:tcW w:w="1557" w:type="dxa"/>
            <w:noWrap/>
            <w:vAlign w:val="bottom"/>
            <w:hideMark/>
          </w:tcPr>
          <w:p w14:paraId="3B9D4394" w14:textId="77777777" w:rsidR="002C4CEC" w:rsidRDefault="002C4CEC">
            <w:pPr>
              <w:spacing w:line="256" w:lineRule="auto"/>
              <w:rPr>
                <w:sz w:val="20"/>
                <w:szCs w:val="20"/>
                <w:lang w:val="nl-NL" w:eastAsia="nl-NL"/>
              </w:rPr>
            </w:pPr>
          </w:p>
        </w:tc>
      </w:tr>
      <w:tr w:rsidR="002C4CEC" w14:paraId="161B4AC5" w14:textId="77777777" w:rsidTr="00A80AEB">
        <w:trPr>
          <w:trHeight w:val="300"/>
          <w:jc w:val="center"/>
        </w:trPr>
        <w:tc>
          <w:tcPr>
            <w:tcW w:w="201" w:type="dxa"/>
            <w:tcBorders>
              <w:top w:val="nil"/>
              <w:left w:val="single" w:sz="4" w:space="0" w:color="auto"/>
              <w:bottom w:val="nil"/>
              <w:right w:val="nil"/>
            </w:tcBorders>
            <w:noWrap/>
            <w:vAlign w:val="bottom"/>
            <w:hideMark/>
          </w:tcPr>
          <w:p w14:paraId="0DE4087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0264A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5808A95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5F5586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F03F32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59481A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D3FA79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E0CE1E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F4284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5DD38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2D3607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227BFF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19FC5CA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17BE238" w14:textId="77777777" w:rsidR="002C4CEC" w:rsidRDefault="002C4CEC">
            <w:pPr>
              <w:spacing w:line="256" w:lineRule="auto"/>
              <w:rPr>
                <w:sz w:val="20"/>
                <w:szCs w:val="20"/>
                <w:lang w:val="nl-NL" w:eastAsia="nl-NL"/>
              </w:rPr>
            </w:pPr>
          </w:p>
        </w:tc>
        <w:tc>
          <w:tcPr>
            <w:tcW w:w="151" w:type="dxa"/>
            <w:noWrap/>
            <w:vAlign w:val="bottom"/>
            <w:hideMark/>
          </w:tcPr>
          <w:p w14:paraId="08A22682" w14:textId="77777777" w:rsidR="002C4CEC" w:rsidRDefault="002C4CEC">
            <w:pPr>
              <w:spacing w:line="256" w:lineRule="auto"/>
              <w:rPr>
                <w:sz w:val="20"/>
                <w:szCs w:val="20"/>
                <w:lang w:val="nl-NL" w:eastAsia="nl-NL"/>
              </w:rPr>
            </w:pPr>
          </w:p>
        </w:tc>
        <w:tc>
          <w:tcPr>
            <w:tcW w:w="1557" w:type="dxa"/>
            <w:noWrap/>
            <w:vAlign w:val="bottom"/>
            <w:hideMark/>
          </w:tcPr>
          <w:p w14:paraId="4FAC0A7D" w14:textId="77777777" w:rsidR="002C4CEC" w:rsidRDefault="002C4CEC">
            <w:pPr>
              <w:spacing w:line="256" w:lineRule="auto"/>
              <w:rPr>
                <w:sz w:val="20"/>
                <w:szCs w:val="20"/>
                <w:lang w:val="nl-NL" w:eastAsia="nl-NL"/>
              </w:rPr>
            </w:pPr>
          </w:p>
        </w:tc>
      </w:tr>
      <w:tr w:rsidR="002C4CEC" w14:paraId="51A05774" w14:textId="77777777" w:rsidTr="00A80AEB">
        <w:trPr>
          <w:trHeight w:val="300"/>
          <w:jc w:val="center"/>
        </w:trPr>
        <w:tc>
          <w:tcPr>
            <w:tcW w:w="201" w:type="dxa"/>
            <w:tcBorders>
              <w:top w:val="nil"/>
              <w:left w:val="single" w:sz="4" w:space="0" w:color="auto"/>
              <w:bottom w:val="nil"/>
              <w:right w:val="nil"/>
            </w:tcBorders>
            <w:noWrap/>
            <w:vAlign w:val="bottom"/>
            <w:hideMark/>
          </w:tcPr>
          <w:p w14:paraId="301032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8627EB4"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8 LFV's op Tunnel niveau</w:t>
            </w:r>
          </w:p>
        </w:tc>
        <w:tc>
          <w:tcPr>
            <w:tcW w:w="532" w:type="dxa"/>
            <w:noWrap/>
            <w:vAlign w:val="bottom"/>
            <w:hideMark/>
          </w:tcPr>
          <w:p w14:paraId="75A3B7B9"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4CC299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765848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C9987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900965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694827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A5ECB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1A0A3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AA05C6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5057C3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1E7BF911"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50ED0E7" w14:textId="77777777" w:rsidR="002C4CEC" w:rsidRDefault="002C4CEC">
            <w:pPr>
              <w:spacing w:line="256" w:lineRule="auto"/>
              <w:rPr>
                <w:sz w:val="20"/>
                <w:szCs w:val="20"/>
                <w:lang w:val="nl-NL" w:eastAsia="nl-NL"/>
              </w:rPr>
            </w:pPr>
          </w:p>
        </w:tc>
        <w:tc>
          <w:tcPr>
            <w:tcW w:w="151" w:type="dxa"/>
            <w:noWrap/>
            <w:vAlign w:val="bottom"/>
            <w:hideMark/>
          </w:tcPr>
          <w:p w14:paraId="7470EB95" w14:textId="77777777" w:rsidR="002C4CEC" w:rsidRDefault="002C4CEC">
            <w:pPr>
              <w:spacing w:line="256" w:lineRule="auto"/>
              <w:rPr>
                <w:sz w:val="20"/>
                <w:szCs w:val="20"/>
                <w:lang w:val="nl-NL" w:eastAsia="nl-NL"/>
              </w:rPr>
            </w:pPr>
          </w:p>
        </w:tc>
        <w:tc>
          <w:tcPr>
            <w:tcW w:w="1557" w:type="dxa"/>
            <w:noWrap/>
            <w:vAlign w:val="bottom"/>
            <w:hideMark/>
          </w:tcPr>
          <w:p w14:paraId="2B0A9FC7" w14:textId="77777777" w:rsidR="002C4CEC" w:rsidRDefault="002C4CEC">
            <w:pPr>
              <w:spacing w:line="256" w:lineRule="auto"/>
              <w:rPr>
                <w:sz w:val="20"/>
                <w:szCs w:val="20"/>
                <w:lang w:val="nl-NL" w:eastAsia="nl-NL"/>
              </w:rPr>
            </w:pPr>
          </w:p>
        </w:tc>
      </w:tr>
      <w:tr w:rsidR="002C4CEC" w14:paraId="40F014BF" w14:textId="77777777" w:rsidTr="00A80AEB">
        <w:trPr>
          <w:trHeight w:val="300"/>
          <w:jc w:val="center"/>
        </w:trPr>
        <w:tc>
          <w:tcPr>
            <w:tcW w:w="201" w:type="dxa"/>
            <w:tcBorders>
              <w:top w:val="nil"/>
              <w:left w:val="single" w:sz="4" w:space="0" w:color="auto"/>
              <w:bottom w:val="nil"/>
              <w:right w:val="nil"/>
            </w:tcBorders>
            <w:noWrap/>
            <w:vAlign w:val="bottom"/>
            <w:hideMark/>
          </w:tcPr>
          <w:p w14:paraId="0F47E5E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44B331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 LFV Terreinverlichting Tunnel</w:t>
            </w:r>
          </w:p>
        </w:tc>
        <w:tc>
          <w:tcPr>
            <w:tcW w:w="532" w:type="dxa"/>
            <w:noWrap/>
            <w:vAlign w:val="bottom"/>
            <w:hideMark/>
          </w:tcPr>
          <w:p w14:paraId="63F4F730"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7BBDED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D6139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65D651C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A0B557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4FDBB0B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A1662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07BC47D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5D1CE90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923CCC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D73494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ACF0CF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KWA_VoVe4</w:t>
            </w:r>
          </w:p>
        </w:tc>
        <w:tc>
          <w:tcPr>
            <w:tcW w:w="151" w:type="dxa"/>
            <w:noWrap/>
            <w:vAlign w:val="bottom"/>
            <w:hideMark/>
          </w:tcPr>
          <w:p w14:paraId="343180A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A224CF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STT_VoVe4</w:t>
            </w:r>
          </w:p>
        </w:tc>
      </w:tr>
      <w:tr w:rsidR="002C4CEC" w14:paraId="1225DEEE" w14:textId="77777777" w:rsidTr="00A80AEB">
        <w:trPr>
          <w:trHeight w:val="300"/>
          <w:jc w:val="center"/>
        </w:trPr>
        <w:tc>
          <w:tcPr>
            <w:tcW w:w="201" w:type="dxa"/>
            <w:tcBorders>
              <w:top w:val="nil"/>
              <w:left w:val="single" w:sz="4" w:space="0" w:color="auto"/>
              <w:bottom w:val="nil"/>
              <w:right w:val="nil"/>
            </w:tcBorders>
            <w:noWrap/>
            <w:vAlign w:val="bottom"/>
            <w:hideMark/>
          </w:tcPr>
          <w:p w14:paraId="5558BBE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82C6E1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8.2 LFV Bediening Tunnel</w:t>
            </w:r>
          </w:p>
        </w:tc>
        <w:tc>
          <w:tcPr>
            <w:tcW w:w="532" w:type="dxa"/>
            <w:noWrap/>
            <w:vAlign w:val="bottom"/>
            <w:hideMark/>
          </w:tcPr>
          <w:p w14:paraId="6B877F6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82E9A1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3ED9FC8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single" w:sz="4" w:space="0" w:color="auto"/>
              <w:bottom w:val="single" w:sz="4" w:space="0" w:color="auto"/>
              <w:right w:val="single" w:sz="4" w:space="0" w:color="auto"/>
            </w:tcBorders>
            <w:shd w:val="clear" w:color="auto" w:fill="D9D9D9"/>
            <w:noWrap/>
            <w:vAlign w:val="bottom"/>
            <w:hideMark/>
          </w:tcPr>
          <w:p w14:paraId="4BBAC72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775F3E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631B10F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0663C4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D234F4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EA433D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C64FCD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945BAF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322B2A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KWA_VoVe12</w:t>
            </w:r>
          </w:p>
        </w:tc>
        <w:tc>
          <w:tcPr>
            <w:tcW w:w="151" w:type="dxa"/>
            <w:noWrap/>
            <w:vAlign w:val="bottom"/>
            <w:hideMark/>
          </w:tcPr>
          <w:p w14:paraId="552BB1F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85724A7" w14:textId="77777777" w:rsidR="002C4CEC" w:rsidRDefault="002C4CEC">
            <w:pPr>
              <w:spacing w:line="256" w:lineRule="auto"/>
              <w:rPr>
                <w:sz w:val="20"/>
                <w:szCs w:val="20"/>
                <w:lang w:val="nl-NL" w:eastAsia="nl-NL"/>
              </w:rPr>
            </w:pPr>
          </w:p>
        </w:tc>
      </w:tr>
      <w:tr w:rsidR="002C4CEC" w14:paraId="0360F26A" w14:textId="77777777" w:rsidTr="00A80AEB">
        <w:trPr>
          <w:trHeight w:val="300"/>
          <w:jc w:val="center"/>
        </w:trPr>
        <w:tc>
          <w:tcPr>
            <w:tcW w:w="201" w:type="dxa"/>
            <w:tcBorders>
              <w:top w:val="nil"/>
              <w:left w:val="single" w:sz="4" w:space="0" w:color="auto"/>
              <w:bottom w:val="nil"/>
              <w:right w:val="nil"/>
            </w:tcBorders>
            <w:noWrap/>
            <w:vAlign w:val="bottom"/>
            <w:hideMark/>
          </w:tcPr>
          <w:p w14:paraId="51E6162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02EC607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8.3 LFV Noodbediening Tunnel</w:t>
            </w:r>
          </w:p>
        </w:tc>
        <w:tc>
          <w:tcPr>
            <w:tcW w:w="532" w:type="dxa"/>
            <w:noWrap/>
            <w:vAlign w:val="bottom"/>
            <w:hideMark/>
          </w:tcPr>
          <w:p w14:paraId="413C57B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2FEF09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95F9B4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3D5D4C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D4FCCA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96AE2B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489057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7A35E6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16A5E4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8AFAC1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66A20E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07D5EB7" w14:textId="77777777" w:rsidR="002C4CEC" w:rsidRDefault="002C4CEC">
            <w:pPr>
              <w:spacing w:line="256" w:lineRule="auto"/>
              <w:rPr>
                <w:sz w:val="20"/>
                <w:szCs w:val="20"/>
                <w:lang w:val="nl-NL" w:eastAsia="nl-NL"/>
              </w:rPr>
            </w:pPr>
          </w:p>
        </w:tc>
        <w:tc>
          <w:tcPr>
            <w:tcW w:w="151" w:type="dxa"/>
            <w:noWrap/>
            <w:vAlign w:val="bottom"/>
            <w:hideMark/>
          </w:tcPr>
          <w:p w14:paraId="74A764AD" w14:textId="77777777" w:rsidR="002C4CEC" w:rsidRDefault="002C4CEC">
            <w:pPr>
              <w:spacing w:line="256" w:lineRule="auto"/>
              <w:rPr>
                <w:sz w:val="20"/>
                <w:szCs w:val="20"/>
                <w:lang w:val="nl-NL" w:eastAsia="nl-NL"/>
              </w:rPr>
            </w:pPr>
          </w:p>
        </w:tc>
        <w:tc>
          <w:tcPr>
            <w:tcW w:w="1557" w:type="dxa"/>
            <w:noWrap/>
            <w:vAlign w:val="bottom"/>
            <w:hideMark/>
          </w:tcPr>
          <w:p w14:paraId="54CE24A7" w14:textId="77777777" w:rsidR="002C4CEC" w:rsidRDefault="002C4CEC">
            <w:pPr>
              <w:spacing w:line="256" w:lineRule="auto"/>
              <w:rPr>
                <w:sz w:val="20"/>
                <w:szCs w:val="20"/>
                <w:lang w:val="nl-NL" w:eastAsia="nl-NL"/>
              </w:rPr>
            </w:pPr>
          </w:p>
        </w:tc>
      </w:tr>
      <w:tr w:rsidR="002C4CEC" w14:paraId="07A4C770" w14:textId="77777777" w:rsidTr="00A80AEB">
        <w:trPr>
          <w:trHeight w:val="300"/>
          <w:jc w:val="center"/>
        </w:trPr>
        <w:tc>
          <w:tcPr>
            <w:tcW w:w="201" w:type="dxa"/>
            <w:tcBorders>
              <w:top w:val="nil"/>
              <w:left w:val="single" w:sz="4" w:space="0" w:color="auto"/>
              <w:bottom w:val="nil"/>
              <w:right w:val="nil"/>
            </w:tcBorders>
            <w:noWrap/>
            <w:vAlign w:val="bottom"/>
            <w:hideMark/>
          </w:tcPr>
          <w:p w14:paraId="3940748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8C2EC0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8.4 LFV Eventrecorder Tunnel</w:t>
            </w:r>
          </w:p>
        </w:tc>
        <w:tc>
          <w:tcPr>
            <w:tcW w:w="532" w:type="dxa"/>
            <w:noWrap/>
            <w:vAlign w:val="bottom"/>
            <w:hideMark/>
          </w:tcPr>
          <w:p w14:paraId="68E4CC76"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C84AC8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8DA77F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703984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9A1704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15DF7C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CF7D4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AA3F81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F70F2D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B20878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9FB4D8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8DB3DC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KWA_VoVe8</w:t>
            </w:r>
          </w:p>
        </w:tc>
        <w:tc>
          <w:tcPr>
            <w:tcW w:w="151" w:type="dxa"/>
            <w:noWrap/>
            <w:vAlign w:val="bottom"/>
            <w:hideMark/>
          </w:tcPr>
          <w:p w14:paraId="3DDE5C3A"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68501DA" w14:textId="77777777" w:rsidR="002C4CEC" w:rsidRDefault="002C4CEC">
            <w:pPr>
              <w:spacing w:line="256" w:lineRule="auto"/>
              <w:rPr>
                <w:sz w:val="20"/>
                <w:szCs w:val="20"/>
                <w:lang w:val="nl-NL" w:eastAsia="nl-NL"/>
              </w:rPr>
            </w:pPr>
          </w:p>
        </w:tc>
      </w:tr>
      <w:tr w:rsidR="002C4CEC" w14:paraId="5DAE021C" w14:textId="77777777" w:rsidTr="00A80AEB">
        <w:trPr>
          <w:trHeight w:val="300"/>
          <w:jc w:val="center"/>
        </w:trPr>
        <w:tc>
          <w:tcPr>
            <w:tcW w:w="201" w:type="dxa"/>
            <w:tcBorders>
              <w:top w:val="nil"/>
              <w:left w:val="single" w:sz="4" w:space="0" w:color="auto"/>
              <w:bottom w:val="nil"/>
              <w:right w:val="nil"/>
            </w:tcBorders>
            <w:noWrap/>
            <w:vAlign w:val="bottom"/>
            <w:hideMark/>
          </w:tcPr>
          <w:p w14:paraId="5783D2D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73CD3C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8.5 LFV Waarschuwingsinstallatie Dienstruimtes Tunnel</w:t>
            </w:r>
          </w:p>
        </w:tc>
        <w:tc>
          <w:tcPr>
            <w:tcW w:w="532" w:type="dxa"/>
            <w:noWrap/>
            <w:vAlign w:val="bottom"/>
            <w:hideMark/>
          </w:tcPr>
          <w:p w14:paraId="739475C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177CF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C51EB8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DC43E0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C8D6D8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48B0016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333989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D7121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81B831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2813AA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12B34FEA"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40D8F8A" w14:textId="77777777" w:rsidR="002C4CEC" w:rsidRDefault="002C4CEC">
            <w:pPr>
              <w:spacing w:line="256" w:lineRule="auto"/>
              <w:rPr>
                <w:sz w:val="20"/>
                <w:szCs w:val="20"/>
                <w:lang w:val="nl-NL" w:eastAsia="nl-NL"/>
              </w:rPr>
            </w:pPr>
          </w:p>
        </w:tc>
        <w:tc>
          <w:tcPr>
            <w:tcW w:w="151" w:type="dxa"/>
            <w:noWrap/>
            <w:vAlign w:val="bottom"/>
            <w:hideMark/>
          </w:tcPr>
          <w:p w14:paraId="17485835" w14:textId="77777777" w:rsidR="002C4CEC" w:rsidRDefault="002C4CEC">
            <w:pPr>
              <w:spacing w:line="256" w:lineRule="auto"/>
              <w:rPr>
                <w:sz w:val="20"/>
                <w:szCs w:val="20"/>
                <w:lang w:val="nl-NL" w:eastAsia="nl-NL"/>
              </w:rPr>
            </w:pPr>
          </w:p>
        </w:tc>
        <w:tc>
          <w:tcPr>
            <w:tcW w:w="1557" w:type="dxa"/>
            <w:noWrap/>
            <w:vAlign w:val="bottom"/>
            <w:hideMark/>
          </w:tcPr>
          <w:p w14:paraId="4D6CB023" w14:textId="77777777" w:rsidR="002C4CEC" w:rsidRDefault="002C4CEC">
            <w:pPr>
              <w:spacing w:line="256" w:lineRule="auto"/>
              <w:rPr>
                <w:sz w:val="20"/>
                <w:szCs w:val="20"/>
                <w:lang w:val="nl-NL" w:eastAsia="nl-NL"/>
              </w:rPr>
            </w:pPr>
          </w:p>
        </w:tc>
      </w:tr>
      <w:tr w:rsidR="002C4CEC" w14:paraId="541DE482" w14:textId="77777777" w:rsidTr="00A80AEB">
        <w:trPr>
          <w:trHeight w:val="300"/>
          <w:jc w:val="center"/>
        </w:trPr>
        <w:tc>
          <w:tcPr>
            <w:tcW w:w="201" w:type="dxa"/>
            <w:tcBorders>
              <w:top w:val="nil"/>
              <w:left w:val="single" w:sz="4" w:space="0" w:color="auto"/>
              <w:bottom w:val="nil"/>
              <w:right w:val="nil"/>
            </w:tcBorders>
            <w:noWrap/>
            <w:vAlign w:val="bottom"/>
            <w:hideMark/>
          </w:tcPr>
          <w:p w14:paraId="7793CC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C1487C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8.6 LFV Brandmeld- en ontruimingsinstallatie Dienstruimtes Tunnel</w:t>
            </w:r>
          </w:p>
        </w:tc>
        <w:tc>
          <w:tcPr>
            <w:tcW w:w="532" w:type="dxa"/>
            <w:noWrap/>
            <w:vAlign w:val="bottom"/>
            <w:hideMark/>
          </w:tcPr>
          <w:p w14:paraId="3AA96503"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0F94F2D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034F8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B256AE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583C3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AE5DD6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F6B243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C581DC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B7B3B0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19540C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5E40BE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8AA9548" w14:textId="77777777" w:rsidR="002C4CEC" w:rsidRDefault="002C4CEC">
            <w:pPr>
              <w:spacing w:line="256" w:lineRule="auto"/>
              <w:rPr>
                <w:sz w:val="20"/>
                <w:szCs w:val="20"/>
                <w:lang w:val="nl-NL" w:eastAsia="nl-NL"/>
              </w:rPr>
            </w:pPr>
          </w:p>
        </w:tc>
        <w:tc>
          <w:tcPr>
            <w:tcW w:w="151" w:type="dxa"/>
            <w:noWrap/>
            <w:vAlign w:val="bottom"/>
            <w:hideMark/>
          </w:tcPr>
          <w:p w14:paraId="432DD39B" w14:textId="77777777" w:rsidR="002C4CEC" w:rsidRDefault="002C4CEC">
            <w:pPr>
              <w:spacing w:line="256" w:lineRule="auto"/>
              <w:rPr>
                <w:sz w:val="20"/>
                <w:szCs w:val="20"/>
                <w:lang w:val="nl-NL" w:eastAsia="nl-NL"/>
              </w:rPr>
            </w:pPr>
          </w:p>
        </w:tc>
        <w:tc>
          <w:tcPr>
            <w:tcW w:w="1557" w:type="dxa"/>
            <w:noWrap/>
            <w:vAlign w:val="bottom"/>
            <w:hideMark/>
          </w:tcPr>
          <w:p w14:paraId="501BC33D" w14:textId="77777777" w:rsidR="002C4CEC" w:rsidRDefault="002C4CEC">
            <w:pPr>
              <w:spacing w:line="256" w:lineRule="auto"/>
              <w:rPr>
                <w:sz w:val="20"/>
                <w:szCs w:val="20"/>
                <w:lang w:val="nl-NL" w:eastAsia="nl-NL"/>
              </w:rPr>
            </w:pPr>
          </w:p>
        </w:tc>
      </w:tr>
      <w:tr w:rsidR="002C4CEC" w14:paraId="53BDA108" w14:textId="77777777" w:rsidTr="00A80AEB">
        <w:trPr>
          <w:trHeight w:val="300"/>
          <w:jc w:val="center"/>
        </w:trPr>
        <w:tc>
          <w:tcPr>
            <w:tcW w:w="201" w:type="dxa"/>
            <w:tcBorders>
              <w:top w:val="nil"/>
              <w:left w:val="single" w:sz="4" w:space="0" w:color="auto"/>
              <w:bottom w:val="nil"/>
              <w:right w:val="nil"/>
            </w:tcBorders>
            <w:noWrap/>
            <w:vAlign w:val="bottom"/>
            <w:hideMark/>
          </w:tcPr>
          <w:p w14:paraId="19D437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D71693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8.7 LFV Blusvoorziening Tunnel</w:t>
            </w:r>
          </w:p>
        </w:tc>
        <w:tc>
          <w:tcPr>
            <w:tcW w:w="532" w:type="dxa"/>
            <w:noWrap/>
            <w:vAlign w:val="bottom"/>
            <w:hideMark/>
          </w:tcPr>
          <w:p w14:paraId="02DF3E9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970592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6191F8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CDAB6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D8941F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05B55D6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9CC1D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68AA6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024063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10FAFD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1D9C3F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A3FB40C" w14:textId="77777777" w:rsidR="002C4CEC" w:rsidRDefault="002C4CEC">
            <w:pPr>
              <w:spacing w:line="256" w:lineRule="auto"/>
              <w:rPr>
                <w:sz w:val="20"/>
                <w:szCs w:val="20"/>
                <w:lang w:val="nl-NL" w:eastAsia="nl-NL"/>
              </w:rPr>
            </w:pPr>
          </w:p>
        </w:tc>
        <w:tc>
          <w:tcPr>
            <w:tcW w:w="151" w:type="dxa"/>
            <w:noWrap/>
            <w:vAlign w:val="bottom"/>
            <w:hideMark/>
          </w:tcPr>
          <w:p w14:paraId="38EAF79E" w14:textId="77777777" w:rsidR="002C4CEC" w:rsidRDefault="002C4CEC">
            <w:pPr>
              <w:spacing w:line="256" w:lineRule="auto"/>
              <w:rPr>
                <w:sz w:val="20"/>
                <w:szCs w:val="20"/>
                <w:lang w:val="nl-NL" w:eastAsia="nl-NL"/>
              </w:rPr>
            </w:pPr>
          </w:p>
        </w:tc>
        <w:tc>
          <w:tcPr>
            <w:tcW w:w="1557" w:type="dxa"/>
            <w:noWrap/>
            <w:vAlign w:val="bottom"/>
            <w:hideMark/>
          </w:tcPr>
          <w:p w14:paraId="292A3846" w14:textId="77777777" w:rsidR="002C4CEC" w:rsidRDefault="002C4CEC">
            <w:pPr>
              <w:spacing w:line="256" w:lineRule="auto"/>
              <w:rPr>
                <w:sz w:val="20"/>
                <w:szCs w:val="20"/>
                <w:lang w:val="nl-NL" w:eastAsia="nl-NL"/>
              </w:rPr>
            </w:pPr>
          </w:p>
        </w:tc>
      </w:tr>
      <w:tr w:rsidR="002C4CEC" w14:paraId="2A069D1A" w14:textId="77777777" w:rsidTr="00A80AEB">
        <w:trPr>
          <w:trHeight w:val="300"/>
          <w:jc w:val="center"/>
        </w:trPr>
        <w:tc>
          <w:tcPr>
            <w:tcW w:w="201" w:type="dxa"/>
            <w:tcBorders>
              <w:top w:val="nil"/>
              <w:left w:val="single" w:sz="4" w:space="0" w:color="auto"/>
              <w:bottom w:val="nil"/>
              <w:right w:val="nil"/>
            </w:tcBorders>
            <w:noWrap/>
            <w:vAlign w:val="bottom"/>
            <w:hideMark/>
          </w:tcPr>
          <w:p w14:paraId="2CD7945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56183D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8.8 LFV C2000 Tunnel</w:t>
            </w:r>
          </w:p>
        </w:tc>
        <w:tc>
          <w:tcPr>
            <w:tcW w:w="532" w:type="dxa"/>
            <w:noWrap/>
            <w:vAlign w:val="bottom"/>
            <w:hideMark/>
          </w:tcPr>
          <w:p w14:paraId="690B096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77550E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AAE3BA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93398A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B7381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942A93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D631F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EAA9DF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27B1D1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818E29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DB87FE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A0FE010" w14:textId="77777777" w:rsidR="002C4CEC" w:rsidRDefault="002C4CEC">
            <w:pPr>
              <w:spacing w:line="256" w:lineRule="auto"/>
              <w:rPr>
                <w:sz w:val="20"/>
                <w:szCs w:val="20"/>
                <w:lang w:val="nl-NL" w:eastAsia="nl-NL"/>
              </w:rPr>
            </w:pPr>
          </w:p>
        </w:tc>
        <w:tc>
          <w:tcPr>
            <w:tcW w:w="151" w:type="dxa"/>
            <w:noWrap/>
            <w:vAlign w:val="bottom"/>
            <w:hideMark/>
          </w:tcPr>
          <w:p w14:paraId="7E13BE85" w14:textId="77777777" w:rsidR="002C4CEC" w:rsidRDefault="002C4CEC">
            <w:pPr>
              <w:spacing w:line="256" w:lineRule="auto"/>
              <w:rPr>
                <w:sz w:val="20"/>
                <w:szCs w:val="20"/>
                <w:lang w:val="nl-NL" w:eastAsia="nl-NL"/>
              </w:rPr>
            </w:pPr>
          </w:p>
        </w:tc>
        <w:tc>
          <w:tcPr>
            <w:tcW w:w="1557" w:type="dxa"/>
            <w:noWrap/>
            <w:vAlign w:val="bottom"/>
            <w:hideMark/>
          </w:tcPr>
          <w:p w14:paraId="5680E60E" w14:textId="77777777" w:rsidR="002C4CEC" w:rsidRDefault="002C4CEC">
            <w:pPr>
              <w:spacing w:line="256" w:lineRule="auto"/>
              <w:rPr>
                <w:sz w:val="20"/>
                <w:szCs w:val="20"/>
                <w:lang w:val="nl-NL" w:eastAsia="nl-NL"/>
              </w:rPr>
            </w:pPr>
          </w:p>
        </w:tc>
      </w:tr>
      <w:tr w:rsidR="002C4CEC" w14:paraId="350DAEF3" w14:textId="77777777" w:rsidTr="00A80AEB">
        <w:trPr>
          <w:trHeight w:val="300"/>
          <w:jc w:val="center"/>
        </w:trPr>
        <w:tc>
          <w:tcPr>
            <w:tcW w:w="201" w:type="dxa"/>
            <w:tcBorders>
              <w:top w:val="nil"/>
              <w:left w:val="single" w:sz="4" w:space="0" w:color="auto"/>
              <w:bottom w:val="nil"/>
              <w:right w:val="nil"/>
            </w:tcBorders>
            <w:noWrap/>
            <w:vAlign w:val="bottom"/>
            <w:hideMark/>
          </w:tcPr>
          <w:p w14:paraId="5AC5A5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B5D46D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8.9 LFV Intercom Tunnel</w:t>
            </w:r>
          </w:p>
        </w:tc>
        <w:tc>
          <w:tcPr>
            <w:tcW w:w="532" w:type="dxa"/>
            <w:noWrap/>
            <w:vAlign w:val="bottom"/>
            <w:hideMark/>
          </w:tcPr>
          <w:p w14:paraId="7473B477"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15DF3DE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057A15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CD4495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70E48D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A0CA5A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23C2A8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938204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93A6C0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150140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81D1A33"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F82DF47" w14:textId="77777777" w:rsidR="002C4CEC" w:rsidRDefault="002C4CEC">
            <w:pPr>
              <w:spacing w:line="256" w:lineRule="auto"/>
              <w:rPr>
                <w:sz w:val="20"/>
                <w:szCs w:val="20"/>
                <w:lang w:val="nl-NL" w:eastAsia="nl-NL"/>
              </w:rPr>
            </w:pPr>
          </w:p>
        </w:tc>
        <w:tc>
          <w:tcPr>
            <w:tcW w:w="151" w:type="dxa"/>
            <w:noWrap/>
            <w:vAlign w:val="bottom"/>
            <w:hideMark/>
          </w:tcPr>
          <w:p w14:paraId="5ABCB54E" w14:textId="77777777" w:rsidR="002C4CEC" w:rsidRDefault="002C4CEC">
            <w:pPr>
              <w:spacing w:line="256" w:lineRule="auto"/>
              <w:rPr>
                <w:sz w:val="20"/>
                <w:szCs w:val="20"/>
                <w:lang w:val="nl-NL" w:eastAsia="nl-NL"/>
              </w:rPr>
            </w:pPr>
          </w:p>
        </w:tc>
        <w:tc>
          <w:tcPr>
            <w:tcW w:w="1557" w:type="dxa"/>
            <w:noWrap/>
            <w:vAlign w:val="bottom"/>
            <w:hideMark/>
          </w:tcPr>
          <w:p w14:paraId="14845DC3" w14:textId="77777777" w:rsidR="002C4CEC" w:rsidRDefault="002C4CEC">
            <w:pPr>
              <w:spacing w:line="256" w:lineRule="auto"/>
              <w:rPr>
                <w:sz w:val="20"/>
                <w:szCs w:val="20"/>
                <w:lang w:val="nl-NL" w:eastAsia="nl-NL"/>
              </w:rPr>
            </w:pPr>
          </w:p>
        </w:tc>
      </w:tr>
      <w:tr w:rsidR="002C4CEC" w14:paraId="67974EA3" w14:textId="77777777" w:rsidTr="00A80AEB">
        <w:trPr>
          <w:trHeight w:val="300"/>
          <w:jc w:val="center"/>
        </w:trPr>
        <w:tc>
          <w:tcPr>
            <w:tcW w:w="201" w:type="dxa"/>
            <w:tcBorders>
              <w:top w:val="nil"/>
              <w:left w:val="single" w:sz="4" w:space="0" w:color="auto"/>
              <w:bottom w:val="nil"/>
              <w:right w:val="nil"/>
            </w:tcBorders>
            <w:noWrap/>
            <w:vAlign w:val="bottom"/>
            <w:hideMark/>
          </w:tcPr>
          <w:p w14:paraId="68FD611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B828DC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8.10 LFV Telefoonvoorziening Tunnel</w:t>
            </w:r>
          </w:p>
        </w:tc>
        <w:tc>
          <w:tcPr>
            <w:tcW w:w="532" w:type="dxa"/>
            <w:noWrap/>
            <w:vAlign w:val="bottom"/>
            <w:hideMark/>
          </w:tcPr>
          <w:p w14:paraId="3A856CF3"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BB16A7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04E15F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EACC0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44FA19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DF6D7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1B810D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D69FE8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656BB1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8543BB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283DDE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7E5D65F" w14:textId="77777777" w:rsidR="002C4CEC" w:rsidRDefault="002C4CEC">
            <w:pPr>
              <w:spacing w:line="256" w:lineRule="auto"/>
              <w:rPr>
                <w:sz w:val="20"/>
                <w:szCs w:val="20"/>
                <w:lang w:val="nl-NL" w:eastAsia="nl-NL"/>
              </w:rPr>
            </w:pPr>
          </w:p>
        </w:tc>
        <w:tc>
          <w:tcPr>
            <w:tcW w:w="151" w:type="dxa"/>
            <w:noWrap/>
            <w:vAlign w:val="bottom"/>
            <w:hideMark/>
          </w:tcPr>
          <w:p w14:paraId="175DA500" w14:textId="77777777" w:rsidR="002C4CEC" w:rsidRDefault="002C4CEC">
            <w:pPr>
              <w:spacing w:line="256" w:lineRule="auto"/>
              <w:rPr>
                <w:sz w:val="20"/>
                <w:szCs w:val="20"/>
                <w:lang w:val="nl-NL" w:eastAsia="nl-NL"/>
              </w:rPr>
            </w:pPr>
          </w:p>
        </w:tc>
        <w:tc>
          <w:tcPr>
            <w:tcW w:w="1557" w:type="dxa"/>
            <w:noWrap/>
            <w:vAlign w:val="bottom"/>
            <w:hideMark/>
          </w:tcPr>
          <w:p w14:paraId="7E8FA419" w14:textId="77777777" w:rsidR="002C4CEC" w:rsidRDefault="002C4CEC">
            <w:pPr>
              <w:spacing w:line="256" w:lineRule="auto"/>
              <w:rPr>
                <w:sz w:val="20"/>
                <w:szCs w:val="20"/>
                <w:lang w:val="nl-NL" w:eastAsia="nl-NL"/>
              </w:rPr>
            </w:pPr>
          </w:p>
        </w:tc>
      </w:tr>
      <w:tr w:rsidR="002C4CEC" w14:paraId="5F015830" w14:textId="77777777" w:rsidTr="00A80AEB">
        <w:trPr>
          <w:trHeight w:val="300"/>
          <w:jc w:val="center"/>
        </w:trPr>
        <w:tc>
          <w:tcPr>
            <w:tcW w:w="201" w:type="dxa"/>
            <w:tcBorders>
              <w:top w:val="nil"/>
              <w:left w:val="single" w:sz="4" w:space="0" w:color="auto"/>
              <w:bottom w:val="nil"/>
              <w:right w:val="nil"/>
            </w:tcBorders>
            <w:noWrap/>
            <w:vAlign w:val="bottom"/>
            <w:hideMark/>
          </w:tcPr>
          <w:p w14:paraId="32B0B14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F8E10D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8.11 LFV CaDo Tunnel</w:t>
            </w:r>
          </w:p>
        </w:tc>
        <w:tc>
          <w:tcPr>
            <w:tcW w:w="532" w:type="dxa"/>
            <w:noWrap/>
            <w:vAlign w:val="bottom"/>
            <w:hideMark/>
          </w:tcPr>
          <w:p w14:paraId="4828E15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359D39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8184EC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79233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ED6685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26CC2C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179B7A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586FC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6A2BF1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C8A5DE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342354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E019E29" w14:textId="77777777" w:rsidR="002C4CEC" w:rsidRDefault="002C4CEC">
            <w:pPr>
              <w:spacing w:line="256" w:lineRule="auto"/>
              <w:rPr>
                <w:sz w:val="20"/>
                <w:szCs w:val="20"/>
                <w:lang w:val="nl-NL" w:eastAsia="nl-NL"/>
              </w:rPr>
            </w:pPr>
          </w:p>
        </w:tc>
        <w:tc>
          <w:tcPr>
            <w:tcW w:w="151" w:type="dxa"/>
            <w:noWrap/>
            <w:vAlign w:val="bottom"/>
            <w:hideMark/>
          </w:tcPr>
          <w:p w14:paraId="6F1D506D" w14:textId="77777777" w:rsidR="002C4CEC" w:rsidRDefault="002C4CEC">
            <w:pPr>
              <w:spacing w:line="256" w:lineRule="auto"/>
              <w:rPr>
                <w:sz w:val="20"/>
                <w:szCs w:val="20"/>
                <w:lang w:val="nl-NL" w:eastAsia="nl-NL"/>
              </w:rPr>
            </w:pPr>
          </w:p>
        </w:tc>
        <w:tc>
          <w:tcPr>
            <w:tcW w:w="1557" w:type="dxa"/>
            <w:noWrap/>
            <w:vAlign w:val="bottom"/>
            <w:hideMark/>
          </w:tcPr>
          <w:p w14:paraId="52A35504" w14:textId="77777777" w:rsidR="002C4CEC" w:rsidRDefault="002C4CEC">
            <w:pPr>
              <w:spacing w:line="256" w:lineRule="auto"/>
              <w:rPr>
                <w:sz w:val="20"/>
                <w:szCs w:val="20"/>
                <w:lang w:val="nl-NL" w:eastAsia="nl-NL"/>
              </w:rPr>
            </w:pPr>
          </w:p>
        </w:tc>
      </w:tr>
      <w:tr w:rsidR="002C4CEC" w14:paraId="46314F43" w14:textId="77777777" w:rsidTr="00A80AEB">
        <w:trPr>
          <w:trHeight w:val="300"/>
          <w:jc w:val="center"/>
        </w:trPr>
        <w:tc>
          <w:tcPr>
            <w:tcW w:w="201" w:type="dxa"/>
            <w:tcBorders>
              <w:top w:val="nil"/>
              <w:left w:val="single" w:sz="4" w:space="0" w:color="auto"/>
              <w:bottom w:val="nil"/>
              <w:right w:val="nil"/>
            </w:tcBorders>
            <w:noWrap/>
            <w:vAlign w:val="bottom"/>
            <w:hideMark/>
          </w:tcPr>
          <w:p w14:paraId="51A10C3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A5D9D1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8.12 LFV VeVa Tunnel</w:t>
            </w:r>
          </w:p>
        </w:tc>
        <w:tc>
          <w:tcPr>
            <w:tcW w:w="532" w:type="dxa"/>
            <w:noWrap/>
            <w:vAlign w:val="bottom"/>
            <w:hideMark/>
          </w:tcPr>
          <w:p w14:paraId="645FC39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48E00C1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63DA99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69F3B9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5BE5C8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22F1BD1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EEF8E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72B02C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816D19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E72FE9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4C9CFEC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DE70D1B" w14:textId="77777777" w:rsidR="002C4CEC" w:rsidRDefault="002C4CEC">
            <w:pPr>
              <w:spacing w:line="256" w:lineRule="auto"/>
              <w:rPr>
                <w:sz w:val="20"/>
                <w:szCs w:val="20"/>
                <w:lang w:val="nl-NL" w:eastAsia="nl-NL"/>
              </w:rPr>
            </w:pPr>
          </w:p>
        </w:tc>
        <w:tc>
          <w:tcPr>
            <w:tcW w:w="151" w:type="dxa"/>
            <w:noWrap/>
            <w:vAlign w:val="bottom"/>
            <w:hideMark/>
          </w:tcPr>
          <w:p w14:paraId="63EEA577" w14:textId="77777777" w:rsidR="002C4CEC" w:rsidRDefault="002C4CEC">
            <w:pPr>
              <w:spacing w:line="256" w:lineRule="auto"/>
              <w:rPr>
                <w:sz w:val="20"/>
                <w:szCs w:val="20"/>
                <w:lang w:val="nl-NL" w:eastAsia="nl-NL"/>
              </w:rPr>
            </w:pPr>
          </w:p>
        </w:tc>
        <w:tc>
          <w:tcPr>
            <w:tcW w:w="1557" w:type="dxa"/>
            <w:noWrap/>
            <w:vAlign w:val="bottom"/>
            <w:hideMark/>
          </w:tcPr>
          <w:p w14:paraId="554EAC35" w14:textId="77777777" w:rsidR="002C4CEC" w:rsidRDefault="002C4CEC">
            <w:pPr>
              <w:spacing w:line="256" w:lineRule="auto"/>
              <w:rPr>
                <w:sz w:val="20"/>
                <w:szCs w:val="20"/>
                <w:lang w:val="nl-NL" w:eastAsia="nl-NL"/>
              </w:rPr>
            </w:pPr>
          </w:p>
        </w:tc>
      </w:tr>
      <w:tr w:rsidR="002C4CEC" w14:paraId="4B7A224F" w14:textId="77777777" w:rsidTr="00A80AEB">
        <w:trPr>
          <w:trHeight w:val="300"/>
          <w:jc w:val="center"/>
        </w:trPr>
        <w:tc>
          <w:tcPr>
            <w:tcW w:w="201" w:type="dxa"/>
            <w:tcBorders>
              <w:top w:val="nil"/>
              <w:left w:val="single" w:sz="4" w:space="0" w:color="auto"/>
              <w:bottom w:val="nil"/>
              <w:right w:val="nil"/>
            </w:tcBorders>
            <w:noWrap/>
            <w:vAlign w:val="bottom"/>
            <w:hideMark/>
          </w:tcPr>
          <w:p w14:paraId="6CBA874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AE52CC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8.13 LFV Beweegbare Barrier Tunnel</w:t>
            </w:r>
          </w:p>
        </w:tc>
        <w:tc>
          <w:tcPr>
            <w:tcW w:w="532" w:type="dxa"/>
            <w:noWrap/>
            <w:vAlign w:val="bottom"/>
            <w:hideMark/>
          </w:tcPr>
          <w:p w14:paraId="54F48552"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43AB744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397B6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E4CEAD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7D9B9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6B7184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92BDB8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2917B3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2300CF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86F78B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2775E11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047F694" w14:textId="77777777" w:rsidR="002C4CEC" w:rsidRDefault="002C4CEC">
            <w:pPr>
              <w:spacing w:line="256" w:lineRule="auto"/>
              <w:rPr>
                <w:sz w:val="20"/>
                <w:szCs w:val="20"/>
                <w:lang w:val="nl-NL" w:eastAsia="nl-NL"/>
              </w:rPr>
            </w:pPr>
          </w:p>
        </w:tc>
        <w:tc>
          <w:tcPr>
            <w:tcW w:w="151" w:type="dxa"/>
            <w:noWrap/>
            <w:vAlign w:val="bottom"/>
            <w:hideMark/>
          </w:tcPr>
          <w:p w14:paraId="13CB8ED1" w14:textId="77777777" w:rsidR="002C4CEC" w:rsidRDefault="002C4CEC">
            <w:pPr>
              <w:spacing w:line="256" w:lineRule="auto"/>
              <w:rPr>
                <w:sz w:val="20"/>
                <w:szCs w:val="20"/>
                <w:lang w:val="nl-NL" w:eastAsia="nl-NL"/>
              </w:rPr>
            </w:pPr>
          </w:p>
        </w:tc>
        <w:tc>
          <w:tcPr>
            <w:tcW w:w="1557" w:type="dxa"/>
            <w:noWrap/>
            <w:vAlign w:val="bottom"/>
            <w:hideMark/>
          </w:tcPr>
          <w:p w14:paraId="0332B5EE" w14:textId="77777777" w:rsidR="002C4CEC" w:rsidRDefault="002C4CEC">
            <w:pPr>
              <w:spacing w:line="256" w:lineRule="auto"/>
              <w:rPr>
                <w:sz w:val="20"/>
                <w:szCs w:val="20"/>
                <w:lang w:val="nl-NL" w:eastAsia="nl-NL"/>
              </w:rPr>
            </w:pPr>
          </w:p>
        </w:tc>
      </w:tr>
      <w:tr w:rsidR="002C4CEC" w14:paraId="7B9254E7" w14:textId="77777777" w:rsidTr="00A80AEB">
        <w:trPr>
          <w:trHeight w:val="300"/>
          <w:jc w:val="center"/>
        </w:trPr>
        <w:tc>
          <w:tcPr>
            <w:tcW w:w="201" w:type="dxa"/>
            <w:tcBorders>
              <w:top w:val="nil"/>
              <w:left w:val="single" w:sz="4" w:space="0" w:color="auto"/>
              <w:bottom w:val="nil"/>
              <w:right w:val="nil"/>
            </w:tcBorders>
            <w:noWrap/>
            <w:vAlign w:val="bottom"/>
            <w:hideMark/>
          </w:tcPr>
          <w:p w14:paraId="278309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8FEBB6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8.14 LFV Beeldvoorziening Meldkamer Tunnel</w:t>
            </w:r>
          </w:p>
        </w:tc>
        <w:tc>
          <w:tcPr>
            <w:tcW w:w="532" w:type="dxa"/>
            <w:noWrap/>
            <w:vAlign w:val="bottom"/>
            <w:hideMark/>
          </w:tcPr>
          <w:p w14:paraId="0F67E7B6"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030F8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1C0CA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C1B1AE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6E468E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23998DA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4DD40A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706047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CE6DD4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FC359D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145A424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5AE82D3" w14:textId="77777777" w:rsidR="002C4CEC" w:rsidRDefault="002C4CEC">
            <w:pPr>
              <w:spacing w:line="256" w:lineRule="auto"/>
              <w:rPr>
                <w:sz w:val="20"/>
                <w:szCs w:val="20"/>
                <w:lang w:val="nl-NL" w:eastAsia="nl-NL"/>
              </w:rPr>
            </w:pPr>
          </w:p>
        </w:tc>
        <w:tc>
          <w:tcPr>
            <w:tcW w:w="151" w:type="dxa"/>
            <w:noWrap/>
            <w:vAlign w:val="bottom"/>
            <w:hideMark/>
          </w:tcPr>
          <w:p w14:paraId="72DDC658" w14:textId="77777777" w:rsidR="002C4CEC" w:rsidRDefault="002C4CEC">
            <w:pPr>
              <w:spacing w:line="256" w:lineRule="auto"/>
              <w:rPr>
                <w:sz w:val="20"/>
                <w:szCs w:val="20"/>
                <w:lang w:val="nl-NL" w:eastAsia="nl-NL"/>
              </w:rPr>
            </w:pPr>
          </w:p>
        </w:tc>
        <w:tc>
          <w:tcPr>
            <w:tcW w:w="1557" w:type="dxa"/>
            <w:noWrap/>
            <w:vAlign w:val="bottom"/>
            <w:hideMark/>
          </w:tcPr>
          <w:p w14:paraId="410F1B2D" w14:textId="77777777" w:rsidR="002C4CEC" w:rsidRDefault="002C4CEC">
            <w:pPr>
              <w:spacing w:line="256" w:lineRule="auto"/>
              <w:rPr>
                <w:sz w:val="20"/>
                <w:szCs w:val="20"/>
                <w:lang w:val="nl-NL" w:eastAsia="nl-NL"/>
              </w:rPr>
            </w:pPr>
          </w:p>
        </w:tc>
      </w:tr>
      <w:tr w:rsidR="002C4CEC" w:rsidRPr="00103C86" w14:paraId="448F6487" w14:textId="77777777" w:rsidTr="00A80AEB">
        <w:trPr>
          <w:trHeight w:val="300"/>
          <w:jc w:val="center"/>
        </w:trPr>
        <w:tc>
          <w:tcPr>
            <w:tcW w:w="201" w:type="dxa"/>
            <w:tcBorders>
              <w:top w:val="nil"/>
              <w:left w:val="single" w:sz="4" w:space="0" w:color="auto"/>
              <w:bottom w:val="nil"/>
              <w:right w:val="nil"/>
            </w:tcBorders>
            <w:noWrap/>
            <w:vAlign w:val="bottom"/>
            <w:hideMark/>
          </w:tcPr>
          <w:p w14:paraId="37D00DA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3A9146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8.15 LFV Koppeling Externe Systemen Tunnel</w:t>
            </w:r>
          </w:p>
        </w:tc>
        <w:tc>
          <w:tcPr>
            <w:tcW w:w="532" w:type="dxa"/>
            <w:noWrap/>
            <w:vAlign w:val="bottom"/>
            <w:hideMark/>
          </w:tcPr>
          <w:p w14:paraId="48800DC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39E6AA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F6D97A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A60A4F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8A628E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97CA34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D8FAD0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BEE037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508CEB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DEF298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B1830B3"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A112004" w14:textId="77777777" w:rsidR="002C4CEC" w:rsidRDefault="002C4CEC">
            <w:pPr>
              <w:spacing w:line="256" w:lineRule="auto"/>
              <w:rPr>
                <w:sz w:val="20"/>
                <w:szCs w:val="20"/>
                <w:lang w:val="nl-NL" w:eastAsia="nl-NL"/>
              </w:rPr>
            </w:pPr>
          </w:p>
        </w:tc>
        <w:tc>
          <w:tcPr>
            <w:tcW w:w="151" w:type="dxa"/>
            <w:noWrap/>
            <w:vAlign w:val="bottom"/>
            <w:hideMark/>
          </w:tcPr>
          <w:p w14:paraId="6E05FCE3" w14:textId="77777777" w:rsidR="002C4CEC" w:rsidRDefault="002C4CEC">
            <w:pPr>
              <w:spacing w:line="256" w:lineRule="auto"/>
              <w:rPr>
                <w:sz w:val="20"/>
                <w:szCs w:val="20"/>
                <w:lang w:val="nl-NL" w:eastAsia="nl-NL"/>
              </w:rPr>
            </w:pPr>
          </w:p>
        </w:tc>
        <w:tc>
          <w:tcPr>
            <w:tcW w:w="1557" w:type="dxa"/>
            <w:noWrap/>
            <w:vAlign w:val="bottom"/>
            <w:hideMark/>
          </w:tcPr>
          <w:p w14:paraId="76C37C95" w14:textId="77777777" w:rsidR="002C4CEC" w:rsidRDefault="002C4CEC">
            <w:pPr>
              <w:spacing w:line="256" w:lineRule="auto"/>
              <w:rPr>
                <w:sz w:val="20"/>
                <w:szCs w:val="20"/>
                <w:lang w:val="nl-NL" w:eastAsia="nl-NL"/>
              </w:rPr>
            </w:pPr>
          </w:p>
        </w:tc>
      </w:tr>
      <w:tr w:rsidR="002C4CEC" w14:paraId="0822F2C0" w14:textId="77777777" w:rsidTr="00A80AEB">
        <w:trPr>
          <w:trHeight w:val="300"/>
          <w:jc w:val="center"/>
        </w:trPr>
        <w:tc>
          <w:tcPr>
            <w:tcW w:w="201" w:type="dxa"/>
            <w:tcBorders>
              <w:top w:val="nil"/>
              <w:left w:val="single" w:sz="4" w:space="0" w:color="auto"/>
              <w:bottom w:val="nil"/>
              <w:right w:val="nil"/>
            </w:tcBorders>
            <w:noWrap/>
            <w:vAlign w:val="bottom"/>
            <w:hideMark/>
          </w:tcPr>
          <w:p w14:paraId="4C10676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C5AFA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8.16 LFV Vloeistofpompinstallatie Tunnel</w:t>
            </w:r>
          </w:p>
        </w:tc>
        <w:tc>
          <w:tcPr>
            <w:tcW w:w="532" w:type="dxa"/>
            <w:noWrap/>
            <w:vAlign w:val="bottom"/>
            <w:hideMark/>
          </w:tcPr>
          <w:p w14:paraId="39437A82"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BF93F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C9C09D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931CC2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672C3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5BB36D5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D77C6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71298E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F80245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1FE07D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97EFFA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823310A" w14:textId="77777777" w:rsidR="002C4CEC" w:rsidRDefault="002C4CEC">
            <w:pPr>
              <w:spacing w:line="256" w:lineRule="auto"/>
              <w:rPr>
                <w:sz w:val="20"/>
                <w:szCs w:val="20"/>
                <w:lang w:val="nl-NL" w:eastAsia="nl-NL"/>
              </w:rPr>
            </w:pPr>
          </w:p>
        </w:tc>
        <w:tc>
          <w:tcPr>
            <w:tcW w:w="151" w:type="dxa"/>
            <w:noWrap/>
            <w:vAlign w:val="bottom"/>
            <w:hideMark/>
          </w:tcPr>
          <w:p w14:paraId="091D3862" w14:textId="77777777" w:rsidR="002C4CEC" w:rsidRDefault="002C4CEC">
            <w:pPr>
              <w:spacing w:line="256" w:lineRule="auto"/>
              <w:rPr>
                <w:sz w:val="20"/>
                <w:szCs w:val="20"/>
                <w:lang w:val="nl-NL" w:eastAsia="nl-NL"/>
              </w:rPr>
            </w:pPr>
          </w:p>
        </w:tc>
        <w:tc>
          <w:tcPr>
            <w:tcW w:w="1557" w:type="dxa"/>
            <w:noWrap/>
            <w:vAlign w:val="bottom"/>
            <w:hideMark/>
          </w:tcPr>
          <w:p w14:paraId="4108C2B8" w14:textId="77777777" w:rsidR="002C4CEC" w:rsidRDefault="002C4CEC">
            <w:pPr>
              <w:spacing w:line="256" w:lineRule="auto"/>
              <w:rPr>
                <w:sz w:val="20"/>
                <w:szCs w:val="20"/>
                <w:lang w:val="nl-NL" w:eastAsia="nl-NL"/>
              </w:rPr>
            </w:pPr>
          </w:p>
        </w:tc>
      </w:tr>
      <w:tr w:rsidR="002C4CEC" w14:paraId="7D59225E" w14:textId="77777777" w:rsidTr="00A80AEB">
        <w:trPr>
          <w:trHeight w:val="300"/>
          <w:jc w:val="center"/>
        </w:trPr>
        <w:tc>
          <w:tcPr>
            <w:tcW w:w="201" w:type="dxa"/>
            <w:tcBorders>
              <w:top w:val="nil"/>
              <w:left w:val="single" w:sz="4" w:space="0" w:color="auto"/>
              <w:bottom w:val="nil"/>
              <w:right w:val="nil"/>
            </w:tcBorders>
            <w:noWrap/>
            <w:vAlign w:val="bottom"/>
            <w:hideMark/>
          </w:tcPr>
          <w:p w14:paraId="3FC7646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F6477A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8.17 LFV Overdrukvoorziening Grensruimte Tunnel</w:t>
            </w:r>
          </w:p>
        </w:tc>
        <w:tc>
          <w:tcPr>
            <w:tcW w:w="532" w:type="dxa"/>
            <w:noWrap/>
            <w:vAlign w:val="bottom"/>
            <w:hideMark/>
          </w:tcPr>
          <w:p w14:paraId="2C4FE5AA"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102A7EF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9561CF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7A198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D58DB6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4E505EF" w14:textId="77777777" w:rsidR="002C4CEC" w:rsidRDefault="002C4CEC">
            <w:pPr>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hideMark/>
          </w:tcPr>
          <w:p w14:paraId="512178A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C1EFF9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C409BB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5A2EDC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68A03B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7BDD534" w14:textId="77777777" w:rsidR="002C4CEC" w:rsidRDefault="002C4CEC">
            <w:pPr>
              <w:spacing w:line="256" w:lineRule="auto"/>
              <w:rPr>
                <w:sz w:val="20"/>
                <w:szCs w:val="20"/>
                <w:lang w:val="nl-NL" w:eastAsia="nl-NL"/>
              </w:rPr>
            </w:pPr>
          </w:p>
        </w:tc>
        <w:tc>
          <w:tcPr>
            <w:tcW w:w="151" w:type="dxa"/>
            <w:noWrap/>
            <w:vAlign w:val="bottom"/>
            <w:hideMark/>
          </w:tcPr>
          <w:p w14:paraId="48A9158A" w14:textId="77777777" w:rsidR="002C4CEC" w:rsidRDefault="002C4CEC">
            <w:pPr>
              <w:spacing w:line="256" w:lineRule="auto"/>
              <w:rPr>
                <w:sz w:val="20"/>
                <w:szCs w:val="20"/>
                <w:lang w:val="nl-NL" w:eastAsia="nl-NL"/>
              </w:rPr>
            </w:pPr>
          </w:p>
        </w:tc>
        <w:tc>
          <w:tcPr>
            <w:tcW w:w="1557" w:type="dxa"/>
            <w:noWrap/>
            <w:vAlign w:val="bottom"/>
            <w:hideMark/>
          </w:tcPr>
          <w:p w14:paraId="19AC2D78" w14:textId="77777777" w:rsidR="002C4CEC" w:rsidRDefault="002C4CEC">
            <w:pPr>
              <w:spacing w:line="256" w:lineRule="auto"/>
              <w:rPr>
                <w:sz w:val="20"/>
                <w:szCs w:val="20"/>
                <w:lang w:val="nl-NL" w:eastAsia="nl-NL"/>
              </w:rPr>
            </w:pPr>
          </w:p>
        </w:tc>
      </w:tr>
      <w:tr w:rsidR="002C4CEC" w:rsidRPr="00103C86" w14:paraId="054D7566" w14:textId="77777777" w:rsidTr="00A80AEB">
        <w:trPr>
          <w:trHeight w:val="300"/>
          <w:jc w:val="center"/>
        </w:trPr>
        <w:tc>
          <w:tcPr>
            <w:tcW w:w="201" w:type="dxa"/>
            <w:tcBorders>
              <w:top w:val="nil"/>
              <w:left w:val="single" w:sz="4" w:space="0" w:color="auto"/>
              <w:bottom w:val="nil"/>
              <w:right w:val="nil"/>
            </w:tcBorders>
            <w:noWrap/>
            <w:vAlign w:val="bottom"/>
            <w:hideMark/>
          </w:tcPr>
          <w:p w14:paraId="5F885ED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DAA5C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8.18 LFV Energie Tunnel</w:t>
            </w:r>
          </w:p>
        </w:tc>
        <w:tc>
          <w:tcPr>
            <w:tcW w:w="532" w:type="dxa"/>
            <w:noWrap/>
            <w:vAlign w:val="bottom"/>
            <w:hideMark/>
          </w:tcPr>
          <w:p w14:paraId="5BB34AF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0850D7C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073B2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1181BF9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99FBFC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408DDAF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D14FD4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49449F2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689B3EC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6C4A32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0B2D10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708C6B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KWA_VoVe1</w:t>
            </w:r>
          </w:p>
        </w:tc>
        <w:tc>
          <w:tcPr>
            <w:tcW w:w="151" w:type="dxa"/>
            <w:noWrap/>
            <w:vAlign w:val="bottom"/>
            <w:hideMark/>
          </w:tcPr>
          <w:p w14:paraId="36BB380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76192E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STT_VoVe1 en STT_VoVe2</w:t>
            </w:r>
          </w:p>
        </w:tc>
      </w:tr>
      <w:tr w:rsidR="002C4CEC" w14:paraId="17A742E8" w14:textId="77777777" w:rsidTr="00A80AEB">
        <w:trPr>
          <w:trHeight w:val="300"/>
          <w:jc w:val="center"/>
        </w:trPr>
        <w:tc>
          <w:tcPr>
            <w:tcW w:w="201" w:type="dxa"/>
            <w:tcBorders>
              <w:top w:val="nil"/>
              <w:left w:val="single" w:sz="4" w:space="0" w:color="auto"/>
              <w:bottom w:val="nil"/>
              <w:right w:val="nil"/>
            </w:tcBorders>
            <w:noWrap/>
            <w:vAlign w:val="bottom"/>
            <w:hideMark/>
          </w:tcPr>
          <w:p w14:paraId="079D767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ED768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8.19 Vluchtroute</w:t>
            </w:r>
          </w:p>
        </w:tc>
        <w:tc>
          <w:tcPr>
            <w:tcW w:w="532" w:type="dxa"/>
            <w:noWrap/>
            <w:vAlign w:val="bottom"/>
            <w:hideMark/>
          </w:tcPr>
          <w:p w14:paraId="68C6A2E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7657C3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B5A6E0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73C7A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63C3C0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0FD6F2C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42D15F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0B04B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649310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0EB342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A3DC9F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F79C8DE" w14:textId="77777777" w:rsidR="002C4CEC" w:rsidRDefault="002C4CEC">
            <w:pPr>
              <w:spacing w:line="256" w:lineRule="auto"/>
              <w:rPr>
                <w:sz w:val="20"/>
                <w:szCs w:val="20"/>
                <w:lang w:val="nl-NL" w:eastAsia="nl-NL"/>
              </w:rPr>
            </w:pPr>
          </w:p>
        </w:tc>
        <w:tc>
          <w:tcPr>
            <w:tcW w:w="151" w:type="dxa"/>
            <w:noWrap/>
            <w:vAlign w:val="bottom"/>
            <w:hideMark/>
          </w:tcPr>
          <w:p w14:paraId="5E1BD911" w14:textId="77777777" w:rsidR="002C4CEC" w:rsidRDefault="002C4CEC">
            <w:pPr>
              <w:spacing w:line="256" w:lineRule="auto"/>
              <w:rPr>
                <w:sz w:val="20"/>
                <w:szCs w:val="20"/>
                <w:lang w:val="nl-NL" w:eastAsia="nl-NL"/>
              </w:rPr>
            </w:pPr>
          </w:p>
        </w:tc>
        <w:tc>
          <w:tcPr>
            <w:tcW w:w="1557" w:type="dxa"/>
            <w:noWrap/>
            <w:vAlign w:val="bottom"/>
            <w:hideMark/>
          </w:tcPr>
          <w:p w14:paraId="6D635B02" w14:textId="77777777" w:rsidR="002C4CEC" w:rsidRDefault="002C4CEC">
            <w:pPr>
              <w:spacing w:line="256" w:lineRule="auto"/>
              <w:rPr>
                <w:sz w:val="20"/>
                <w:szCs w:val="20"/>
                <w:lang w:val="nl-NL" w:eastAsia="nl-NL"/>
              </w:rPr>
            </w:pPr>
          </w:p>
        </w:tc>
      </w:tr>
      <w:tr w:rsidR="002C4CEC" w14:paraId="4EFEA275" w14:textId="77777777" w:rsidTr="00A80AEB">
        <w:trPr>
          <w:trHeight w:val="300"/>
          <w:jc w:val="center"/>
        </w:trPr>
        <w:tc>
          <w:tcPr>
            <w:tcW w:w="201" w:type="dxa"/>
            <w:tcBorders>
              <w:top w:val="nil"/>
              <w:left w:val="single" w:sz="4" w:space="0" w:color="auto"/>
              <w:bottom w:val="nil"/>
              <w:right w:val="nil"/>
            </w:tcBorders>
            <w:noWrap/>
            <w:vAlign w:val="bottom"/>
            <w:hideMark/>
          </w:tcPr>
          <w:p w14:paraId="06BE766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53D129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8.99 Overige op tunnel niveau</w:t>
            </w:r>
          </w:p>
        </w:tc>
        <w:tc>
          <w:tcPr>
            <w:tcW w:w="532" w:type="dxa"/>
            <w:noWrap/>
            <w:vAlign w:val="bottom"/>
            <w:hideMark/>
          </w:tcPr>
          <w:p w14:paraId="1A23BD6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682670F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5C864F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3D5F1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1AA4DC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D7641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CBDA6E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2B895E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E5AA7C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6E3BC1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9B276D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E853B4C" w14:textId="77777777" w:rsidR="002C4CEC" w:rsidRDefault="002C4CEC">
            <w:pPr>
              <w:spacing w:line="256" w:lineRule="auto"/>
              <w:rPr>
                <w:sz w:val="20"/>
                <w:szCs w:val="20"/>
                <w:lang w:val="nl-NL" w:eastAsia="nl-NL"/>
              </w:rPr>
            </w:pPr>
          </w:p>
        </w:tc>
        <w:tc>
          <w:tcPr>
            <w:tcW w:w="151" w:type="dxa"/>
            <w:noWrap/>
            <w:vAlign w:val="bottom"/>
            <w:hideMark/>
          </w:tcPr>
          <w:p w14:paraId="28408064" w14:textId="77777777" w:rsidR="002C4CEC" w:rsidRDefault="002C4CEC">
            <w:pPr>
              <w:spacing w:line="256" w:lineRule="auto"/>
              <w:rPr>
                <w:sz w:val="20"/>
                <w:szCs w:val="20"/>
                <w:lang w:val="nl-NL" w:eastAsia="nl-NL"/>
              </w:rPr>
            </w:pPr>
          </w:p>
        </w:tc>
        <w:tc>
          <w:tcPr>
            <w:tcW w:w="1557" w:type="dxa"/>
            <w:noWrap/>
            <w:vAlign w:val="bottom"/>
            <w:hideMark/>
          </w:tcPr>
          <w:p w14:paraId="4D8A557E" w14:textId="77777777" w:rsidR="002C4CEC" w:rsidRDefault="002C4CEC">
            <w:pPr>
              <w:spacing w:line="256" w:lineRule="auto"/>
              <w:rPr>
                <w:sz w:val="20"/>
                <w:szCs w:val="20"/>
                <w:lang w:val="nl-NL" w:eastAsia="nl-NL"/>
              </w:rPr>
            </w:pPr>
          </w:p>
        </w:tc>
      </w:tr>
      <w:tr w:rsidR="002C4CEC" w14:paraId="67C242A3" w14:textId="77777777" w:rsidTr="00A80AEB">
        <w:trPr>
          <w:trHeight w:val="300"/>
          <w:jc w:val="center"/>
        </w:trPr>
        <w:tc>
          <w:tcPr>
            <w:tcW w:w="201" w:type="dxa"/>
            <w:tcBorders>
              <w:top w:val="nil"/>
              <w:left w:val="single" w:sz="4" w:space="0" w:color="auto"/>
              <w:bottom w:val="nil"/>
              <w:right w:val="nil"/>
            </w:tcBorders>
            <w:noWrap/>
            <w:vAlign w:val="bottom"/>
            <w:hideMark/>
          </w:tcPr>
          <w:p w14:paraId="19AB3A9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8F4B0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3E28627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E56F4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8F4A10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BD36FA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96E294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232BF6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FE5526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B97ACB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4C993D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43A65A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2F5A350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2B1D97D" w14:textId="77777777" w:rsidR="002C4CEC" w:rsidRDefault="002C4CEC">
            <w:pPr>
              <w:spacing w:line="256" w:lineRule="auto"/>
              <w:rPr>
                <w:sz w:val="20"/>
                <w:szCs w:val="20"/>
                <w:lang w:val="nl-NL" w:eastAsia="nl-NL"/>
              </w:rPr>
            </w:pPr>
          </w:p>
        </w:tc>
        <w:tc>
          <w:tcPr>
            <w:tcW w:w="151" w:type="dxa"/>
            <w:noWrap/>
            <w:vAlign w:val="bottom"/>
            <w:hideMark/>
          </w:tcPr>
          <w:p w14:paraId="6BF158DD" w14:textId="77777777" w:rsidR="002C4CEC" w:rsidRDefault="002C4CEC">
            <w:pPr>
              <w:spacing w:line="256" w:lineRule="auto"/>
              <w:rPr>
                <w:sz w:val="20"/>
                <w:szCs w:val="20"/>
                <w:lang w:val="nl-NL" w:eastAsia="nl-NL"/>
              </w:rPr>
            </w:pPr>
          </w:p>
        </w:tc>
        <w:tc>
          <w:tcPr>
            <w:tcW w:w="1557" w:type="dxa"/>
            <w:noWrap/>
            <w:vAlign w:val="bottom"/>
            <w:hideMark/>
          </w:tcPr>
          <w:p w14:paraId="24EB08ED" w14:textId="77777777" w:rsidR="002C4CEC" w:rsidRDefault="002C4CEC">
            <w:pPr>
              <w:spacing w:line="256" w:lineRule="auto"/>
              <w:rPr>
                <w:sz w:val="20"/>
                <w:szCs w:val="20"/>
                <w:lang w:val="nl-NL" w:eastAsia="nl-NL"/>
              </w:rPr>
            </w:pPr>
          </w:p>
        </w:tc>
      </w:tr>
      <w:tr w:rsidR="002C4CEC" w14:paraId="628FFD1D" w14:textId="77777777" w:rsidTr="00A80AEB">
        <w:trPr>
          <w:trHeight w:val="300"/>
          <w:jc w:val="center"/>
        </w:trPr>
        <w:tc>
          <w:tcPr>
            <w:tcW w:w="201" w:type="dxa"/>
            <w:tcBorders>
              <w:top w:val="nil"/>
              <w:left w:val="single" w:sz="4" w:space="0" w:color="auto"/>
              <w:bottom w:val="nil"/>
              <w:right w:val="nil"/>
            </w:tcBorders>
            <w:noWrap/>
            <w:vAlign w:val="bottom"/>
            <w:hideMark/>
          </w:tcPr>
          <w:p w14:paraId="22835F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4F57320"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10 Overige TTI en installaties</w:t>
            </w:r>
          </w:p>
        </w:tc>
        <w:tc>
          <w:tcPr>
            <w:tcW w:w="532" w:type="dxa"/>
            <w:noWrap/>
            <w:vAlign w:val="bottom"/>
            <w:hideMark/>
          </w:tcPr>
          <w:p w14:paraId="774E505D"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126DF36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F1F746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4C0B5C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009AB5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E00117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3AAAD5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5C7C0E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B408563"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549D93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D1FF4C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DFEDE59" w14:textId="77777777" w:rsidR="002C4CEC" w:rsidRDefault="002C4CEC">
            <w:pPr>
              <w:spacing w:line="256" w:lineRule="auto"/>
              <w:rPr>
                <w:sz w:val="20"/>
                <w:szCs w:val="20"/>
                <w:lang w:val="nl-NL" w:eastAsia="nl-NL"/>
              </w:rPr>
            </w:pPr>
          </w:p>
        </w:tc>
        <w:tc>
          <w:tcPr>
            <w:tcW w:w="151" w:type="dxa"/>
            <w:noWrap/>
            <w:vAlign w:val="bottom"/>
            <w:hideMark/>
          </w:tcPr>
          <w:p w14:paraId="05A4C491" w14:textId="77777777" w:rsidR="002C4CEC" w:rsidRDefault="002C4CEC">
            <w:pPr>
              <w:spacing w:line="256" w:lineRule="auto"/>
              <w:rPr>
                <w:sz w:val="20"/>
                <w:szCs w:val="20"/>
                <w:lang w:val="nl-NL" w:eastAsia="nl-NL"/>
              </w:rPr>
            </w:pPr>
          </w:p>
        </w:tc>
        <w:tc>
          <w:tcPr>
            <w:tcW w:w="1557" w:type="dxa"/>
            <w:noWrap/>
            <w:vAlign w:val="bottom"/>
            <w:hideMark/>
          </w:tcPr>
          <w:p w14:paraId="1D15A60D" w14:textId="77777777" w:rsidR="002C4CEC" w:rsidRDefault="002C4CEC">
            <w:pPr>
              <w:spacing w:line="256" w:lineRule="auto"/>
              <w:rPr>
                <w:sz w:val="20"/>
                <w:szCs w:val="20"/>
                <w:lang w:val="nl-NL" w:eastAsia="nl-NL"/>
              </w:rPr>
            </w:pPr>
          </w:p>
        </w:tc>
      </w:tr>
      <w:tr w:rsidR="002C4CEC" w14:paraId="6C48532C" w14:textId="77777777" w:rsidTr="00A80AEB">
        <w:trPr>
          <w:trHeight w:val="300"/>
          <w:jc w:val="center"/>
        </w:trPr>
        <w:tc>
          <w:tcPr>
            <w:tcW w:w="201" w:type="dxa"/>
            <w:tcBorders>
              <w:top w:val="nil"/>
              <w:left w:val="single" w:sz="4" w:space="0" w:color="auto"/>
              <w:bottom w:val="nil"/>
              <w:right w:val="nil"/>
            </w:tcBorders>
            <w:noWrap/>
            <w:vAlign w:val="bottom"/>
            <w:hideMark/>
          </w:tcPr>
          <w:p w14:paraId="48EE2A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3ED28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10.1 kabels en leidingen</w:t>
            </w:r>
          </w:p>
        </w:tc>
        <w:tc>
          <w:tcPr>
            <w:tcW w:w="532" w:type="dxa"/>
            <w:noWrap/>
            <w:vAlign w:val="bottom"/>
            <w:hideMark/>
          </w:tcPr>
          <w:p w14:paraId="6C4720B9"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FBF4E5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92C760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9B8ED7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679EE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3EBBC3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45750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4BFF6C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36B5E5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90F7AA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1E188A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445222C" w14:textId="77777777" w:rsidR="002C4CEC" w:rsidRDefault="002C4CEC">
            <w:pPr>
              <w:spacing w:line="256" w:lineRule="auto"/>
              <w:rPr>
                <w:sz w:val="20"/>
                <w:szCs w:val="20"/>
                <w:lang w:val="nl-NL" w:eastAsia="nl-NL"/>
              </w:rPr>
            </w:pPr>
          </w:p>
        </w:tc>
        <w:tc>
          <w:tcPr>
            <w:tcW w:w="151" w:type="dxa"/>
            <w:noWrap/>
            <w:vAlign w:val="bottom"/>
            <w:hideMark/>
          </w:tcPr>
          <w:p w14:paraId="4B3CDD35" w14:textId="77777777" w:rsidR="002C4CEC" w:rsidRDefault="002C4CEC">
            <w:pPr>
              <w:spacing w:line="256" w:lineRule="auto"/>
              <w:rPr>
                <w:sz w:val="20"/>
                <w:szCs w:val="20"/>
                <w:lang w:val="nl-NL" w:eastAsia="nl-NL"/>
              </w:rPr>
            </w:pPr>
          </w:p>
        </w:tc>
        <w:tc>
          <w:tcPr>
            <w:tcW w:w="1557" w:type="dxa"/>
            <w:noWrap/>
            <w:vAlign w:val="bottom"/>
            <w:hideMark/>
          </w:tcPr>
          <w:p w14:paraId="78FF1151" w14:textId="77777777" w:rsidR="002C4CEC" w:rsidRDefault="002C4CEC">
            <w:pPr>
              <w:spacing w:line="256" w:lineRule="auto"/>
              <w:rPr>
                <w:sz w:val="20"/>
                <w:szCs w:val="20"/>
                <w:lang w:val="nl-NL" w:eastAsia="nl-NL"/>
              </w:rPr>
            </w:pPr>
          </w:p>
        </w:tc>
      </w:tr>
      <w:tr w:rsidR="002C4CEC" w14:paraId="48295E6F" w14:textId="77777777" w:rsidTr="00A80AEB">
        <w:trPr>
          <w:trHeight w:val="300"/>
          <w:jc w:val="center"/>
        </w:trPr>
        <w:tc>
          <w:tcPr>
            <w:tcW w:w="201" w:type="dxa"/>
            <w:tcBorders>
              <w:top w:val="nil"/>
              <w:left w:val="single" w:sz="4" w:space="0" w:color="auto"/>
              <w:bottom w:val="nil"/>
              <w:right w:val="nil"/>
            </w:tcBorders>
            <w:noWrap/>
            <w:vAlign w:val="bottom"/>
            <w:hideMark/>
          </w:tcPr>
          <w:p w14:paraId="2DABBDD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strike/>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09EA8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10.2 Storingsafankelijk en vast onderhoud</w:t>
            </w:r>
          </w:p>
        </w:tc>
        <w:tc>
          <w:tcPr>
            <w:tcW w:w="532" w:type="dxa"/>
            <w:noWrap/>
            <w:vAlign w:val="bottom"/>
            <w:hideMark/>
          </w:tcPr>
          <w:p w14:paraId="51B38766"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6F5E3DC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D74E07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strike/>
                <w:color w:val="000000"/>
                <w:sz w:val="16"/>
                <w:szCs w:val="16"/>
                <w:lang w:val="nl-NL" w:eastAsia="nl-NL"/>
              </w:rPr>
              <w:t> </w:t>
            </w:r>
          </w:p>
        </w:tc>
        <w:tc>
          <w:tcPr>
            <w:tcW w:w="1375" w:type="dxa"/>
            <w:noWrap/>
            <w:vAlign w:val="bottom"/>
            <w:hideMark/>
          </w:tcPr>
          <w:p w14:paraId="57D357A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1D633C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strike/>
                <w:color w:val="000000"/>
                <w:sz w:val="16"/>
                <w:szCs w:val="16"/>
                <w:lang w:val="nl-NL" w:eastAsia="nl-NL"/>
              </w:rPr>
              <w:t> </w:t>
            </w:r>
          </w:p>
        </w:tc>
        <w:tc>
          <w:tcPr>
            <w:tcW w:w="992" w:type="dxa"/>
            <w:noWrap/>
            <w:vAlign w:val="bottom"/>
            <w:hideMark/>
          </w:tcPr>
          <w:p w14:paraId="718E17A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32EA69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strike/>
                <w:color w:val="000000"/>
                <w:sz w:val="16"/>
                <w:szCs w:val="16"/>
                <w:lang w:val="nl-NL" w:eastAsia="nl-NL"/>
              </w:rPr>
              <w:t> </w:t>
            </w:r>
          </w:p>
        </w:tc>
        <w:tc>
          <w:tcPr>
            <w:tcW w:w="1375" w:type="dxa"/>
            <w:noWrap/>
            <w:vAlign w:val="bottom"/>
            <w:hideMark/>
          </w:tcPr>
          <w:p w14:paraId="5FB9631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61B55C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strike/>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1B686C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125CCE0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D584DDE" w14:textId="77777777" w:rsidR="002C4CEC" w:rsidRDefault="002C4CEC">
            <w:pPr>
              <w:spacing w:line="256" w:lineRule="auto"/>
              <w:rPr>
                <w:sz w:val="20"/>
                <w:szCs w:val="20"/>
                <w:lang w:val="nl-NL" w:eastAsia="nl-NL"/>
              </w:rPr>
            </w:pPr>
          </w:p>
        </w:tc>
        <w:tc>
          <w:tcPr>
            <w:tcW w:w="151" w:type="dxa"/>
            <w:noWrap/>
            <w:vAlign w:val="bottom"/>
            <w:hideMark/>
          </w:tcPr>
          <w:p w14:paraId="0FAFEC08" w14:textId="77777777" w:rsidR="002C4CEC" w:rsidRDefault="002C4CEC">
            <w:pPr>
              <w:spacing w:line="256" w:lineRule="auto"/>
              <w:rPr>
                <w:sz w:val="20"/>
                <w:szCs w:val="20"/>
                <w:lang w:val="nl-NL" w:eastAsia="nl-NL"/>
              </w:rPr>
            </w:pPr>
          </w:p>
        </w:tc>
        <w:tc>
          <w:tcPr>
            <w:tcW w:w="1557" w:type="dxa"/>
            <w:noWrap/>
            <w:vAlign w:val="bottom"/>
            <w:hideMark/>
          </w:tcPr>
          <w:p w14:paraId="6AFEB317" w14:textId="77777777" w:rsidR="002C4CEC" w:rsidRDefault="002C4CEC">
            <w:pPr>
              <w:spacing w:line="256" w:lineRule="auto"/>
              <w:rPr>
                <w:sz w:val="20"/>
                <w:szCs w:val="20"/>
                <w:lang w:val="nl-NL" w:eastAsia="nl-NL"/>
              </w:rPr>
            </w:pPr>
          </w:p>
        </w:tc>
      </w:tr>
      <w:tr w:rsidR="002C4CEC" w14:paraId="06E029A4" w14:textId="77777777" w:rsidTr="00A80AEB">
        <w:trPr>
          <w:trHeight w:val="300"/>
          <w:jc w:val="center"/>
        </w:trPr>
        <w:tc>
          <w:tcPr>
            <w:tcW w:w="201" w:type="dxa"/>
            <w:tcBorders>
              <w:top w:val="nil"/>
              <w:left w:val="single" w:sz="4" w:space="0" w:color="auto"/>
              <w:bottom w:val="nil"/>
              <w:right w:val="nil"/>
            </w:tcBorders>
            <w:noWrap/>
            <w:vAlign w:val="bottom"/>
            <w:hideMark/>
          </w:tcPr>
          <w:p w14:paraId="7618A38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A45B4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10.3 Cybersecurity</w:t>
            </w:r>
          </w:p>
        </w:tc>
        <w:tc>
          <w:tcPr>
            <w:tcW w:w="532" w:type="dxa"/>
            <w:noWrap/>
            <w:vAlign w:val="bottom"/>
            <w:hideMark/>
          </w:tcPr>
          <w:p w14:paraId="4F2E53E2"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F54DA1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53EBDA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2FDA2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74481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3A1A997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97E593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F30D3B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F37EE2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FB8F93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63D3D5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6664F2E" w14:textId="77777777" w:rsidR="002C4CEC" w:rsidRDefault="002C4CEC">
            <w:pPr>
              <w:spacing w:line="256" w:lineRule="auto"/>
              <w:rPr>
                <w:sz w:val="20"/>
                <w:szCs w:val="20"/>
                <w:lang w:val="nl-NL" w:eastAsia="nl-NL"/>
              </w:rPr>
            </w:pPr>
          </w:p>
        </w:tc>
        <w:tc>
          <w:tcPr>
            <w:tcW w:w="151" w:type="dxa"/>
            <w:noWrap/>
            <w:vAlign w:val="bottom"/>
            <w:hideMark/>
          </w:tcPr>
          <w:p w14:paraId="1DF849C4" w14:textId="77777777" w:rsidR="002C4CEC" w:rsidRDefault="002C4CEC">
            <w:pPr>
              <w:spacing w:line="256" w:lineRule="auto"/>
              <w:rPr>
                <w:sz w:val="20"/>
                <w:szCs w:val="20"/>
                <w:lang w:val="nl-NL" w:eastAsia="nl-NL"/>
              </w:rPr>
            </w:pPr>
          </w:p>
        </w:tc>
        <w:tc>
          <w:tcPr>
            <w:tcW w:w="1557" w:type="dxa"/>
            <w:noWrap/>
            <w:vAlign w:val="bottom"/>
            <w:hideMark/>
          </w:tcPr>
          <w:p w14:paraId="5932A491" w14:textId="77777777" w:rsidR="002C4CEC" w:rsidRDefault="002C4CEC">
            <w:pPr>
              <w:spacing w:line="256" w:lineRule="auto"/>
              <w:rPr>
                <w:sz w:val="20"/>
                <w:szCs w:val="20"/>
                <w:lang w:val="nl-NL" w:eastAsia="nl-NL"/>
              </w:rPr>
            </w:pPr>
          </w:p>
        </w:tc>
      </w:tr>
      <w:tr w:rsidR="002C4CEC" w14:paraId="7FDD0BB1" w14:textId="77777777" w:rsidTr="00A80AEB">
        <w:trPr>
          <w:trHeight w:val="300"/>
          <w:jc w:val="center"/>
        </w:trPr>
        <w:tc>
          <w:tcPr>
            <w:tcW w:w="201" w:type="dxa"/>
            <w:tcBorders>
              <w:top w:val="nil"/>
              <w:left w:val="single" w:sz="4" w:space="0" w:color="auto"/>
              <w:bottom w:val="nil"/>
              <w:right w:val="nil"/>
            </w:tcBorders>
            <w:noWrap/>
            <w:vAlign w:val="bottom"/>
            <w:hideMark/>
          </w:tcPr>
          <w:p w14:paraId="60AA3FA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E5A04D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10.4 Toegang terreinen</w:t>
            </w:r>
          </w:p>
        </w:tc>
        <w:tc>
          <w:tcPr>
            <w:tcW w:w="532" w:type="dxa"/>
            <w:noWrap/>
            <w:vAlign w:val="bottom"/>
            <w:hideMark/>
          </w:tcPr>
          <w:p w14:paraId="5E79D93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038F1D1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45B32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9B3E95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60BAE4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6929EDC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893BB2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6802C3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E2D6B1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F72FA4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8F9096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4E9AAEC" w14:textId="77777777" w:rsidR="002C4CEC" w:rsidRDefault="002C4CEC">
            <w:pPr>
              <w:spacing w:line="256" w:lineRule="auto"/>
              <w:rPr>
                <w:sz w:val="20"/>
                <w:szCs w:val="20"/>
                <w:lang w:val="nl-NL" w:eastAsia="nl-NL"/>
              </w:rPr>
            </w:pPr>
          </w:p>
        </w:tc>
        <w:tc>
          <w:tcPr>
            <w:tcW w:w="151" w:type="dxa"/>
            <w:noWrap/>
            <w:vAlign w:val="bottom"/>
            <w:hideMark/>
          </w:tcPr>
          <w:p w14:paraId="234F1406" w14:textId="77777777" w:rsidR="002C4CEC" w:rsidRDefault="002C4CEC">
            <w:pPr>
              <w:spacing w:line="256" w:lineRule="auto"/>
              <w:rPr>
                <w:sz w:val="20"/>
                <w:szCs w:val="20"/>
                <w:lang w:val="nl-NL" w:eastAsia="nl-NL"/>
              </w:rPr>
            </w:pPr>
          </w:p>
        </w:tc>
        <w:tc>
          <w:tcPr>
            <w:tcW w:w="1557" w:type="dxa"/>
            <w:noWrap/>
            <w:vAlign w:val="bottom"/>
            <w:hideMark/>
          </w:tcPr>
          <w:p w14:paraId="2BC0006C" w14:textId="77777777" w:rsidR="002C4CEC" w:rsidRDefault="002C4CEC">
            <w:pPr>
              <w:spacing w:line="256" w:lineRule="auto"/>
              <w:rPr>
                <w:sz w:val="20"/>
                <w:szCs w:val="20"/>
                <w:lang w:val="nl-NL" w:eastAsia="nl-NL"/>
              </w:rPr>
            </w:pPr>
          </w:p>
        </w:tc>
      </w:tr>
      <w:tr w:rsidR="002C4CEC" w14:paraId="4C6F9582" w14:textId="77777777" w:rsidTr="00A80AEB">
        <w:trPr>
          <w:trHeight w:val="300"/>
          <w:jc w:val="center"/>
        </w:trPr>
        <w:tc>
          <w:tcPr>
            <w:tcW w:w="201" w:type="dxa"/>
            <w:tcBorders>
              <w:top w:val="nil"/>
              <w:left w:val="single" w:sz="4" w:space="0" w:color="auto"/>
              <w:bottom w:val="nil"/>
              <w:right w:val="nil"/>
            </w:tcBorders>
            <w:noWrap/>
            <w:vAlign w:val="bottom"/>
            <w:hideMark/>
          </w:tcPr>
          <w:p w14:paraId="5E168B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1E12E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xml:space="preserve">10.5 Liften </w:t>
            </w:r>
          </w:p>
        </w:tc>
        <w:tc>
          <w:tcPr>
            <w:tcW w:w="532" w:type="dxa"/>
            <w:noWrap/>
            <w:vAlign w:val="bottom"/>
            <w:hideMark/>
          </w:tcPr>
          <w:p w14:paraId="56B017F0"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C93380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6D8C58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51E77E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CE9B04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C1B8C6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7E5F64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C25D7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2D22E3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44516E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498C8AF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FBBE08D" w14:textId="77777777" w:rsidR="002C4CEC" w:rsidRDefault="002C4CEC">
            <w:pPr>
              <w:spacing w:line="256" w:lineRule="auto"/>
              <w:rPr>
                <w:sz w:val="20"/>
                <w:szCs w:val="20"/>
                <w:lang w:val="nl-NL" w:eastAsia="nl-NL"/>
              </w:rPr>
            </w:pPr>
          </w:p>
        </w:tc>
        <w:tc>
          <w:tcPr>
            <w:tcW w:w="151" w:type="dxa"/>
            <w:noWrap/>
            <w:vAlign w:val="bottom"/>
            <w:hideMark/>
          </w:tcPr>
          <w:p w14:paraId="55A24B40" w14:textId="77777777" w:rsidR="002C4CEC" w:rsidRDefault="002C4CEC">
            <w:pPr>
              <w:spacing w:line="256" w:lineRule="auto"/>
              <w:rPr>
                <w:sz w:val="20"/>
                <w:szCs w:val="20"/>
                <w:lang w:val="nl-NL" w:eastAsia="nl-NL"/>
              </w:rPr>
            </w:pPr>
          </w:p>
        </w:tc>
        <w:tc>
          <w:tcPr>
            <w:tcW w:w="1557" w:type="dxa"/>
            <w:noWrap/>
            <w:vAlign w:val="bottom"/>
            <w:hideMark/>
          </w:tcPr>
          <w:p w14:paraId="4E2DC1C6" w14:textId="77777777" w:rsidR="002C4CEC" w:rsidRDefault="002C4CEC">
            <w:pPr>
              <w:spacing w:line="256" w:lineRule="auto"/>
              <w:rPr>
                <w:sz w:val="20"/>
                <w:szCs w:val="20"/>
                <w:lang w:val="nl-NL" w:eastAsia="nl-NL"/>
              </w:rPr>
            </w:pPr>
          </w:p>
        </w:tc>
      </w:tr>
      <w:tr w:rsidR="002C4CEC" w14:paraId="420D2BD6" w14:textId="77777777" w:rsidTr="00A80AEB">
        <w:trPr>
          <w:trHeight w:val="300"/>
          <w:jc w:val="center"/>
        </w:trPr>
        <w:tc>
          <w:tcPr>
            <w:tcW w:w="201" w:type="dxa"/>
            <w:tcBorders>
              <w:top w:val="nil"/>
              <w:left w:val="single" w:sz="4" w:space="0" w:color="auto"/>
              <w:bottom w:val="nil"/>
              <w:right w:val="nil"/>
            </w:tcBorders>
            <w:noWrap/>
            <w:vAlign w:val="bottom"/>
            <w:hideMark/>
          </w:tcPr>
          <w:p w14:paraId="6FC7682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FF293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10.7 Roltrappen</w:t>
            </w:r>
          </w:p>
        </w:tc>
        <w:tc>
          <w:tcPr>
            <w:tcW w:w="532" w:type="dxa"/>
            <w:noWrap/>
            <w:vAlign w:val="bottom"/>
            <w:hideMark/>
          </w:tcPr>
          <w:p w14:paraId="2820DD8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FE08C3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4700EF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9FA222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BFCC32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AD8781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D8466B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B65828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04E2FA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28781C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038B3E5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FE23651" w14:textId="77777777" w:rsidR="002C4CEC" w:rsidRDefault="002C4CEC">
            <w:pPr>
              <w:spacing w:line="256" w:lineRule="auto"/>
              <w:rPr>
                <w:sz w:val="20"/>
                <w:szCs w:val="20"/>
                <w:lang w:val="nl-NL" w:eastAsia="nl-NL"/>
              </w:rPr>
            </w:pPr>
          </w:p>
        </w:tc>
        <w:tc>
          <w:tcPr>
            <w:tcW w:w="151" w:type="dxa"/>
            <w:noWrap/>
            <w:vAlign w:val="bottom"/>
            <w:hideMark/>
          </w:tcPr>
          <w:p w14:paraId="744A7E31" w14:textId="77777777" w:rsidR="002C4CEC" w:rsidRDefault="002C4CEC">
            <w:pPr>
              <w:spacing w:line="256" w:lineRule="auto"/>
              <w:rPr>
                <w:sz w:val="20"/>
                <w:szCs w:val="20"/>
                <w:lang w:val="nl-NL" w:eastAsia="nl-NL"/>
              </w:rPr>
            </w:pPr>
          </w:p>
        </w:tc>
        <w:tc>
          <w:tcPr>
            <w:tcW w:w="1557" w:type="dxa"/>
            <w:noWrap/>
            <w:vAlign w:val="bottom"/>
            <w:hideMark/>
          </w:tcPr>
          <w:p w14:paraId="68D8038D" w14:textId="77777777" w:rsidR="002C4CEC" w:rsidRDefault="002C4CEC">
            <w:pPr>
              <w:spacing w:line="256" w:lineRule="auto"/>
              <w:rPr>
                <w:sz w:val="20"/>
                <w:szCs w:val="20"/>
                <w:lang w:val="nl-NL" w:eastAsia="nl-NL"/>
              </w:rPr>
            </w:pPr>
          </w:p>
        </w:tc>
      </w:tr>
      <w:tr w:rsidR="002C4CEC" w14:paraId="08A756A0" w14:textId="77777777" w:rsidTr="00A80AEB">
        <w:trPr>
          <w:trHeight w:val="300"/>
          <w:jc w:val="center"/>
        </w:trPr>
        <w:tc>
          <w:tcPr>
            <w:tcW w:w="201" w:type="dxa"/>
            <w:tcBorders>
              <w:top w:val="nil"/>
              <w:left w:val="single" w:sz="4" w:space="0" w:color="auto"/>
              <w:bottom w:val="nil"/>
              <w:right w:val="nil"/>
            </w:tcBorders>
            <w:noWrap/>
            <w:vAlign w:val="bottom"/>
            <w:hideMark/>
          </w:tcPr>
          <w:p w14:paraId="0E57950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0FBD5D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10.8 DVM (indien van toepassing)</w:t>
            </w:r>
          </w:p>
        </w:tc>
        <w:tc>
          <w:tcPr>
            <w:tcW w:w="532" w:type="dxa"/>
            <w:noWrap/>
            <w:vAlign w:val="bottom"/>
            <w:hideMark/>
          </w:tcPr>
          <w:p w14:paraId="6846DBAA"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165E4B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D0355A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3F900F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2A601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59D372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B59B34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B406C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1937C2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20DE78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1A79568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BF9635E" w14:textId="77777777" w:rsidR="002C4CEC" w:rsidRDefault="002C4CEC">
            <w:pPr>
              <w:spacing w:line="256" w:lineRule="auto"/>
              <w:rPr>
                <w:sz w:val="20"/>
                <w:szCs w:val="20"/>
                <w:lang w:val="nl-NL" w:eastAsia="nl-NL"/>
              </w:rPr>
            </w:pPr>
          </w:p>
        </w:tc>
        <w:tc>
          <w:tcPr>
            <w:tcW w:w="151" w:type="dxa"/>
            <w:noWrap/>
            <w:vAlign w:val="bottom"/>
            <w:hideMark/>
          </w:tcPr>
          <w:p w14:paraId="6965DD52" w14:textId="77777777" w:rsidR="002C4CEC" w:rsidRDefault="002C4CEC">
            <w:pPr>
              <w:spacing w:line="256" w:lineRule="auto"/>
              <w:rPr>
                <w:sz w:val="20"/>
                <w:szCs w:val="20"/>
                <w:lang w:val="nl-NL" w:eastAsia="nl-NL"/>
              </w:rPr>
            </w:pPr>
          </w:p>
        </w:tc>
        <w:tc>
          <w:tcPr>
            <w:tcW w:w="1557" w:type="dxa"/>
            <w:noWrap/>
            <w:vAlign w:val="bottom"/>
            <w:hideMark/>
          </w:tcPr>
          <w:p w14:paraId="03E87A45" w14:textId="77777777" w:rsidR="002C4CEC" w:rsidRDefault="002C4CEC">
            <w:pPr>
              <w:spacing w:line="256" w:lineRule="auto"/>
              <w:rPr>
                <w:sz w:val="20"/>
                <w:szCs w:val="20"/>
                <w:lang w:val="nl-NL" w:eastAsia="nl-NL"/>
              </w:rPr>
            </w:pPr>
          </w:p>
        </w:tc>
      </w:tr>
      <w:tr w:rsidR="002C4CEC" w14:paraId="50D59E1C" w14:textId="77777777" w:rsidTr="00A80AEB">
        <w:trPr>
          <w:trHeight w:val="300"/>
          <w:jc w:val="center"/>
        </w:trPr>
        <w:tc>
          <w:tcPr>
            <w:tcW w:w="201" w:type="dxa"/>
            <w:tcBorders>
              <w:top w:val="nil"/>
              <w:left w:val="single" w:sz="4" w:space="0" w:color="auto"/>
              <w:bottom w:val="nil"/>
              <w:right w:val="nil"/>
            </w:tcBorders>
            <w:noWrap/>
            <w:vAlign w:val="bottom"/>
            <w:hideMark/>
          </w:tcPr>
          <w:p w14:paraId="16B2FC6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B8927A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10.9 OV (buiten de tunnel)</w:t>
            </w:r>
          </w:p>
        </w:tc>
        <w:tc>
          <w:tcPr>
            <w:tcW w:w="532" w:type="dxa"/>
            <w:noWrap/>
            <w:vAlign w:val="bottom"/>
            <w:hideMark/>
          </w:tcPr>
          <w:p w14:paraId="07C2E24D"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5A70531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230EFF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4A721F8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72F9D1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18AA2D2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39435E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7E4798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316A94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769BB9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E4FBBF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3EBFB6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KWA_VoVe3</w:t>
            </w:r>
          </w:p>
        </w:tc>
        <w:tc>
          <w:tcPr>
            <w:tcW w:w="151" w:type="dxa"/>
            <w:noWrap/>
            <w:vAlign w:val="bottom"/>
            <w:hideMark/>
          </w:tcPr>
          <w:p w14:paraId="7F1983F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0E8DF92" w14:textId="77777777" w:rsidR="002C4CEC" w:rsidRDefault="002C4CEC">
            <w:pPr>
              <w:spacing w:line="256" w:lineRule="auto"/>
              <w:rPr>
                <w:sz w:val="20"/>
                <w:szCs w:val="20"/>
                <w:lang w:val="nl-NL" w:eastAsia="nl-NL"/>
              </w:rPr>
            </w:pPr>
          </w:p>
        </w:tc>
      </w:tr>
      <w:tr w:rsidR="002C4CEC" w14:paraId="05AF6C7F" w14:textId="77777777" w:rsidTr="00A80AEB">
        <w:trPr>
          <w:trHeight w:val="300"/>
          <w:jc w:val="center"/>
        </w:trPr>
        <w:tc>
          <w:tcPr>
            <w:tcW w:w="201" w:type="dxa"/>
            <w:tcBorders>
              <w:top w:val="nil"/>
              <w:left w:val="single" w:sz="4" w:space="0" w:color="auto"/>
              <w:bottom w:val="nil"/>
              <w:right w:val="nil"/>
            </w:tcBorders>
            <w:noWrap/>
            <w:vAlign w:val="bottom"/>
            <w:hideMark/>
          </w:tcPr>
          <w:p w14:paraId="2E1F69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6155DE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10.99 Overige TTI en Installaties</w:t>
            </w:r>
          </w:p>
        </w:tc>
        <w:tc>
          <w:tcPr>
            <w:tcW w:w="532" w:type="dxa"/>
            <w:noWrap/>
            <w:vAlign w:val="bottom"/>
            <w:hideMark/>
          </w:tcPr>
          <w:p w14:paraId="7CBFE30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687525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13D2A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283019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6E132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085B7C9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8C7A51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E1637D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568A83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B0B1F6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24C073D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6287BE3" w14:textId="77777777" w:rsidR="002C4CEC" w:rsidRDefault="002C4CEC">
            <w:pPr>
              <w:spacing w:line="256" w:lineRule="auto"/>
              <w:rPr>
                <w:sz w:val="20"/>
                <w:szCs w:val="20"/>
                <w:lang w:val="nl-NL" w:eastAsia="nl-NL"/>
              </w:rPr>
            </w:pPr>
          </w:p>
        </w:tc>
        <w:tc>
          <w:tcPr>
            <w:tcW w:w="151" w:type="dxa"/>
            <w:noWrap/>
            <w:vAlign w:val="bottom"/>
            <w:hideMark/>
          </w:tcPr>
          <w:p w14:paraId="5A256E35" w14:textId="77777777" w:rsidR="002C4CEC" w:rsidRDefault="002C4CEC">
            <w:pPr>
              <w:spacing w:line="256" w:lineRule="auto"/>
              <w:rPr>
                <w:sz w:val="20"/>
                <w:szCs w:val="20"/>
                <w:lang w:val="nl-NL" w:eastAsia="nl-NL"/>
              </w:rPr>
            </w:pPr>
          </w:p>
        </w:tc>
        <w:tc>
          <w:tcPr>
            <w:tcW w:w="1557" w:type="dxa"/>
            <w:noWrap/>
            <w:vAlign w:val="bottom"/>
            <w:hideMark/>
          </w:tcPr>
          <w:p w14:paraId="6901D0AD" w14:textId="77777777" w:rsidR="002C4CEC" w:rsidRDefault="002C4CEC">
            <w:pPr>
              <w:spacing w:line="256" w:lineRule="auto"/>
              <w:rPr>
                <w:sz w:val="20"/>
                <w:szCs w:val="20"/>
                <w:lang w:val="nl-NL" w:eastAsia="nl-NL"/>
              </w:rPr>
            </w:pPr>
          </w:p>
        </w:tc>
      </w:tr>
      <w:tr w:rsidR="002C4CEC" w14:paraId="317721E1" w14:textId="77777777" w:rsidTr="00A80AEB">
        <w:trPr>
          <w:trHeight w:val="300"/>
          <w:jc w:val="center"/>
        </w:trPr>
        <w:tc>
          <w:tcPr>
            <w:tcW w:w="201" w:type="dxa"/>
            <w:tcBorders>
              <w:top w:val="nil"/>
              <w:left w:val="single" w:sz="4" w:space="0" w:color="auto"/>
              <w:bottom w:val="nil"/>
              <w:right w:val="nil"/>
            </w:tcBorders>
            <w:noWrap/>
            <w:vAlign w:val="bottom"/>
            <w:hideMark/>
          </w:tcPr>
          <w:p w14:paraId="35E1E9F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6D9EB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6122980A"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72FB4C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C3683B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267EC6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7E42A7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73E004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09D96F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8B515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6129A1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2AF246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413488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2D2FC3F" w14:textId="77777777" w:rsidR="002C4CEC" w:rsidRDefault="002C4CEC">
            <w:pPr>
              <w:spacing w:line="256" w:lineRule="auto"/>
              <w:rPr>
                <w:sz w:val="20"/>
                <w:szCs w:val="20"/>
                <w:lang w:val="nl-NL" w:eastAsia="nl-NL"/>
              </w:rPr>
            </w:pPr>
          </w:p>
        </w:tc>
        <w:tc>
          <w:tcPr>
            <w:tcW w:w="151" w:type="dxa"/>
            <w:noWrap/>
            <w:vAlign w:val="bottom"/>
            <w:hideMark/>
          </w:tcPr>
          <w:p w14:paraId="5323F179" w14:textId="77777777" w:rsidR="002C4CEC" w:rsidRDefault="002C4CEC">
            <w:pPr>
              <w:spacing w:line="256" w:lineRule="auto"/>
              <w:rPr>
                <w:sz w:val="20"/>
                <w:szCs w:val="20"/>
                <w:lang w:val="nl-NL" w:eastAsia="nl-NL"/>
              </w:rPr>
            </w:pPr>
          </w:p>
        </w:tc>
        <w:tc>
          <w:tcPr>
            <w:tcW w:w="1557" w:type="dxa"/>
            <w:noWrap/>
            <w:vAlign w:val="bottom"/>
            <w:hideMark/>
          </w:tcPr>
          <w:p w14:paraId="24F3A113" w14:textId="77777777" w:rsidR="002C4CEC" w:rsidRDefault="002C4CEC">
            <w:pPr>
              <w:spacing w:line="256" w:lineRule="auto"/>
              <w:rPr>
                <w:sz w:val="20"/>
                <w:szCs w:val="20"/>
                <w:lang w:val="nl-NL" w:eastAsia="nl-NL"/>
              </w:rPr>
            </w:pPr>
          </w:p>
        </w:tc>
      </w:tr>
      <w:tr w:rsidR="002C4CEC" w14:paraId="59E6C3B0" w14:textId="77777777" w:rsidTr="00A80AEB">
        <w:trPr>
          <w:trHeight w:val="300"/>
          <w:jc w:val="center"/>
        </w:trPr>
        <w:tc>
          <w:tcPr>
            <w:tcW w:w="201" w:type="dxa"/>
            <w:tcBorders>
              <w:top w:val="nil"/>
              <w:left w:val="single" w:sz="4" w:space="0" w:color="auto"/>
              <w:bottom w:val="nil"/>
              <w:right w:val="nil"/>
            </w:tcBorders>
            <w:noWrap/>
            <w:vAlign w:val="bottom"/>
            <w:hideMark/>
          </w:tcPr>
          <w:p w14:paraId="425B959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E87C948"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11 Civiel &amp; Groen</w:t>
            </w:r>
          </w:p>
        </w:tc>
        <w:tc>
          <w:tcPr>
            <w:tcW w:w="532" w:type="dxa"/>
            <w:noWrap/>
            <w:vAlign w:val="bottom"/>
            <w:hideMark/>
          </w:tcPr>
          <w:p w14:paraId="4A41A4CD"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535C17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F00563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AF8353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F1EC3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A340A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97CB07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F8BE7A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541F01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DA5869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228301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AC97370" w14:textId="77777777" w:rsidR="002C4CEC" w:rsidRDefault="002C4CEC">
            <w:pPr>
              <w:spacing w:line="256" w:lineRule="auto"/>
              <w:rPr>
                <w:sz w:val="20"/>
                <w:szCs w:val="20"/>
                <w:lang w:val="nl-NL" w:eastAsia="nl-NL"/>
              </w:rPr>
            </w:pPr>
          </w:p>
        </w:tc>
        <w:tc>
          <w:tcPr>
            <w:tcW w:w="151" w:type="dxa"/>
            <w:noWrap/>
            <w:vAlign w:val="bottom"/>
            <w:hideMark/>
          </w:tcPr>
          <w:p w14:paraId="2D5E796A" w14:textId="77777777" w:rsidR="002C4CEC" w:rsidRDefault="002C4CEC">
            <w:pPr>
              <w:spacing w:line="256" w:lineRule="auto"/>
              <w:rPr>
                <w:sz w:val="20"/>
                <w:szCs w:val="20"/>
                <w:lang w:val="nl-NL" w:eastAsia="nl-NL"/>
              </w:rPr>
            </w:pPr>
          </w:p>
        </w:tc>
        <w:tc>
          <w:tcPr>
            <w:tcW w:w="1557" w:type="dxa"/>
            <w:noWrap/>
            <w:vAlign w:val="bottom"/>
            <w:hideMark/>
          </w:tcPr>
          <w:p w14:paraId="1C64964D" w14:textId="77777777" w:rsidR="002C4CEC" w:rsidRDefault="002C4CEC">
            <w:pPr>
              <w:spacing w:line="256" w:lineRule="auto"/>
              <w:rPr>
                <w:sz w:val="20"/>
                <w:szCs w:val="20"/>
                <w:lang w:val="nl-NL" w:eastAsia="nl-NL"/>
              </w:rPr>
            </w:pPr>
          </w:p>
        </w:tc>
      </w:tr>
      <w:tr w:rsidR="002C4CEC" w:rsidRPr="00103C86" w14:paraId="76522A64" w14:textId="77777777" w:rsidTr="00A80AEB">
        <w:trPr>
          <w:trHeight w:val="300"/>
          <w:jc w:val="center"/>
        </w:trPr>
        <w:tc>
          <w:tcPr>
            <w:tcW w:w="201" w:type="dxa"/>
            <w:tcBorders>
              <w:top w:val="nil"/>
              <w:left w:val="single" w:sz="4" w:space="0" w:color="auto"/>
              <w:bottom w:val="nil"/>
              <w:right w:val="nil"/>
            </w:tcBorders>
            <w:noWrap/>
            <w:vAlign w:val="bottom"/>
            <w:hideMark/>
          </w:tcPr>
          <w:p w14:paraId="04EE2E3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07021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11.1 Tunnel civiel</w:t>
            </w:r>
          </w:p>
        </w:tc>
        <w:tc>
          <w:tcPr>
            <w:tcW w:w="532" w:type="dxa"/>
            <w:noWrap/>
            <w:vAlign w:val="bottom"/>
            <w:hideMark/>
          </w:tcPr>
          <w:p w14:paraId="28B43327"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41B272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0BAB22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5552577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2F2586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36356D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AB7002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98C94A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130B4D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497AAC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49804181"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85DD33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KWA_VoVe100 en KWA_VoVe101</w:t>
            </w:r>
          </w:p>
        </w:tc>
        <w:tc>
          <w:tcPr>
            <w:tcW w:w="151" w:type="dxa"/>
            <w:noWrap/>
            <w:vAlign w:val="bottom"/>
            <w:hideMark/>
          </w:tcPr>
          <w:p w14:paraId="227BFD2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9AABE46" w14:textId="77777777" w:rsidR="002C4CEC" w:rsidRDefault="002C4CEC">
            <w:pPr>
              <w:spacing w:line="256" w:lineRule="auto"/>
              <w:rPr>
                <w:sz w:val="20"/>
                <w:szCs w:val="20"/>
                <w:lang w:val="nl-NL" w:eastAsia="nl-NL"/>
              </w:rPr>
            </w:pPr>
          </w:p>
        </w:tc>
      </w:tr>
      <w:tr w:rsidR="002C4CEC" w14:paraId="2FAB2E7B" w14:textId="77777777" w:rsidTr="00A80AEB">
        <w:trPr>
          <w:trHeight w:val="300"/>
          <w:jc w:val="center"/>
        </w:trPr>
        <w:tc>
          <w:tcPr>
            <w:tcW w:w="201" w:type="dxa"/>
            <w:tcBorders>
              <w:top w:val="nil"/>
              <w:left w:val="single" w:sz="4" w:space="0" w:color="auto"/>
              <w:bottom w:val="nil"/>
              <w:right w:val="nil"/>
            </w:tcBorders>
            <w:noWrap/>
            <w:vAlign w:val="bottom"/>
            <w:hideMark/>
          </w:tcPr>
          <w:p w14:paraId="493129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E13DD5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11.2 Toeritten civiel</w:t>
            </w:r>
          </w:p>
        </w:tc>
        <w:tc>
          <w:tcPr>
            <w:tcW w:w="532" w:type="dxa"/>
            <w:noWrap/>
            <w:vAlign w:val="bottom"/>
            <w:hideMark/>
          </w:tcPr>
          <w:p w14:paraId="5B201C2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9E4658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A17945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5A336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16B1B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650466C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4E753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9830C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38F5B1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DA708F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C0F52E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2ED4994" w14:textId="77777777" w:rsidR="002C4CEC" w:rsidRDefault="002C4CEC">
            <w:pPr>
              <w:spacing w:line="256" w:lineRule="auto"/>
              <w:rPr>
                <w:sz w:val="20"/>
                <w:szCs w:val="20"/>
                <w:lang w:val="nl-NL" w:eastAsia="nl-NL"/>
              </w:rPr>
            </w:pPr>
          </w:p>
        </w:tc>
        <w:tc>
          <w:tcPr>
            <w:tcW w:w="151" w:type="dxa"/>
            <w:noWrap/>
            <w:vAlign w:val="bottom"/>
            <w:hideMark/>
          </w:tcPr>
          <w:p w14:paraId="742C99CA" w14:textId="77777777" w:rsidR="002C4CEC" w:rsidRDefault="002C4CEC">
            <w:pPr>
              <w:spacing w:line="256" w:lineRule="auto"/>
              <w:rPr>
                <w:sz w:val="20"/>
                <w:szCs w:val="20"/>
                <w:lang w:val="nl-NL" w:eastAsia="nl-NL"/>
              </w:rPr>
            </w:pPr>
          </w:p>
        </w:tc>
        <w:tc>
          <w:tcPr>
            <w:tcW w:w="1557" w:type="dxa"/>
            <w:noWrap/>
            <w:vAlign w:val="bottom"/>
            <w:hideMark/>
          </w:tcPr>
          <w:p w14:paraId="6E14D137" w14:textId="77777777" w:rsidR="002C4CEC" w:rsidRDefault="002C4CEC">
            <w:pPr>
              <w:spacing w:line="256" w:lineRule="auto"/>
              <w:rPr>
                <w:sz w:val="20"/>
                <w:szCs w:val="20"/>
                <w:lang w:val="nl-NL" w:eastAsia="nl-NL"/>
              </w:rPr>
            </w:pPr>
          </w:p>
        </w:tc>
      </w:tr>
      <w:tr w:rsidR="002C4CEC" w14:paraId="07C9C803" w14:textId="77777777" w:rsidTr="00A80AEB">
        <w:trPr>
          <w:trHeight w:val="300"/>
          <w:jc w:val="center"/>
        </w:trPr>
        <w:tc>
          <w:tcPr>
            <w:tcW w:w="201" w:type="dxa"/>
            <w:tcBorders>
              <w:top w:val="nil"/>
              <w:left w:val="single" w:sz="4" w:space="0" w:color="auto"/>
              <w:bottom w:val="nil"/>
              <w:right w:val="nil"/>
            </w:tcBorders>
            <w:noWrap/>
            <w:vAlign w:val="bottom"/>
            <w:hideMark/>
          </w:tcPr>
          <w:p w14:paraId="5522F6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9493AD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11.3 Weg (buiten civiele constructie tunnel)</w:t>
            </w:r>
          </w:p>
        </w:tc>
        <w:tc>
          <w:tcPr>
            <w:tcW w:w="532" w:type="dxa"/>
            <w:noWrap/>
            <w:vAlign w:val="bottom"/>
            <w:hideMark/>
          </w:tcPr>
          <w:p w14:paraId="4962FE5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5C3CD8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3AFCAC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A02B9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59791F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2C80AC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F52176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B59DE8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1B9EB5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485E80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40225D2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15DA05B" w14:textId="77777777" w:rsidR="002C4CEC" w:rsidRDefault="002C4CEC">
            <w:pPr>
              <w:spacing w:line="256" w:lineRule="auto"/>
              <w:rPr>
                <w:sz w:val="20"/>
                <w:szCs w:val="20"/>
                <w:lang w:val="nl-NL" w:eastAsia="nl-NL"/>
              </w:rPr>
            </w:pPr>
          </w:p>
        </w:tc>
        <w:tc>
          <w:tcPr>
            <w:tcW w:w="151" w:type="dxa"/>
            <w:noWrap/>
            <w:vAlign w:val="bottom"/>
            <w:hideMark/>
          </w:tcPr>
          <w:p w14:paraId="7FDD7316" w14:textId="77777777" w:rsidR="002C4CEC" w:rsidRDefault="002C4CEC">
            <w:pPr>
              <w:spacing w:line="256" w:lineRule="auto"/>
              <w:rPr>
                <w:sz w:val="20"/>
                <w:szCs w:val="20"/>
                <w:lang w:val="nl-NL" w:eastAsia="nl-NL"/>
              </w:rPr>
            </w:pPr>
          </w:p>
        </w:tc>
        <w:tc>
          <w:tcPr>
            <w:tcW w:w="1557" w:type="dxa"/>
            <w:noWrap/>
            <w:vAlign w:val="bottom"/>
            <w:hideMark/>
          </w:tcPr>
          <w:p w14:paraId="6D94FD64" w14:textId="77777777" w:rsidR="002C4CEC" w:rsidRDefault="002C4CEC">
            <w:pPr>
              <w:spacing w:line="256" w:lineRule="auto"/>
              <w:rPr>
                <w:sz w:val="20"/>
                <w:szCs w:val="20"/>
                <w:lang w:val="nl-NL" w:eastAsia="nl-NL"/>
              </w:rPr>
            </w:pPr>
          </w:p>
        </w:tc>
      </w:tr>
      <w:tr w:rsidR="002C4CEC" w14:paraId="248D2E1A" w14:textId="77777777" w:rsidTr="00A80AEB">
        <w:trPr>
          <w:trHeight w:val="300"/>
          <w:jc w:val="center"/>
        </w:trPr>
        <w:tc>
          <w:tcPr>
            <w:tcW w:w="201" w:type="dxa"/>
            <w:tcBorders>
              <w:top w:val="nil"/>
              <w:left w:val="single" w:sz="4" w:space="0" w:color="auto"/>
              <w:bottom w:val="nil"/>
              <w:right w:val="nil"/>
            </w:tcBorders>
            <w:noWrap/>
            <w:vAlign w:val="bottom"/>
            <w:hideMark/>
          </w:tcPr>
          <w:p w14:paraId="630AD71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1EB139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11.4 Terreinen</w:t>
            </w:r>
          </w:p>
        </w:tc>
        <w:tc>
          <w:tcPr>
            <w:tcW w:w="532" w:type="dxa"/>
            <w:noWrap/>
            <w:vAlign w:val="bottom"/>
            <w:hideMark/>
          </w:tcPr>
          <w:p w14:paraId="225BF142"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C43438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B8332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327789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C49960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3E0CDF9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EEB3A7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12DC19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3679A3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893EED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1E3EBD8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7F9641E" w14:textId="77777777" w:rsidR="002C4CEC" w:rsidRDefault="002C4CEC">
            <w:pPr>
              <w:spacing w:line="256" w:lineRule="auto"/>
              <w:rPr>
                <w:sz w:val="20"/>
                <w:szCs w:val="20"/>
                <w:lang w:val="nl-NL" w:eastAsia="nl-NL"/>
              </w:rPr>
            </w:pPr>
          </w:p>
        </w:tc>
        <w:tc>
          <w:tcPr>
            <w:tcW w:w="151" w:type="dxa"/>
            <w:noWrap/>
            <w:vAlign w:val="bottom"/>
            <w:hideMark/>
          </w:tcPr>
          <w:p w14:paraId="6582B3B4" w14:textId="77777777" w:rsidR="002C4CEC" w:rsidRDefault="002C4CEC">
            <w:pPr>
              <w:spacing w:line="256" w:lineRule="auto"/>
              <w:rPr>
                <w:sz w:val="20"/>
                <w:szCs w:val="20"/>
                <w:lang w:val="nl-NL" w:eastAsia="nl-NL"/>
              </w:rPr>
            </w:pPr>
          </w:p>
        </w:tc>
        <w:tc>
          <w:tcPr>
            <w:tcW w:w="1557" w:type="dxa"/>
            <w:noWrap/>
            <w:vAlign w:val="bottom"/>
            <w:hideMark/>
          </w:tcPr>
          <w:p w14:paraId="6234F44E" w14:textId="77777777" w:rsidR="002C4CEC" w:rsidRDefault="002C4CEC">
            <w:pPr>
              <w:spacing w:line="256" w:lineRule="auto"/>
              <w:rPr>
                <w:sz w:val="20"/>
                <w:szCs w:val="20"/>
                <w:lang w:val="nl-NL" w:eastAsia="nl-NL"/>
              </w:rPr>
            </w:pPr>
          </w:p>
        </w:tc>
      </w:tr>
      <w:tr w:rsidR="002C4CEC" w14:paraId="451B054A" w14:textId="77777777" w:rsidTr="00A80AEB">
        <w:trPr>
          <w:trHeight w:val="300"/>
          <w:jc w:val="center"/>
        </w:trPr>
        <w:tc>
          <w:tcPr>
            <w:tcW w:w="201" w:type="dxa"/>
            <w:tcBorders>
              <w:top w:val="nil"/>
              <w:left w:val="single" w:sz="4" w:space="0" w:color="auto"/>
              <w:bottom w:val="nil"/>
              <w:right w:val="nil"/>
            </w:tcBorders>
            <w:noWrap/>
            <w:vAlign w:val="bottom"/>
            <w:hideMark/>
          </w:tcPr>
          <w:p w14:paraId="572E662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A119D51" w14:textId="6FBA02F3" w:rsidR="002C4CEC" w:rsidRDefault="002C4CEC" w:rsidP="00A80AEB">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w:t>
            </w:r>
            <w:r w:rsidR="00A80AEB">
              <w:rPr>
                <w:rFonts w:eastAsia="Times New Roman" w:cs="Times New Roman"/>
                <w:color w:val="000000"/>
                <w:sz w:val="16"/>
                <w:szCs w:val="16"/>
                <w:lang w:val="nl-NL" w:eastAsia="nl-NL"/>
              </w:rPr>
              <w:t>1</w:t>
            </w:r>
            <w:r>
              <w:rPr>
                <w:rFonts w:eastAsia="Times New Roman" w:cs="Times New Roman"/>
                <w:color w:val="000000"/>
                <w:sz w:val="16"/>
                <w:szCs w:val="16"/>
                <w:lang w:val="nl-NL" w:eastAsia="nl-NL"/>
              </w:rPr>
              <w:t>.5 Gebouwen</w:t>
            </w:r>
          </w:p>
        </w:tc>
        <w:tc>
          <w:tcPr>
            <w:tcW w:w="532" w:type="dxa"/>
            <w:noWrap/>
            <w:vAlign w:val="bottom"/>
            <w:hideMark/>
          </w:tcPr>
          <w:p w14:paraId="00CCFA4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52AA451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9287DC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16D65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CECF96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A282A3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1E7BB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20830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F3DDC1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3321FA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4F4F85A"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4E84E64" w14:textId="77777777" w:rsidR="002C4CEC" w:rsidRDefault="002C4CEC">
            <w:pPr>
              <w:spacing w:line="256" w:lineRule="auto"/>
              <w:rPr>
                <w:sz w:val="20"/>
                <w:szCs w:val="20"/>
                <w:lang w:val="nl-NL" w:eastAsia="nl-NL"/>
              </w:rPr>
            </w:pPr>
          </w:p>
        </w:tc>
        <w:tc>
          <w:tcPr>
            <w:tcW w:w="151" w:type="dxa"/>
            <w:noWrap/>
            <w:vAlign w:val="bottom"/>
            <w:hideMark/>
          </w:tcPr>
          <w:p w14:paraId="1F1426ED" w14:textId="77777777" w:rsidR="002C4CEC" w:rsidRDefault="002C4CEC">
            <w:pPr>
              <w:spacing w:line="256" w:lineRule="auto"/>
              <w:rPr>
                <w:sz w:val="20"/>
                <w:szCs w:val="20"/>
                <w:lang w:val="nl-NL" w:eastAsia="nl-NL"/>
              </w:rPr>
            </w:pPr>
          </w:p>
        </w:tc>
        <w:tc>
          <w:tcPr>
            <w:tcW w:w="1557" w:type="dxa"/>
            <w:noWrap/>
            <w:vAlign w:val="bottom"/>
            <w:hideMark/>
          </w:tcPr>
          <w:p w14:paraId="63260858" w14:textId="77777777" w:rsidR="002C4CEC" w:rsidRDefault="002C4CEC">
            <w:pPr>
              <w:spacing w:line="256" w:lineRule="auto"/>
              <w:rPr>
                <w:sz w:val="20"/>
                <w:szCs w:val="20"/>
                <w:lang w:val="nl-NL" w:eastAsia="nl-NL"/>
              </w:rPr>
            </w:pPr>
          </w:p>
        </w:tc>
      </w:tr>
      <w:tr w:rsidR="002C4CEC" w14:paraId="4AC7DF2A" w14:textId="77777777" w:rsidTr="00A80AEB">
        <w:trPr>
          <w:trHeight w:val="300"/>
          <w:jc w:val="center"/>
        </w:trPr>
        <w:tc>
          <w:tcPr>
            <w:tcW w:w="201" w:type="dxa"/>
            <w:tcBorders>
              <w:top w:val="nil"/>
              <w:left w:val="single" w:sz="4" w:space="0" w:color="auto"/>
              <w:bottom w:val="nil"/>
              <w:right w:val="nil"/>
            </w:tcBorders>
            <w:noWrap/>
            <w:vAlign w:val="bottom"/>
            <w:hideMark/>
          </w:tcPr>
          <w:p w14:paraId="38A6C2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7076C6F9" w14:textId="0031ED05" w:rsidR="002C4CEC" w:rsidRDefault="002C4CEC" w:rsidP="00A80AEB">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w:t>
            </w:r>
            <w:r w:rsidR="00A80AEB">
              <w:rPr>
                <w:rFonts w:eastAsia="Times New Roman" w:cs="Times New Roman"/>
                <w:color w:val="000000"/>
                <w:sz w:val="16"/>
                <w:szCs w:val="16"/>
                <w:lang w:val="nl-NL" w:eastAsia="nl-NL"/>
              </w:rPr>
              <w:t>1</w:t>
            </w:r>
            <w:r>
              <w:rPr>
                <w:rFonts w:eastAsia="Times New Roman" w:cs="Times New Roman"/>
                <w:color w:val="000000"/>
                <w:sz w:val="16"/>
                <w:szCs w:val="16"/>
                <w:lang w:val="nl-NL" w:eastAsia="nl-NL"/>
              </w:rPr>
              <w:t>.6 Groen</w:t>
            </w:r>
          </w:p>
        </w:tc>
        <w:tc>
          <w:tcPr>
            <w:tcW w:w="532" w:type="dxa"/>
            <w:noWrap/>
            <w:vAlign w:val="bottom"/>
            <w:hideMark/>
          </w:tcPr>
          <w:p w14:paraId="17BC215D"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758BDA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26FC9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58AFD9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030846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0053E3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D39FA5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4465B5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A2AD82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8B2DE7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10DE2C3"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CC110A8" w14:textId="77777777" w:rsidR="002C4CEC" w:rsidRDefault="002C4CEC">
            <w:pPr>
              <w:spacing w:line="256" w:lineRule="auto"/>
              <w:rPr>
                <w:sz w:val="20"/>
                <w:szCs w:val="20"/>
                <w:lang w:val="nl-NL" w:eastAsia="nl-NL"/>
              </w:rPr>
            </w:pPr>
          </w:p>
        </w:tc>
        <w:tc>
          <w:tcPr>
            <w:tcW w:w="151" w:type="dxa"/>
            <w:noWrap/>
            <w:vAlign w:val="bottom"/>
            <w:hideMark/>
          </w:tcPr>
          <w:p w14:paraId="05A8D141" w14:textId="77777777" w:rsidR="002C4CEC" w:rsidRDefault="002C4CEC">
            <w:pPr>
              <w:spacing w:line="256" w:lineRule="auto"/>
              <w:rPr>
                <w:sz w:val="20"/>
                <w:szCs w:val="20"/>
                <w:lang w:val="nl-NL" w:eastAsia="nl-NL"/>
              </w:rPr>
            </w:pPr>
          </w:p>
        </w:tc>
        <w:tc>
          <w:tcPr>
            <w:tcW w:w="1557" w:type="dxa"/>
            <w:noWrap/>
            <w:vAlign w:val="bottom"/>
            <w:hideMark/>
          </w:tcPr>
          <w:p w14:paraId="38706462" w14:textId="77777777" w:rsidR="002C4CEC" w:rsidRDefault="002C4CEC">
            <w:pPr>
              <w:spacing w:line="256" w:lineRule="auto"/>
              <w:rPr>
                <w:sz w:val="20"/>
                <w:szCs w:val="20"/>
                <w:lang w:val="nl-NL" w:eastAsia="nl-NL"/>
              </w:rPr>
            </w:pPr>
          </w:p>
        </w:tc>
      </w:tr>
      <w:tr w:rsidR="002C4CEC" w14:paraId="27154214" w14:textId="77777777" w:rsidTr="00A80AEB">
        <w:trPr>
          <w:trHeight w:val="300"/>
          <w:jc w:val="center"/>
        </w:trPr>
        <w:tc>
          <w:tcPr>
            <w:tcW w:w="201" w:type="dxa"/>
            <w:tcBorders>
              <w:top w:val="nil"/>
              <w:left w:val="single" w:sz="4" w:space="0" w:color="auto"/>
              <w:bottom w:val="nil"/>
              <w:right w:val="nil"/>
            </w:tcBorders>
            <w:noWrap/>
            <w:vAlign w:val="bottom"/>
            <w:hideMark/>
          </w:tcPr>
          <w:p w14:paraId="70C926B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FE05B14" w14:textId="54776091" w:rsidR="002C4CEC" w:rsidRDefault="00A80AEB">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11</w:t>
            </w:r>
            <w:r w:rsidR="002C4CEC">
              <w:rPr>
                <w:rFonts w:eastAsia="Times New Roman" w:cs="Times New Roman"/>
                <w:color w:val="000000"/>
                <w:sz w:val="16"/>
                <w:szCs w:val="16"/>
                <w:lang w:val="nl-NL" w:eastAsia="nl-NL"/>
              </w:rPr>
              <w:t>.7 Water</w:t>
            </w:r>
          </w:p>
        </w:tc>
        <w:tc>
          <w:tcPr>
            <w:tcW w:w="532" w:type="dxa"/>
            <w:noWrap/>
            <w:vAlign w:val="bottom"/>
            <w:hideMark/>
          </w:tcPr>
          <w:p w14:paraId="0D130B79"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EABE88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403D55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21C25B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CE0101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AD6DD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FF12EB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29920A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785A2A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CBD6BD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9DEBDB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1201E1F" w14:textId="77777777" w:rsidR="002C4CEC" w:rsidRDefault="002C4CEC">
            <w:pPr>
              <w:spacing w:line="256" w:lineRule="auto"/>
              <w:rPr>
                <w:sz w:val="20"/>
                <w:szCs w:val="20"/>
                <w:lang w:val="nl-NL" w:eastAsia="nl-NL"/>
              </w:rPr>
            </w:pPr>
          </w:p>
        </w:tc>
        <w:tc>
          <w:tcPr>
            <w:tcW w:w="151" w:type="dxa"/>
            <w:noWrap/>
            <w:vAlign w:val="bottom"/>
            <w:hideMark/>
          </w:tcPr>
          <w:p w14:paraId="3830578A" w14:textId="77777777" w:rsidR="002C4CEC" w:rsidRDefault="002C4CEC">
            <w:pPr>
              <w:spacing w:line="256" w:lineRule="auto"/>
              <w:rPr>
                <w:sz w:val="20"/>
                <w:szCs w:val="20"/>
                <w:lang w:val="nl-NL" w:eastAsia="nl-NL"/>
              </w:rPr>
            </w:pPr>
          </w:p>
        </w:tc>
        <w:tc>
          <w:tcPr>
            <w:tcW w:w="1557" w:type="dxa"/>
            <w:noWrap/>
            <w:vAlign w:val="bottom"/>
            <w:hideMark/>
          </w:tcPr>
          <w:p w14:paraId="319B1F87" w14:textId="77777777" w:rsidR="002C4CEC" w:rsidRDefault="002C4CEC">
            <w:pPr>
              <w:spacing w:line="256" w:lineRule="auto"/>
              <w:rPr>
                <w:sz w:val="20"/>
                <w:szCs w:val="20"/>
                <w:lang w:val="nl-NL" w:eastAsia="nl-NL"/>
              </w:rPr>
            </w:pPr>
          </w:p>
        </w:tc>
      </w:tr>
      <w:tr w:rsidR="002C4CEC" w14:paraId="093DD3CC" w14:textId="77777777" w:rsidTr="00A80AEB">
        <w:trPr>
          <w:trHeight w:val="300"/>
          <w:jc w:val="center"/>
        </w:trPr>
        <w:tc>
          <w:tcPr>
            <w:tcW w:w="201" w:type="dxa"/>
            <w:tcBorders>
              <w:top w:val="nil"/>
              <w:left w:val="single" w:sz="4" w:space="0" w:color="auto"/>
              <w:bottom w:val="nil"/>
              <w:right w:val="nil"/>
            </w:tcBorders>
            <w:noWrap/>
            <w:vAlign w:val="bottom"/>
            <w:hideMark/>
          </w:tcPr>
          <w:p w14:paraId="7594D06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90C092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11.99 Overige civiel en groen</w:t>
            </w:r>
          </w:p>
        </w:tc>
        <w:tc>
          <w:tcPr>
            <w:tcW w:w="532" w:type="dxa"/>
            <w:noWrap/>
            <w:vAlign w:val="bottom"/>
            <w:hideMark/>
          </w:tcPr>
          <w:p w14:paraId="0DC7582A"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38DEB9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6930F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2BC70C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23F3F1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F6308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53E7FF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9C1209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10C419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E3CCD3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D9999E3"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8B16A50" w14:textId="77777777" w:rsidR="002C4CEC" w:rsidRDefault="002C4CEC">
            <w:pPr>
              <w:spacing w:line="256" w:lineRule="auto"/>
              <w:rPr>
                <w:sz w:val="20"/>
                <w:szCs w:val="20"/>
                <w:lang w:val="nl-NL" w:eastAsia="nl-NL"/>
              </w:rPr>
            </w:pPr>
          </w:p>
        </w:tc>
        <w:tc>
          <w:tcPr>
            <w:tcW w:w="151" w:type="dxa"/>
            <w:noWrap/>
            <w:vAlign w:val="bottom"/>
            <w:hideMark/>
          </w:tcPr>
          <w:p w14:paraId="59485887" w14:textId="77777777" w:rsidR="002C4CEC" w:rsidRDefault="002C4CEC">
            <w:pPr>
              <w:spacing w:line="256" w:lineRule="auto"/>
              <w:rPr>
                <w:sz w:val="20"/>
                <w:szCs w:val="20"/>
                <w:lang w:val="nl-NL" w:eastAsia="nl-NL"/>
              </w:rPr>
            </w:pPr>
          </w:p>
        </w:tc>
        <w:tc>
          <w:tcPr>
            <w:tcW w:w="1557" w:type="dxa"/>
            <w:noWrap/>
            <w:vAlign w:val="bottom"/>
            <w:hideMark/>
          </w:tcPr>
          <w:p w14:paraId="4779083C" w14:textId="77777777" w:rsidR="002C4CEC" w:rsidRDefault="002C4CEC">
            <w:pPr>
              <w:spacing w:line="256" w:lineRule="auto"/>
              <w:rPr>
                <w:sz w:val="20"/>
                <w:szCs w:val="20"/>
                <w:lang w:val="nl-NL" w:eastAsia="nl-NL"/>
              </w:rPr>
            </w:pPr>
          </w:p>
        </w:tc>
      </w:tr>
      <w:tr w:rsidR="002C4CEC" w14:paraId="7992262C" w14:textId="77777777" w:rsidTr="00A80AEB">
        <w:trPr>
          <w:trHeight w:val="300"/>
          <w:jc w:val="center"/>
        </w:trPr>
        <w:tc>
          <w:tcPr>
            <w:tcW w:w="201" w:type="dxa"/>
            <w:tcBorders>
              <w:top w:val="nil"/>
              <w:left w:val="single" w:sz="4" w:space="0" w:color="auto"/>
              <w:bottom w:val="nil"/>
              <w:right w:val="nil"/>
            </w:tcBorders>
            <w:noWrap/>
            <w:vAlign w:val="bottom"/>
            <w:hideMark/>
          </w:tcPr>
          <w:p w14:paraId="23F2DF1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7659F7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50A2985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8BAA6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B8060B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70C18B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61CE73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DE0094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6D15F1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939847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E9CA3C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A43C02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42EFD6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9BCD1A2" w14:textId="77777777" w:rsidR="002C4CEC" w:rsidRDefault="002C4CEC">
            <w:pPr>
              <w:spacing w:line="256" w:lineRule="auto"/>
              <w:rPr>
                <w:sz w:val="20"/>
                <w:szCs w:val="20"/>
                <w:lang w:val="nl-NL" w:eastAsia="nl-NL"/>
              </w:rPr>
            </w:pPr>
          </w:p>
        </w:tc>
        <w:tc>
          <w:tcPr>
            <w:tcW w:w="151" w:type="dxa"/>
            <w:noWrap/>
            <w:vAlign w:val="bottom"/>
            <w:hideMark/>
          </w:tcPr>
          <w:p w14:paraId="2BC2EC93" w14:textId="77777777" w:rsidR="002C4CEC" w:rsidRDefault="002C4CEC">
            <w:pPr>
              <w:spacing w:line="256" w:lineRule="auto"/>
              <w:rPr>
                <w:sz w:val="20"/>
                <w:szCs w:val="20"/>
                <w:lang w:val="nl-NL" w:eastAsia="nl-NL"/>
              </w:rPr>
            </w:pPr>
          </w:p>
        </w:tc>
        <w:tc>
          <w:tcPr>
            <w:tcW w:w="1557" w:type="dxa"/>
            <w:noWrap/>
            <w:vAlign w:val="bottom"/>
            <w:hideMark/>
          </w:tcPr>
          <w:p w14:paraId="6FFA8A22" w14:textId="77777777" w:rsidR="002C4CEC" w:rsidRDefault="002C4CEC">
            <w:pPr>
              <w:spacing w:line="256" w:lineRule="auto"/>
              <w:rPr>
                <w:sz w:val="20"/>
                <w:szCs w:val="20"/>
                <w:lang w:val="nl-NL" w:eastAsia="nl-NL"/>
              </w:rPr>
            </w:pPr>
          </w:p>
        </w:tc>
      </w:tr>
      <w:tr w:rsidR="002C4CEC" w14:paraId="6F205767" w14:textId="77777777" w:rsidTr="00A80AEB">
        <w:trPr>
          <w:trHeight w:val="300"/>
          <w:jc w:val="center"/>
        </w:trPr>
        <w:tc>
          <w:tcPr>
            <w:tcW w:w="201" w:type="dxa"/>
            <w:tcBorders>
              <w:top w:val="nil"/>
              <w:left w:val="single" w:sz="4" w:space="0" w:color="auto"/>
              <w:bottom w:val="nil"/>
              <w:right w:val="nil"/>
            </w:tcBorders>
            <w:noWrap/>
            <w:vAlign w:val="bottom"/>
            <w:hideMark/>
          </w:tcPr>
          <w:p w14:paraId="665707E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3D811E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03346A1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CD7E38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13FA7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1FE507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461ED4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BD9776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0C712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01F540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CE89D1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2DE5D7C"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27B51C7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A11C078" w14:textId="77777777" w:rsidR="002C4CEC" w:rsidRDefault="002C4CEC">
            <w:pPr>
              <w:spacing w:line="256" w:lineRule="auto"/>
              <w:rPr>
                <w:sz w:val="20"/>
                <w:szCs w:val="20"/>
                <w:lang w:val="nl-NL" w:eastAsia="nl-NL"/>
              </w:rPr>
            </w:pPr>
          </w:p>
        </w:tc>
        <w:tc>
          <w:tcPr>
            <w:tcW w:w="151" w:type="dxa"/>
            <w:noWrap/>
            <w:vAlign w:val="bottom"/>
            <w:hideMark/>
          </w:tcPr>
          <w:p w14:paraId="4611B820" w14:textId="77777777" w:rsidR="002C4CEC" w:rsidRDefault="002C4CEC">
            <w:pPr>
              <w:spacing w:line="256" w:lineRule="auto"/>
              <w:rPr>
                <w:sz w:val="20"/>
                <w:szCs w:val="20"/>
                <w:lang w:val="nl-NL" w:eastAsia="nl-NL"/>
              </w:rPr>
            </w:pPr>
          </w:p>
        </w:tc>
        <w:tc>
          <w:tcPr>
            <w:tcW w:w="1557" w:type="dxa"/>
            <w:noWrap/>
            <w:vAlign w:val="bottom"/>
            <w:hideMark/>
          </w:tcPr>
          <w:p w14:paraId="30D1791F" w14:textId="77777777" w:rsidR="002C4CEC" w:rsidRDefault="002C4CEC">
            <w:pPr>
              <w:spacing w:line="256" w:lineRule="auto"/>
              <w:rPr>
                <w:sz w:val="20"/>
                <w:szCs w:val="20"/>
                <w:lang w:val="nl-NL" w:eastAsia="nl-NL"/>
              </w:rPr>
            </w:pPr>
          </w:p>
        </w:tc>
      </w:tr>
      <w:tr w:rsidR="002C4CEC" w14:paraId="78839FFA" w14:textId="77777777" w:rsidTr="00A80AEB">
        <w:trPr>
          <w:trHeight w:val="300"/>
          <w:jc w:val="center"/>
        </w:trPr>
        <w:tc>
          <w:tcPr>
            <w:tcW w:w="201" w:type="dxa"/>
            <w:tcBorders>
              <w:top w:val="nil"/>
              <w:left w:val="single" w:sz="4" w:space="0" w:color="auto"/>
              <w:bottom w:val="nil"/>
              <w:right w:val="nil"/>
            </w:tcBorders>
            <w:noWrap/>
            <w:vAlign w:val="bottom"/>
            <w:hideMark/>
          </w:tcPr>
          <w:p w14:paraId="46C5ECA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2147B3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Subtotaal A1 (directe bouwkosten per tunnel):</w:t>
            </w:r>
          </w:p>
        </w:tc>
        <w:tc>
          <w:tcPr>
            <w:tcW w:w="532" w:type="dxa"/>
            <w:noWrap/>
            <w:vAlign w:val="bottom"/>
            <w:hideMark/>
          </w:tcPr>
          <w:p w14:paraId="56C8B25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A1.1</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6C6DC17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49A4C01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A1.2</w:t>
            </w:r>
          </w:p>
        </w:tc>
        <w:tc>
          <w:tcPr>
            <w:tcW w:w="1375" w:type="dxa"/>
            <w:tcBorders>
              <w:top w:val="single" w:sz="4" w:space="0" w:color="auto"/>
              <w:left w:val="nil"/>
              <w:bottom w:val="single" w:sz="4" w:space="0" w:color="auto"/>
              <w:right w:val="single" w:sz="4" w:space="0" w:color="auto"/>
            </w:tcBorders>
            <w:noWrap/>
            <w:vAlign w:val="bottom"/>
            <w:hideMark/>
          </w:tcPr>
          <w:p w14:paraId="506ADAF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2E6046E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A1.3</w:t>
            </w:r>
          </w:p>
        </w:tc>
        <w:tc>
          <w:tcPr>
            <w:tcW w:w="992" w:type="dxa"/>
            <w:tcBorders>
              <w:top w:val="single" w:sz="4" w:space="0" w:color="auto"/>
              <w:left w:val="nil"/>
              <w:bottom w:val="single" w:sz="4" w:space="0" w:color="auto"/>
              <w:right w:val="single" w:sz="4" w:space="0" w:color="auto"/>
            </w:tcBorders>
            <w:noWrap/>
            <w:vAlign w:val="bottom"/>
            <w:hideMark/>
          </w:tcPr>
          <w:p w14:paraId="3E8CAC5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35BD383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A1.4</w:t>
            </w:r>
          </w:p>
        </w:tc>
        <w:tc>
          <w:tcPr>
            <w:tcW w:w="1375" w:type="dxa"/>
            <w:tcBorders>
              <w:top w:val="single" w:sz="4" w:space="0" w:color="auto"/>
              <w:left w:val="nil"/>
              <w:bottom w:val="single" w:sz="4" w:space="0" w:color="auto"/>
              <w:right w:val="single" w:sz="4" w:space="0" w:color="auto"/>
            </w:tcBorders>
            <w:noWrap/>
            <w:vAlign w:val="bottom"/>
            <w:hideMark/>
          </w:tcPr>
          <w:p w14:paraId="372253F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3AFB4D1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A1</w:t>
            </w:r>
          </w:p>
        </w:tc>
        <w:tc>
          <w:tcPr>
            <w:tcW w:w="803" w:type="dxa"/>
            <w:tcBorders>
              <w:top w:val="single" w:sz="4" w:space="0" w:color="auto"/>
              <w:left w:val="nil"/>
              <w:bottom w:val="single" w:sz="4" w:space="0" w:color="auto"/>
              <w:right w:val="single" w:sz="4" w:space="0" w:color="auto"/>
            </w:tcBorders>
            <w:noWrap/>
            <w:vAlign w:val="bottom"/>
            <w:hideMark/>
          </w:tcPr>
          <w:p w14:paraId="55C8836E"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195" w:type="dxa"/>
            <w:noWrap/>
            <w:vAlign w:val="bottom"/>
            <w:hideMark/>
          </w:tcPr>
          <w:p w14:paraId="0866EF47" w14:textId="77777777" w:rsidR="002C4CEC" w:rsidRDefault="002C4CEC">
            <w:pPr>
              <w:rPr>
                <w:rFonts w:ascii="Calibri" w:eastAsia="Times New Roman" w:hAnsi="Calibri" w:cs="Times New Roman"/>
                <w:b/>
                <w:bCs/>
                <w:color w:val="000000"/>
                <w:sz w:val="22"/>
                <w:szCs w:val="22"/>
                <w:lang w:val="nl-NL" w:eastAsia="nl-NL"/>
              </w:rPr>
            </w:pPr>
          </w:p>
        </w:tc>
        <w:tc>
          <w:tcPr>
            <w:tcW w:w="1557" w:type="dxa"/>
            <w:noWrap/>
            <w:vAlign w:val="bottom"/>
            <w:hideMark/>
          </w:tcPr>
          <w:p w14:paraId="6FF621E0" w14:textId="77777777" w:rsidR="002C4CEC" w:rsidRDefault="002C4CEC">
            <w:pPr>
              <w:spacing w:line="256" w:lineRule="auto"/>
              <w:rPr>
                <w:sz w:val="20"/>
                <w:szCs w:val="20"/>
                <w:lang w:val="nl-NL" w:eastAsia="nl-NL"/>
              </w:rPr>
            </w:pPr>
          </w:p>
        </w:tc>
        <w:tc>
          <w:tcPr>
            <w:tcW w:w="151" w:type="dxa"/>
            <w:noWrap/>
            <w:vAlign w:val="bottom"/>
            <w:hideMark/>
          </w:tcPr>
          <w:p w14:paraId="507E7939" w14:textId="77777777" w:rsidR="002C4CEC" w:rsidRDefault="002C4CEC">
            <w:pPr>
              <w:spacing w:line="256" w:lineRule="auto"/>
              <w:rPr>
                <w:sz w:val="20"/>
                <w:szCs w:val="20"/>
                <w:lang w:val="nl-NL" w:eastAsia="nl-NL"/>
              </w:rPr>
            </w:pPr>
          </w:p>
        </w:tc>
        <w:tc>
          <w:tcPr>
            <w:tcW w:w="1557" w:type="dxa"/>
            <w:noWrap/>
            <w:vAlign w:val="bottom"/>
            <w:hideMark/>
          </w:tcPr>
          <w:p w14:paraId="1EFD5A73" w14:textId="77777777" w:rsidR="002C4CEC" w:rsidRDefault="002C4CEC">
            <w:pPr>
              <w:spacing w:line="256" w:lineRule="auto"/>
              <w:rPr>
                <w:sz w:val="20"/>
                <w:szCs w:val="20"/>
                <w:lang w:val="nl-NL" w:eastAsia="nl-NL"/>
              </w:rPr>
            </w:pPr>
          </w:p>
        </w:tc>
      </w:tr>
      <w:tr w:rsidR="002C4CEC" w14:paraId="36711914" w14:textId="77777777" w:rsidTr="00A80AEB">
        <w:trPr>
          <w:trHeight w:val="300"/>
          <w:jc w:val="center"/>
        </w:trPr>
        <w:tc>
          <w:tcPr>
            <w:tcW w:w="201" w:type="dxa"/>
            <w:tcBorders>
              <w:top w:val="nil"/>
              <w:left w:val="single" w:sz="4" w:space="0" w:color="auto"/>
              <w:bottom w:val="nil"/>
              <w:right w:val="nil"/>
            </w:tcBorders>
            <w:noWrap/>
            <w:vAlign w:val="bottom"/>
            <w:hideMark/>
          </w:tcPr>
          <w:p w14:paraId="6C9D2E7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50D1DD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433EB65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57E718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79A42D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403FC8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7FC15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CCAC6C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A39826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B4CCB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C18F0A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3D402D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677DCE5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061D072" w14:textId="77777777" w:rsidR="002C4CEC" w:rsidRDefault="002C4CEC">
            <w:pPr>
              <w:spacing w:line="256" w:lineRule="auto"/>
              <w:rPr>
                <w:sz w:val="20"/>
                <w:szCs w:val="20"/>
                <w:lang w:val="nl-NL" w:eastAsia="nl-NL"/>
              </w:rPr>
            </w:pPr>
          </w:p>
        </w:tc>
        <w:tc>
          <w:tcPr>
            <w:tcW w:w="151" w:type="dxa"/>
            <w:noWrap/>
            <w:vAlign w:val="bottom"/>
            <w:hideMark/>
          </w:tcPr>
          <w:p w14:paraId="23869463" w14:textId="77777777" w:rsidR="002C4CEC" w:rsidRDefault="002C4CEC">
            <w:pPr>
              <w:spacing w:line="256" w:lineRule="auto"/>
              <w:rPr>
                <w:sz w:val="20"/>
                <w:szCs w:val="20"/>
                <w:lang w:val="nl-NL" w:eastAsia="nl-NL"/>
              </w:rPr>
            </w:pPr>
          </w:p>
        </w:tc>
        <w:tc>
          <w:tcPr>
            <w:tcW w:w="1557" w:type="dxa"/>
            <w:noWrap/>
            <w:vAlign w:val="bottom"/>
            <w:hideMark/>
          </w:tcPr>
          <w:p w14:paraId="7CF74DD0" w14:textId="77777777" w:rsidR="002C4CEC" w:rsidRDefault="002C4CEC">
            <w:pPr>
              <w:spacing w:line="256" w:lineRule="auto"/>
              <w:rPr>
                <w:sz w:val="20"/>
                <w:szCs w:val="20"/>
                <w:lang w:val="nl-NL" w:eastAsia="nl-NL"/>
              </w:rPr>
            </w:pPr>
          </w:p>
        </w:tc>
      </w:tr>
      <w:tr w:rsidR="002C4CEC" w:rsidRPr="00103C86" w14:paraId="0455AB4F" w14:textId="77777777" w:rsidTr="00A80AEB">
        <w:trPr>
          <w:trHeight w:val="300"/>
          <w:jc w:val="center"/>
        </w:trPr>
        <w:tc>
          <w:tcPr>
            <w:tcW w:w="2474" w:type="dxa"/>
            <w:gridSpan w:val="2"/>
            <w:tcBorders>
              <w:top w:val="nil"/>
              <w:left w:val="single" w:sz="4" w:space="0" w:color="auto"/>
              <w:bottom w:val="nil"/>
              <w:right w:val="single" w:sz="4" w:space="0" w:color="000000"/>
            </w:tcBorders>
            <w:noWrap/>
            <w:vAlign w:val="bottom"/>
            <w:hideMark/>
          </w:tcPr>
          <w:p w14:paraId="2BDBD920" w14:textId="77777777" w:rsidR="002C4CEC" w:rsidRDefault="002C4CEC">
            <w:pPr>
              <w:spacing w:line="240" w:lineRule="auto"/>
              <w:rPr>
                <w:rFonts w:eastAsia="Times New Roman" w:cs="Times New Roman"/>
                <w:b/>
                <w:bCs/>
                <w:sz w:val="16"/>
                <w:szCs w:val="16"/>
                <w:lang w:val="nl-NL" w:eastAsia="nl-NL"/>
              </w:rPr>
            </w:pPr>
            <w:r>
              <w:rPr>
                <w:rFonts w:eastAsia="Times New Roman" w:cs="Times New Roman"/>
                <w:b/>
                <w:bCs/>
                <w:sz w:val="16"/>
                <w:szCs w:val="16"/>
                <w:lang w:val="nl-NL" w:eastAsia="nl-NL"/>
              </w:rPr>
              <w:t>Overige directe bouwkosten per tunnel</w:t>
            </w:r>
          </w:p>
        </w:tc>
        <w:tc>
          <w:tcPr>
            <w:tcW w:w="532" w:type="dxa"/>
            <w:noWrap/>
            <w:vAlign w:val="bottom"/>
            <w:hideMark/>
          </w:tcPr>
          <w:p w14:paraId="2C2577B1" w14:textId="77777777" w:rsidR="002C4CEC" w:rsidRDefault="002C4CEC">
            <w:pPr>
              <w:rPr>
                <w:rFonts w:eastAsia="Times New Roman" w:cs="Times New Roman"/>
                <w:b/>
                <w:bCs/>
                <w:sz w:val="16"/>
                <w:szCs w:val="16"/>
                <w:lang w:val="nl-NL" w:eastAsia="nl-NL"/>
              </w:rPr>
            </w:pPr>
          </w:p>
        </w:tc>
        <w:tc>
          <w:tcPr>
            <w:tcW w:w="992" w:type="dxa"/>
            <w:tcBorders>
              <w:top w:val="nil"/>
              <w:left w:val="single" w:sz="4" w:space="0" w:color="auto"/>
              <w:bottom w:val="nil"/>
              <w:right w:val="nil"/>
            </w:tcBorders>
            <w:noWrap/>
            <w:vAlign w:val="bottom"/>
            <w:hideMark/>
          </w:tcPr>
          <w:p w14:paraId="346D9DB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C47415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4A3006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C540A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F1AED8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71652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E5C03F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B10A5E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8B91E9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0D6EC2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02F8770" w14:textId="77777777" w:rsidR="002C4CEC" w:rsidRDefault="002C4CEC">
            <w:pPr>
              <w:spacing w:line="256" w:lineRule="auto"/>
              <w:rPr>
                <w:sz w:val="20"/>
                <w:szCs w:val="20"/>
                <w:lang w:val="nl-NL" w:eastAsia="nl-NL"/>
              </w:rPr>
            </w:pPr>
          </w:p>
        </w:tc>
        <w:tc>
          <w:tcPr>
            <w:tcW w:w="151" w:type="dxa"/>
            <w:noWrap/>
            <w:vAlign w:val="bottom"/>
            <w:hideMark/>
          </w:tcPr>
          <w:p w14:paraId="7A6BAEA6" w14:textId="77777777" w:rsidR="002C4CEC" w:rsidRDefault="002C4CEC">
            <w:pPr>
              <w:spacing w:line="256" w:lineRule="auto"/>
              <w:rPr>
                <w:sz w:val="20"/>
                <w:szCs w:val="20"/>
                <w:lang w:val="nl-NL" w:eastAsia="nl-NL"/>
              </w:rPr>
            </w:pPr>
          </w:p>
        </w:tc>
        <w:tc>
          <w:tcPr>
            <w:tcW w:w="1557" w:type="dxa"/>
            <w:noWrap/>
            <w:vAlign w:val="bottom"/>
            <w:hideMark/>
          </w:tcPr>
          <w:p w14:paraId="101803C7" w14:textId="77777777" w:rsidR="002C4CEC" w:rsidRDefault="002C4CEC">
            <w:pPr>
              <w:spacing w:line="256" w:lineRule="auto"/>
              <w:rPr>
                <w:sz w:val="20"/>
                <w:szCs w:val="20"/>
                <w:lang w:val="nl-NL" w:eastAsia="nl-NL"/>
              </w:rPr>
            </w:pPr>
          </w:p>
        </w:tc>
      </w:tr>
      <w:tr w:rsidR="002C4CEC" w14:paraId="58C01A9B" w14:textId="77777777" w:rsidTr="00A80AEB">
        <w:trPr>
          <w:trHeight w:val="300"/>
          <w:jc w:val="center"/>
        </w:trPr>
        <w:tc>
          <w:tcPr>
            <w:tcW w:w="201" w:type="dxa"/>
            <w:tcBorders>
              <w:top w:val="nil"/>
              <w:left w:val="single" w:sz="4" w:space="0" w:color="auto"/>
              <w:bottom w:val="nil"/>
              <w:right w:val="nil"/>
            </w:tcBorders>
            <w:noWrap/>
            <w:vAlign w:val="bottom"/>
            <w:hideMark/>
          </w:tcPr>
          <w:p w14:paraId="6599AA2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3215356"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1 Inspectie</w:t>
            </w:r>
          </w:p>
        </w:tc>
        <w:tc>
          <w:tcPr>
            <w:tcW w:w="532" w:type="dxa"/>
            <w:noWrap/>
            <w:vAlign w:val="bottom"/>
            <w:hideMark/>
          </w:tcPr>
          <w:p w14:paraId="4086FAC9"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154FC41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02377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BA2057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1B7DFA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60BB91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AC8CD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473E9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DD95443"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5827F2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A55F6D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EEB0B2B" w14:textId="77777777" w:rsidR="002C4CEC" w:rsidRDefault="002C4CEC">
            <w:pPr>
              <w:spacing w:line="256" w:lineRule="auto"/>
              <w:rPr>
                <w:sz w:val="20"/>
                <w:szCs w:val="20"/>
                <w:lang w:val="nl-NL" w:eastAsia="nl-NL"/>
              </w:rPr>
            </w:pPr>
          </w:p>
        </w:tc>
        <w:tc>
          <w:tcPr>
            <w:tcW w:w="151" w:type="dxa"/>
            <w:noWrap/>
            <w:vAlign w:val="bottom"/>
            <w:hideMark/>
          </w:tcPr>
          <w:p w14:paraId="6A183687" w14:textId="77777777" w:rsidR="002C4CEC" w:rsidRDefault="002C4CEC">
            <w:pPr>
              <w:spacing w:line="256" w:lineRule="auto"/>
              <w:rPr>
                <w:sz w:val="20"/>
                <w:szCs w:val="20"/>
                <w:lang w:val="nl-NL" w:eastAsia="nl-NL"/>
              </w:rPr>
            </w:pPr>
          </w:p>
        </w:tc>
        <w:tc>
          <w:tcPr>
            <w:tcW w:w="1557" w:type="dxa"/>
            <w:noWrap/>
            <w:vAlign w:val="bottom"/>
            <w:hideMark/>
          </w:tcPr>
          <w:p w14:paraId="3DF0C4F1" w14:textId="77777777" w:rsidR="002C4CEC" w:rsidRDefault="002C4CEC">
            <w:pPr>
              <w:spacing w:line="256" w:lineRule="auto"/>
              <w:rPr>
                <w:sz w:val="20"/>
                <w:szCs w:val="20"/>
                <w:lang w:val="nl-NL" w:eastAsia="nl-NL"/>
              </w:rPr>
            </w:pPr>
          </w:p>
        </w:tc>
      </w:tr>
      <w:tr w:rsidR="002C4CEC" w14:paraId="4DDDB43F" w14:textId="77777777" w:rsidTr="00A80AEB">
        <w:trPr>
          <w:trHeight w:val="300"/>
          <w:jc w:val="center"/>
        </w:trPr>
        <w:tc>
          <w:tcPr>
            <w:tcW w:w="201" w:type="dxa"/>
            <w:tcBorders>
              <w:top w:val="nil"/>
              <w:left w:val="single" w:sz="4" w:space="0" w:color="auto"/>
              <w:bottom w:val="nil"/>
              <w:right w:val="nil"/>
            </w:tcBorders>
            <w:noWrap/>
            <w:vAlign w:val="bottom"/>
            <w:hideMark/>
          </w:tcPr>
          <w:p w14:paraId="5CC989F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ABECAE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xml:space="preserve">1.1 Toestandsinspectie </w:t>
            </w:r>
          </w:p>
        </w:tc>
        <w:tc>
          <w:tcPr>
            <w:tcW w:w="532" w:type="dxa"/>
            <w:noWrap/>
            <w:vAlign w:val="bottom"/>
            <w:hideMark/>
          </w:tcPr>
          <w:p w14:paraId="447A0722"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87084B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F9F05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2A4626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76049D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43FD5B9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9B0110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28999C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3DD1A2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441CA4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AF9B36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86527D4" w14:textId="77777777" w:rsidR="002C4CEC" w:rsidRDefault="002C4CEC">
            <w:pPr>
              <w:spacing w:line="256" w:lineRule="auto"/>
              <w:rPr>
                <w:sz w:val="20"/>
                <w:szCs w:val="20"/>
                <w:lang w:val="nl-NL" w:eastAsia="nl-NL"/>
              </w:rPr>
            </w:pPr>
          </w:p>
        </w:tc>
        <w:tc>
          <w:tcPr>
            <w:tcW w:w="151" w:type="dxa"/>
            <w:noWrap/>
            <w:vAlign w:val="bottom"/>
            <w:hideMark/>
          </w:tcPr>
          <w:p w14:paraId="4BB5B194" w14:textId="77777777" w:rsidR="002C4CEC" w:rsidRDefault="002C4CEC">
            <w:pPr>
              <w:spacing w:line="256" w:lineRule="auto"/>
              <w:rPr>
                <w:sz w:val="20"/>
                <w:szCs w:val="20"/>
                <w:lang w:val="nl-NL" w:eastAsia="nl-NL"/>
              </w:rPr>
            </w:pPr>
          </w:p>
        </w:tc>
        <w:tc>
          <w:tcPr>
            <w:tcW w:w="1557" w:type="dxa"/>
            <w:noWrap/>
            <w:vAlign w:val="bottom"/>
            <w:hideMark/>
          </w:tcPr>
          <w:p w14:paraId="146A5223" w14:textId="77777777" w:rsidR="002C4CEC" w:rsidRDefault="002C4CEC">
            <w:pPr>
              <w:spacing w:line="256" w:lineRule="auto"/>
              <w:rPr>
                <w:sz w:val="20"/>
                <w:szCs w:val="20"/>
                <w:lang w:val="nl-NL" w:eastAsia="nl-NL"/>
              </w:rPr>
            </w:pPr>
          </w:p>
        </w:tc>
      </w:tr>
      <w:tr w:rsidR="002C4CEC" w14:paraId="251581EB" w14:textId="77777777" w:rsidTr="00A80AEB">
        <w:trPr>
          <w:trHeight w:val="300"/>
          <w:jc w:val="center"/>
        </w:trPr>
        <w:tc>
          <w:tcPr>
            <w:tcW w:w="201" w:type="dxa"/>
            <w:tcBorders>
              <w:top w:val="nil"/>
              <w:left w:val="single" w:sz="4" w:space="0" w:color="auto"/>
              <w:bottom w:val="nil"/>
              <w:right w:val="nil"/>
            </w:tcBorders>
            <w:noWrap/>
            <w:vAlign w:val="bottom"/>
            <w:hideMark/>
          </w:tcPr>
          <w:p w14:paraId="4D58C32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144A3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1.2 NEN 2767 conditiemeting</w:t>
            </w:r>
          </w:p>
        </w:tc>
        <w:tc>
          <w:tcPr>
            <w:tcW w:w="532" w:type="dxa"/>
            <w:noWrap/>
            <w:vAlign w:val="bottom"/>
            <w:hideMark/>
          </w:tcPr>
          <w:p w14:paraId="2151FB1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1197C9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9CD764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A3FA8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736229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2D950A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5F8A6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F0D234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60F6DC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8F439D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C5C14A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390DD79" w14:textId="77777777" w:rsidR="002C4CEC" w:rsidRDefault="002C4CEC">
            <w:pPr>
              <w:spacing w:line="256" w:lineRule="auto"/>
              <w:rPr>
                <w:sz w:val="20"/>
                <w:szCs w:val="20"/>
                <w:lang w:val="nl-NL" w:eastAsia="nl-NL"/>
              </w:rPr>
            </w:pPr>
          </w:p>
        </w:tc>
        <w:tc>
          <w:tcPr>
            <w:tcW w:w="151" w:type="dxa"/>
            <w:noWrap/>
            <w:vAlign w:val="bottom"/>
            <w:hideMark/>
          </w:tcPr>
          <w:p w14:paraId="478D5B80" w14:textId="77777777" w:rsidR="002C4CEC" w:rsidRDefault="002C4CEC">
            <w:pPr>
              <w:spacing w:line="256" w:lineRule="auto"/>
              <w:rPr>
                <w:sz w:val="20"/>
                <w:szCs w:val="20"/>
                <w:lang w:val="nl-NL" w:eastAsia="nl-NL"/>
              </w:rPr>
            </w:pPr>
          </w:p>
        </w:tc>
        <w:tc>
          <w:tcPr>
            <w:tcW w:w="1557" w:type="dxa"/>
            <w:noWrap/>
            <w:vAlign w:val="bottom"/>
            <w:hideMark/>
          </w:tcPr>
          <w:p w14:paraId="14FC1099" w14:textId="77777777" w:rsidR="002C4CEC" w:rsidRDefault="002C4CEC">
            <w:pPr>
              <w:spacing w:line="256" w:lineRule="auto"/>
              <w:rPr>
                <w:sz w:val="20"/>
                <w:szCs w:val="20"/>
                <w:lang w:val="nl-NL" w:eastAsia="nl-NL"/>
              </w:rPr>
            </w:pPr>
          </w:p>
        </w:tc>
      </w:tr>
      <w:tr w:rsidR="002C4CEC" w14:paraId="4EA78E8B" w14:textId="77777777" w:rsidTr="00A80AEB">
        <w:trPr>
          <w:trHeight w:val="300"/>
          <w:jc w:val="center"/>
        </w:trPr>
        <w:tc>
          <w:tcPr>
            <w:tcW w:w="201" w:type="dxa"/>
            <w:tcBorders>
              <w:top w:val="nil"/>
              <w:left w:val="single" w:sz="4" w:space="0" w:color="auto"/>
              <w:bottom w:val="nil"/>
              <w:right w:val="nil"/>
            </w:tcBorders>
            <w:noWrap/>
            <w:vAlign w:val="bottom"/>
            <w:hideMark/>
          </w:tcPr>
          <w:p w14:paraId="4525E1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93676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1.3 NEN 3140 keuring</w:t>
            </w:r>
          </w:p>
        </w:tc>
        <w:tc>
          <w:tcPr>
            <w:tcW w:w="532" w:type="dxa"/>
            <w:noWrap/>
            <w:vAlign w:val="bottom"/>
            <w:hideMark/>
          </w:tcPr>
          <w:p w14:paraId="195BA685"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C0FEE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A4F71D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4CF25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9DFF0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F0EE94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A17782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169F8B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97852D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80DBB7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1DDD67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67A68D4" w14:textId="77777777" w:rsidR="002C4CEC" w:rsidRDefault="002C4CEC">
            <w:pPr>
              <w:spacing w:line="256" w:lineRule="auto"/>
              <w:rPr>
                <w:sz w:val="20"/>
                <w:szCs w:val="20"/>
                <w:lang w:val="nl-NL" w:eastAsia="nl-NL"/>
              </w:rPr>
            </w:pPr>
          </w:p>
        </w:tc>
        <w:tc>
          <w:tcPr>
            <w:tcW w:w="151" w:type="dxa"/>
            <w:noWrap/>
            <w:vAlign w:val="bottom"/>
            <w:hideMark/>
          </w:tcPr>
          <w:p w14:paraId="11146AAE" w14:textId="77777777" w:rsidR="002C4CEC" w:rsidRDefault="002C4CEC">
            <w:pPr>
              <w:spacing w:line="256" w:lineRule="auto"/>
              <w:rPr>
                <w:sz w:val="20"/>
                <w:szCs w:val="20"/>
                <w:lang w:val="nl-NL" w:eastAsia="nl-NL"/>
              </w:rPr>
            </w:pPr>
          </w:p>
        </w:tc>
        <w:tc>
          <w:tcPr>
            <w:tcW w:w="1557" w:type="dxa"/>
            <w:noWrap/>
            <w:vAlign w:val="bottom"/>
            <w:hideMark/>
          </w:tcPr>
          <w:p w14:paraId="574D61A3" w14:textId="77777777" w:rsidR="002C4CEC" w:rsidRDefault="002C4CEC">
            <w:pPr>
              <w:spacing w:line="256" w:lineRule="auto"/>
              <w:rPr>
                <w:sz w:val="20"/>
                <w:szCs w:val="20"/>
                <w:lang w:val="nl-NL" w:eastAsia="nl-NL"/>
              </w:rPr>
            </w:pPr>
          </w:p>
        </w:tc>
      </w:tr>
      <w:tr w:rsidR="002C4CEC" w14:paraId="756B38AE" w14:textId="77777777" w:rsidTr="00A80AEB">
        <w:trPr>
          <w:trHeight w:val="300"/>
          <w:jc w:val="center"/>
        </w:trPr>
        <w:tc>
          <w:tcPr>
            <w:tcW w:w="201" w:type="dxa"/>
            <w:tcBorders>
              <w:top w:val="nil"/>
              <w:left w:val="single" w:sz="4" w:space="0" w:color="auto"/>
              <w:bottom w:val="nil"/>
              <w:right w:val="nil"/>
            </w:tcBorders>
            <w:noWrap/>
            <w:vAlign w:val="bottom"/>
            <w:hideMark/>
          </w:tcPr>
          <w:p w14:paraId="0D144C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ECD7A8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1.4 Functionele test en rapportage</w:t>
            </w:r>
          </w:p>
        </w:tc>
        <w:tc>
          <w:tcPr>
            <w:tcW w:w="532" w:type="dxa"/>
            <w:noWrap/>
            <w:vAlign w:val="bottom"/>
            <w:hideMark/>
          </w:tcPr>
          <w:p w14:paraId="0BE39C4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5EE87C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ADC14D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81963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100E5C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A7C4CE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D9FF21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C166B6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3248BD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C1697F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9CFDFA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6C3F81D" w14:textId="77777777" w:rsidR="002C4CEC" w:rsidRDefault="002C4CEC">
            <w:pPr>
              <w:spacing w:line="256" w:lineRule="auto"/>
              <w:rPr>
                <w:sz w:val="20"/>
                <w:szCs w:val="20"/>
                <w:lang w:val="nl-NL" w:eastAsia="nl-NL"/>
              </w:rPr>
            </w:pPr>
          </w:p>
        </w:tc>
        <w:tc>
          <w:tcPr>
            <w:tcW w:w="151" w:type="dxa"/>
            <w:noWrap/>
            <w:vAlign w:val="bottom"/>
            <w:hideMark/>
          </w:tcPr>
          <w:p w14:paraId="1712407D" w14:textId="77777777" w:rsidR="002C4CEC" w:rsidRDefault="002C4CEC">
            <w:pPr>
              <w:spacing w:line="256" w:lineRule="auto"/>
              <w:rPr>
                <w:sz w:val="20"/>
                <w:szCs w:val="20"/>
                <w:lang w:val="nl-NL" w:eastAsia="nl-NL"/>
              </w:rPr>
            </w:pPr>
          </w:p>
        </w:tc>
        <w:tc>
          <w:tcPr>
            <w:tcW w:w="1557" w:type="dxa"/>
            <w:noWrap/>
            <w:vAlign w:val="bottom"/>
            <w:hideMark/>
          </w:tcPr>
          <w:p w14:paraId="3240A79E" w14:textId="77777777" w:rsidR="002C4CEC" w:rsidRDefault="002C4CEC">
            <w:pPr>
              <w:spacing w:line="256" w:lineRule="auto"/>
              <w:rPr>
                <w:sz w:val="20"/>
                <w:szCs w:val="20"/>
                <w:lang w:val="nl-NL" w:eastAsia="nl-NL"/>
              </w:rPr>
            </w:pPr>
          </w:p>
        </w:tc>
      </w:tr>
      <w:tr w:rsidR="002C4CEC" w14:paraId="1242502B" w14:textId="77777777" w:rsidTr="00A80AEB">
        <w:trPr>
          <w:trHeight w:val="300"/>
          <w:jc w:val="center"/>
        </w:trPr>
        <w:tc>
          <w:tcPr>
            <w:tcW w:w="201" w:type="dxa"/>
            <w:tcBorders>
              <w:top w:val="nil"/>
              <w:left w:val="single" w:sz="4" w:space="0" w:color="auto"/>
              <w:bottom w:val="nil"/>
              <w:right w:val="nil"/>
            </w:tcBorders>
            <w:noWrap/>
            <w:vAlign w:val="bottom"/>
            <w:hideMark/>
          </w:tcPr>
          <w:p w14:paraId="2D6A54B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3409A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1.5 Schouwen</w:t>
            </w:r>
          </w:p>
        </w:tc>
        <w:tc>
          <w:tcPr>
            <w:tcW w:w="532" w:type="dxa"/>
            <w:noWrap/>
            <w:vAlign w:val="bottom"/>
            <w:hideMark/>
          </w:tcPr>
          <w:p w14:paraId="406ED03B"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637373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F4EBD6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AC60D7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B0036C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243076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07FC55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0C2B36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8689E7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093988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494FBC2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2F1EBBA" w14:textId="77777777" w:rsidR="002C4CEC" w:rsidRDefault="002C4CEC">
            <w:pPr>
              <w:spacing w:line="256" w:lineRule="auto"/>
              <w:rPr>
                <w:sz w:val="20"/>
                <w:szCs w:val="20"/>
                <w:lang w:val="nl-NL" w:eastAsia="nl-NL"/>
              </w:rPr>
            </w:pPr>
          </w:p>
        </w:tc>
        <w:tc>
          <w:tcPr>
            <w:tcW w:w="151" w:type="dxa"/>
            <w:noWrap/>
            <w:vAlign w:val="bottom"/>
            <w:hideMark/>
          </w:tcPr>
          <w:p w14:paraId="65ED03F4" w14:textId="77777777" w:rsidR="002C4CEC" w:rsidRDefault="002C4CEC">
            <w:pPr>
              <w:spacing w:line="256" w:lineRule="auto"/>
              <w:rPr>
                <w:sz w:val="20"/>
                <w:szCs w:val="20"/>
                <w:lang w:val="nl-NL" w:eastAsia="nl-NL"/>
              </w:rPr>
            </w:pPr>
          </w:p>
        </w:tc>
        <w:tc>
          <w:tcPr>
            <w:tcW w:w="1557" w:type="dxa"/>
            <w:noWrap/>
            <w:vAlign w:val="bottom"/>
            <w:hideMark/>
          </w:tcPr>
          <w:p w14:paraId="50BD891F" w14:textId="77777777" w:rsidR="002C4CEC" w:rsidRDefault="002C4CEC">
            <w:pPr>
              <w:spacing w:line="256" w:lineRule="auto"/>
              <w:rPr>
                <w:sz w:val="20"/>
                <w:szCs w:val="20"/>
                <w:lang w:val="nl-NL" w:eastAsia="nl-NL"/>
              </w:rPr>
            </w:pPr>
          </w:p>
        </w:tc>
      </w:tr>
      <w:tr w:rsidR="002C4CEC" w14:paraId="1D8FD9C9" w14:textId="77777777" w:rsidTr="00A80AEB">
        <w:trPr>
          <w:trHeight w:val="300"/>
          <w:jc w:val="center"/>
        </w:trPr>
        <w:tc>
          <w:tcPr>
            <w:tcW w:w="201" w:type="dxa"/>
            <w:tcBorders>
              <w:top w:val="nil"/>
              <w:left w:val="single" w:sz="4" w:space="0" w:color="auto"/>
              <w:bottom w:val="nil"/>
              <w:right w:val="nil"/>
            </w:tcBorders>
            <w:noWrap/>
            <w:vAlign w:val="bottom"/>
            <w:hideMark/>
          </w:tcPr>
          <w:p w14:paraId="150A364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3D1CFA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xml:space="preserve">1.99 overige inspecties </w:t>
            </w:r>
          </w:p>
        </w:tc>
        <w:tc>
          <w:tcPr>
            <w:tcW w:w="532" w:type="dxa"/>
            <w:noWrap/>
            <w:vAlign w:val="bottom"/>
            <w:hideMark/>
          </w:tcPr>
          <w:p w14:paraId="631950C0"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5D3BD0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AB42D0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D2FA7A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83F8A2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8A40E3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8C29DE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D30E19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74A3D1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6154A1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9C7D51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2473F9B" w14:textId="77777777" w:rsidR="002C4CEC" w:rsidRDefault="002C4CEC">
            <w:pPr>
              <w:spacing w:line="256" w:lineRule="auto"/>
              <w:rPr>
                <w:sz w:val="20"/>
                <w:szCs w:val="20"/>
                <w:lang w:val="nl-NL" w:eastAsia="nl-NL"/>
              </w:rPr>
            </w:pPr>
          </w:p>
        </w:tc>
        <w:tc>
          <w:tcPr>
            <w:tcW w:w="151" w:type="dxa"/>
            <w:noWrap/>
            <w:vAlign w:val="bottom"/>
            <w:hideMark/>
          </w:tcPr>
          <w:p w14:paraId="425FEC22" w14:textId="77777777" w:rsidR="002C4CEC" w:rsidRDefault="002C4CEC">
            <w:pPr>
              <w:spacing w:line="256" w:lineRule="auto"/>
              <w:rPr>
                <w:sz w:val="20"/>
                <w:szCs w:val="20"/>
                <w:lang w:val="nl-NL" w:eastAsia="nl-NL"/>
              </w:rPr>
            </w:pPr>
          </w:p>
        </w:tc>
        <w:tc>
          <w:tcPr>
            <w:tcW w:w="1557" w:type="dxa"/>
            <w:noWrap/>
            <w:vAlign w:val="bottom"/>
            <w:hideMark/>
          </w:tcPr>
          <w:p w14:paraId="74F2B17C" w14:textId="77777777" w:rsidR="002C4CEC" w:rsidRDefault="002C4CEC">
            <w:pPr>
              <w:spacing w:line="256" w:lineRule="auto"/>
              <w:rPr>
                <w:sz w:val="20"/>
                <w:szCs w:val="20"/>
                <w:lang w:val="nl-NL" w:eastAsia="nl-NL"/>
              </w:rPr>
            </w:pPr>
          </w:p>
        </w:tc>
      </w:tr>
      <w:tr w:rsidR="002C4CEC" w14:paraId="5A9076C5" w14:textId="77777777" w:rsidTr="00A80AEB">
        <w:trPr>
          <w:trHeight w:val="300"/>
          <w:jc w:val="center"/>
        </w:trPr>
        <w:tc>
          <w:tcPr>
            <w:tcW w:w="201" w:type="dxa"/>
            <w:tcBorders>
              <w:top w:val="nil"/>
              <w:left w:val="single" w:sz="4" w:space="0" w:color="auto"/>
              <w:bottom w:val="nil"/>
              <w:right w:val="nil"/>
            </w:tcBorders>
            <w:noWrap/>
            <w:vAlign w:val="bottom"/>
            <w:hideMark/>
          </w:tcPr>
          <w:p w14:paraId="32A2B1B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687733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355C13B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86D54A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555909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E97D4D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1CDA8A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29CBF95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12A57C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077265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606D3C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EF6B8D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A1E7B4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E6D3FB1" w14:textId="77777777" w:rsidR="002C4CEC" w:rsidRDefault="002C4CEC">
            <w:pPr>
              <w:spacing w:line="256" w:lineRule="auto"/>
              <w:rPr>
                <w:sz w:val="20"/>
                <w:szCs w:val="20"/>
                <w:lang w:val="nl-NL" w:eastAsia="nl-NL"/>
              </w:rPr>
            </w:pPr>
          </w:p>
        </w:tc>
        <w:tc>
          <w:tcPr>
            <w:tcW w:w="151" w:type="dxa"/>
            <w:noWrap/>
            <w:vAlign w:val="bottom"/>
            <w:hideMark/>
          </w:tcPr>
          <w:p w14:paraId="403159EB" w14:textId="77777777" w:rsidR="002C4CEC" w:rsidRDefault="002C4CEC">
            <w:pPr>
              <w:spacing w:line="256" w:lineRule="auto"/>
              <w:rPr>
                <w:sz w:val="20"/>
                <w:szCs w:val="20"/>
                <w:lang w:val="nl-NL" w:eastAsia="nl-NL"/>
              </w:rPr>
            </w:pPr>
          </w:p>
        </w:tc>
        <w:tc>
          <w:tcPr>
            <w:tcW w:w="1557" w:type="dxa"/>
            <w:noWrap/>
            <w:vAlign w:val="bottom"/>
            <w:hideMark/>
          </w:tcPr>
          <w:p w14:paraId="40536683" w14:textId="77777777" w:rsidR="002C4CEC" w:rsidRDefault="002C4CEC">
            <w:pPr>
              <w:spacing w:line="256" w:lineRule="auto"/>
              <w:rPr>
                <w:sz w:val="20"/>
                <w:szCs w:val="20"/>
                <w:lang w:val="nl-NL" w:eastAsia="nl-NL"/>
              </w:rPr>
            </w:pPr>
          </w:p>
        </w:tc>
      </w:tr>
      <w:tr w:rsidR="002C4CEC" w14:paraId="22A540B9" w14:textId="77777777" w:rsidTr="00A80AEB">
        <w:trPr>
          <w:trHeight w:val="300"/>
          <w:jc w:val="center"/>
        </w:trPr>
        <w:tc>
          <w:tcPr>
            <w:tcW w:w="201" w:type="dxa"/>
            <w:tcBorders>
              <w:top w:val="nil"/>
              <w:left w:val="single" w:sz="4" w:space="0" w:color="auto"/>
              <w:bottom w:val="nil"/>
              <w:right w:val="nil"/>
            </w:tcBorders>
            <w:noWrap/>
            <w:vAlign w:val="bottom"/>
            <w:hideMark/>
          </w:tcPr>
          <w:p w14:paraId="732952D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35BAB78"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2 Gegevensbeheer</w:t>
            </w:r>
          </w:p>
        </w:tc>
        <w:tc>
          <w:tcPr>
            <w:tcW w:w="532" w:type="dxa"/>
            <w:noWrap/>
            <w:vAlign w:val="bottom"/>
            <w:hideMark/>
          </w:tcPr>
          <w:p w14:paraId="3ECDD843"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9EE489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564E42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A90ED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4F8137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2C0EE8D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3072D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55E57C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F5AE52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D16044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50AEDBFA"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F39EB0C" w14:textId="77777777" w:rsidR="002C4CEC" w:rsidRDefault="002C4CEC">
            <w:pPr>
              <w:spacing w:line="256" w:lineRule="auto"/>
              <w:rPr>
                <w:sz w:val="20"/>
                <w:szCs w:val="20"/>
                <w:lang w:val="nl-NL" w:eastAsia="nl-NL"/>
              </w:rPr>
            </w:pPr>
          </w:p>
        </w:tc>
        <w:tc>
          <w:tcPr>
            <w:tcW w:w="151" w:type="dxa"/>
            <w:noWrap/>
            <w:vAlign w:val="bottom"/>
            <w:hideMark/>
          </w:tcPr>
          <w:p w14:paraId="4BFB1469" w14:textId="77777777" w:rsidR="002C4CEC" w:rsidRDefault="002C4CEC">
            <w:pPr>
              <w:spacing w:line="256" w:lineRule="auto"/>
              <w:rPr>
                <w:sz w:val="20"/>
                <w:szCs w:val="20"/>
                <w:lang w:val="nl-NL" w:eastAsia="nl-NL"/>
              </w:rPr>
            </w:pPr>
          </w:p>
        </w:tc>
        <w:tc>
          <w:tcPr>
            <w:tcW w:w="1557" w:type="dxa"/>
            <w:noWrap/>
            <w:vAlign w:val="bottom"/>
            <w:hideMark/>
          </w:tcPr>
          <w:p w14:paraId="7A4ACCF1" w14:textId="77777777" w:rsidR="002C4CEC" w:rsidRDefault="002C4CEC">
            <w:pPr>
              <w:spacing w:line="256" w:lineRule="auto"/>
              <w:rPr>
                <w:sz w:val="20"/>
                <w:szCs w:val="20"/>
                <w:lang w:val="nl-NL" w:eastAsia="nl-NL"/>
              </w:rPr>
            </w:pPr>
          </w:p>
        </w:tc>
      </w:tr>
      <w:tr w:rsidR="002C4CEC" w14:paraId="161F46AE" w14:textId="77777777" w:rsidTr="00A80AEB">
        <w:trPr>
          <w:trHeight w:val="300"/>
          <w:jc w:val="center"/>
        </w:trPr>
        <w:tc>
          <w:tcPr>
            <w:tcW w:w="201" w:type="dxa"/>
            <w:tcBorders>
              <w:top w:val="nil"/>
              <w:left w:val="single" w:sz="4" w:space="0" w:color="auto"/>
              <w:bottom w:val="nil"/>
              <w:right w:val="nil"/>
            </w:tcBorders>
            <w:noWrap/>
            <w:vAlign w:val="bottom"/>
            <w:hideMark/>
          </w:tcPr>
          <w:p w14:paraId="38B0C6C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0C5DA3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2.1 BMS/ OMS</w:t>
            </w:r>
          </w:p>
        </w:tc>
        <w:tc>
          <w:tcPr>
            <w:tcW w:w="532" w:type="dxa"/>
            <w:noWrap/>
            <w:vAlign w:val="bottom"/>
            <w:hideMark/>
          </w:tcPr>
          <w:p w14:paraId="71524739"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C8359A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61356E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EFA944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E17E5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65BAFB7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14DD29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1955E0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A43E9B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A6AB2E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A5F21E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EA5C6FD" w14:textId="77777777" w:rsidR="002C4CEC" w:rsidRDefault="002C4CEC">
            <w:pPr>
              <w:spacing w:line="256" w:lineRule="auto"/>
              <w:rPr>
                <w:sz w:val="20"/>
                <w:szCs w:val="20"/>
                <w:lang w:val="nl-NL" w:eastAsia="nl-NL"/>
              </w:rPr>
            </w:pPr>
          </w:p>
        </w:tc>
        <w:tc>
          <w:tcPr>
            <w:tcW w:w="151" w:type="dxa"/>
            <w:noWrap/>
            <w:vAlign w:val="bottom"/>
            <w:hideMark/>
          </w:tcPr>
          <w:p w14:paraId="08CF8060" w14:textId="77777777" w:rsidR="002C4CEC" w:rsidRDefault="002C4CEC">
            <w:pPr>
              <w:spacing w:line="256" w:lineRule="auto"/>
              <w:rPr>
                <w:sz w:val="20"/>
                <w:szCs w:val="20"/>
                <w:lang w:val="nl-NL" w:eastAsia="nl-NL"/>
              </w:rPr>
            </w:pPr>
          </w:p>
        </w:tc>
        <w:tc>
          <w:tcPr>
            <w:tcW w:w="1557" w:type="dxa"/>
            <w:noWrap/>
            <w:vAlign w:val="bottom"/>
            <w:hideMark/>
          </w:tcPr>
          <w:p w14:paraId="1B7C99A6" w14:textId="77777777" w:rsidR="002C4CEC" w:rsidRDefault="002C4CEC">
            <w:pPr>
              <w:spacing w:line="256" w:lineRule="auto"/>
              <w:rPr>
                <w:sz w:val="20"/>
                <w:szCs w:val="20"/>
                <w:lang w:val="nl-NL" w:eastAsia="nl-NL"/>
              </w:rPr>
            </w:pPr>
          </w:p>
        </w:tc>
      </w:tr>
      <w:tr w:rsidR="002C4CEC" w14:paraId="5A6A75CB" w14:textId="77777777" w:rsidTr="00A80AEB">
        <w:trPr>
          <w:trHeight w:val="300"/>
          <w:jc w:val="center"/>
        </w:trPr>
        <w:tc>
          <w:tcPr>
            <w:tcW w:w="201" w:type="dxa"/>
            <w:tcBorders>
              <w:top w:val="nil"/>
              <w:left w:val="single" w:sz="4" w:space="0" w:color="auto"/>
              <w:bottom w:val="nil"/>
              <w:right w:val="nil"/>
            </w:tcBorders>
            <w:noWrap/>
            <w:vAlign w:val="bottom"/>
            <w:hideMark/>
          </w:tcPr>
          <w:p w14:paraId="48E73EB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A5E444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2.2 Softwarebeheer</w:t>
            </w:r>
          </w:p>
        </w:tc>
        <w:tc>
          <w:tcPr>
            <w:tcW w:w="532" w:type="dxa"/>
            <w:noWrap/>
            <w:vAlign w:val="bottom"/>
            <w:hideMark/>
          </w:tcPr>
          <w:p w14:paraId="3D6E4869"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ADCBE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179DDD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B4001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182C22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005E53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DB7B00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AE896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7DB9C3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F05787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FEB892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9F99D24" w14:textId="77777777" w:rsidR="002C4CEC" w:rsidRDefault="002C4CEC">
            <w:pPr>
              <w:spacing w:line="256" w:lineRule="auto"/>
              <w:rPr>
                <w:sz w:val="20"/>
                <w:szCs w:val="20"/>
                <w:lang w:val="nl-NL" w:eastAsia="nl-NL"/>
              </w:rPr>
            </w:pPr>
          </w:p>
        </w:tc>
        <w:tc>
          <w:tcPr>
            <w:tcW w:w="151" w:type="dxa"/>
            <w:noWrap/>
            <w:vAlign w:val="bottom"/>
            <w:hideMark/>
          </w:tcPr>
          <w:p w14:paraId="780E7792" w14:textId="77777777" w:rsidR="002C4CEC" w:rsidRDefault="002C4CEC">
            <w:pPr>
              <w:spacing w:line="256" w:lineRule="auto"/>
              <w:rPr>
                <w:sz w:val="20"/>
                <w:szCs w:val="20"/>
                <w:lang w:val="nl-NL" w:eastAsia="nl-NL"/>
              </w:rPr>
            </w:pPr>
          </w:p>
        </w:tc>
        <w:tc>
          <w:tcPr>
            <w:tcW w:w="1557" w:type="dxa"/>
            <w:noWrap/>
            <w:vAlign w:val="bottom"/>
            <w:hideMark/>
          </w:tcPr>
          <w:p w14:paraId="5E0E01DD" w14:textId="77777777" w:rsidR="002C4CEC" w:rsidRDefault="002C4CEC">
            <w:pPr>
              <w:spacing w:line="256" w:lineRule="auto"/>
              <w:rPr>
                <w:sz w:val="20"/>
                <w:szCs w:val="20"/>
                <w:lang w:val="nl-NL" w:eastAsia="nl-NL"/>
              </w:rPr>
            </w:pPr>
          </w:p>
        </w:tc>
      </w:tr>
      <w:tr w:rsidR="002C4CEC" w14:paraId="1A1A3311" w14:textId="77777777" w:rsidTr="00A80AEB">
        <w:trPr>
          <w:trHeight w:val="300"/>
          <w:jc w:val="center"/>
        </w:trPr>
        <w:tc>
          <w:tcPr>
            <w:tcW w:w="201" w:type="dxa"/>
            <w:tcBorders>
              <w:top w:val="nil"/>
              <w:left w:val="single" w:sz="4" w:space="0" w:color="auto"/>
              <w:bottom w:val="nil"/>
              <w:right w:val="nil"/>
            </w:tcBorders>
            <w:noWrap/>
            <w:vAlign w:val="bottom"/>
            <w:hideMark/>
          </w:tcPr>
          <w:p w14:paraId="4135C5E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46F65B5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2.3 Cybersecurity</w:t>
            </w:r>
          </w:p>
        </w:tc>
        <w:tc>
          <w:tcPr>
            <w:tcW w:w="532" w:type="dxa"/>
            <w:noWrap/>
            <w:vAlign w:val="bottom"/>
            <w:hideMark/>
          </w:tcPr>
          <w:p w14:paraId="741A7DA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7527A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23A36E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E597B9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9E6F58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7C66BD5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C7ACFB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E800F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71CD4E1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C38C9CD"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9A29F6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ECA1BD7" w14:textId="77777777" w:rsidR="002C4CEC" w:rsidRDefault="002C4CEC">
            <w:pPr>
              <w:spacing w:line="256" w:lineRule="auto"/>
              <w:rPr>
                <w:sz w:val="20"/>
                <w:szCs w:val="20"/>
                <w:lang w:val="nl-NL" w:eastAsia="nl-NL"/>
              </w:rPr>
            </w:pPr>
          </w:p>
        </w:tc>
        <w:tc>
          <w:tcPr>
            <w:tcW w:w="151" w:type="dxa"/>
            <w:noWrap/>
            <w:vAlign w:val="bottom"/>
            <w:hideMark/>
          </w:tcPr>
          <w:p w14:paraId="3A9AF6C0" w14:textId="77777777" w:rsidR="002C4CEC" w:rsidRDefault="002C4CEC">
            <w:pPr>
              <w:spacing w:line="256" w:lineRule="auto"/>
              <w:rPr>
                <w:sz w:val="20"/>
                <w:szCs w:val="20"/>
                <w:lang w:val="nl-NL" w:eastAsia="nl-NL"/>
              </w:rPr>
            </w:pPr>
          </w:p>
        </w:tc>
        <w:tc>
          <w:tcPr>
            <w:tcW w:w="1557" w:type="dxa"/>
            <w:noWrap/>
            <w:vAlign w:val="bottom"/>
            <w:hideMark/>
          </w:tcPr>
          <w:p w14:paraId="65F8EFF3" w14:textId="77777777" w:rsidR="002C4CEC" w:rsidRDefault="002C4CEC">
            <w:pPr>
              <w:spacing w:line="256" w:lineRule="auto"/>
              <w:rPr>
                <w:sz w:val="20"/>
                <w:szCs w:val="20"/>
                <w:lang w:val="nl-NL" w:eastAsia="nl-NL"/>
              </w:rPr>
            </w:pPr>
          </w:p>
        </w:tc>
      </w:tr>
      <w:tr w:rsidR="002C4CEC" w14:paraId="1E6D8E42" w14:textId="77777777" w:rsidTr="00A80AEB">
        <w:trPr>
          <w:trHeight w:val="300"/>
          <w:jc w:val="center"/>
        </w:trPr>
        <w:tc>
          <w:tcPr>
            <w:tcW w:w="201" w:type="dxa"/>
            <w:tcBorders>
              <w:top w:val="nil"/>
              <w:left w:val="single" w:sz="4" w:space="0" w:color="auto"/>
              <w:bottom w:val="nil"/>
              <w:right w:val="nil"/>
            </w:tcBorders>
            <w:noWrap/>
            <w:vAlign w:val="bottom"/>
            <w:hideMark/>
          </w:tcPr>
          <w:p w14:paraId="7A25DB5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95C22A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2.99 Overige gegevensbeheer</w:t>
            </w:r>
          </w:p>
        </w:tc>
        <w:tc>
          <w:tcPr>
            <w:tcW w:w="532" w:type="dxa"/>
            <w:noWrap/>
            <w:vAlign w:val="bottom"/>
            <w:hideMark/>
          </w:tcPr>
          <w:p w14:paraId="7EA9FAF7"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5A0DCC9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5E6DB3C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19803F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FDBCBB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E22971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00B8AB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5D4CF1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0198BF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F1A1CD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7D1A68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0EF0A0B" w14:textId="77777777" w:rsidR="002C4CEC" w:rsidRDefault="002C4CEC">
            <w:pPr>
              <w:spacing w:line="256" w:lineRule="auto"/>
              <w:rPr>
                <w:sz w:val="20"/>
                <w:szCs w:val="20"/>
                <w:lang w:val="nl-NL" w:eastAsia="nl-NL"/>
              </w:rPr>
            </w:pPr>
          </w:p>
        </w:tc>
        <w:tc>
          <w:tcPr>
            <w:tcW w:w="151" w:type="dxa"/>
            <w:noWrap/>
            <w:vAlign w:val="bottom"/>
            <w:hideMark/>
          </w:tcPr>
          <w:p w14:paraId="1D614940" w14:textId="77777777" w:rsidR="002C4CEC" w:rsidRDefault="002C4CEC">
            <w:pPr>
              <w:spacing w:line="256" w:lineRule="auto"/>
              <w:rPr>
                <w:sz w:val="20"/>
                <w:szCs w:val="20"/>
                <w:lang w:val="nl-NL" w:eastAsia="nl-NL"/>
              </w:rPr>
            </w:pPr>
          </w:p>
        </w:tc>
        <w:tc>
          <w:tcPr>
            <w:tcW w:w="1557" w:type="dxa"/>
            <w:noWrap/>
            <w:vAlign w:val="bottom"/>
            <w:hideMark/>
          </w:tcPr>
          <w:p w14:paraId="3843DC77" w14:textId="77777777" w:rsidR="002C4CEC" w:rsidRDefault="002C4CEC">
            <w:pPr>
              <w:spacing w:line="256" w:lineRule="auto"/>
              <w:rPr>
                <w:sz w:val="20"/>
                <w:szCs w:val="20"/>
                <w:lang w:val="nl-NL" w:eastAsia="nl-NL"/>
              </w:rPr>
            </w:pPr>
          </w:p>
        </w:tc>
      </w:tr>
      <w:tr w:rsidR="002C4CEC" w14:paraId="217B9701" w14:textId="77777777" w:rsidTr="00A80AEB">
        <w:trPr>
          <w:trHeight w:val="300"/>
          <w:jc w:val="center"/>
        </w:trPr>
        <w:tc>
          <w:tcPr>
            <w:tcW w:w="201" w:type="dxa"/>
            <w:tcBorders>
              <w:top w:val="nil"/>
              <w:left w:val="single" w:sz="4" w:space="0" w:color="auto"/>
              <w:bottom w:val="nil"/>
              <w:right w:val="nil"/>
            </w:tcBorders>
            <w:noWrap/>
            <w:vAlign w:val="bottom"/>
            <w:hideMark/>
          </w:tcPr>
          <w:p w14:paraId="6BF7495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8C4DCB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0353C06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F0A0A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F2FDF7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A9C29F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404192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2C455D6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C1E3F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F7B778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2EA440F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E5C366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62A06AA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F297DE3" w14:textId="77777777" w:rsidR="002C4CEC" w:rsidRDefault="002C4CEC">
            <w:pPr>
              <w:spacing w:line="256" w:lineRule="auto"/>
              <w:rPr>
                <w:sz w:val="20"/>
                <w:szCs w:val="20"/>
                <w:lang w:val="nl-NL" w:eastAsia="nl-NL"/>
              </w:rPr>
            </w:pPr>
          </w:p>
        </w:tc>
        <w:tc>
          <w:tcPr>
            <w:tcW w:w="151" w:type="dxa"/>
            <w:noWrap/>
            <w:vAlign w:val="bottom"/>
            <w:hideMark/>
          </w:tcPr>
          <w:p w14:paraId="35CF3DCA" w14:textId="77777777" w:rsidR="002C4CEC" w:rsidRDefault="002C4CEC">
            <w:pPr>
              <w:spacing w:line="256" w:lineRule="auto"/>
              <w:rPr>
                <w:sz w:val="20"/>
                <w:szCs w:val="20"/>
                <w:lang w:val="nl-NL" w:eastAsia="nl-NL"/>
              </w:rPr>
            </w:pPr>
          </w:p>
        </w:tc>
        <w:tc>
          <w:tcPr>
            <w:tcW w:w="1557" w:type="dxa"/>
            <w:noWrap/>
            <w:vAlign w:val="bottom"/>
            <w:hideMark/>
          </w:tcPr>
          <w:p w14:paraId="6A823D6E" w14:textId="77777777" w:rsidR="002C4CEC" w:rsidRDefault="002C4CEC">
            <w:pPr>
              <w:spacing w:line="256" w:lineRule="auto"/>
              <w:rPr>
                <w:sz w:val="20"/>
                <w:szCs w:val="20"/>
                <w:lang w:val="nl-NL" w:eastAsia="nl-NL"/>
              </w:rPr>
            </w:pPr>
          </w:p>
        </w:tc>
      </w:tr>
      <w:tr w:rsidR="002C4CEC" w14:paraId="497D24A7" w14:textId="77777777" w:rsidTr="00A80AEB">
        <w:trPr>
          <w:trHeight w:val="300"/>
          <w:jc w:val="center"/>
        </w:trPr>
        <w:tc>
          <w:tcPr>
            <w:tcW w:w="201" w:type="dxa"/>
            <w:tcBorders>
              <w:top w:val="nil"/>
              <w:left w:val="single" w:sz="4" w:space="0" w:color="auto"/>
              <w:bottom w:val="nil"/>
              <w:right w:val="nil"/>
            </w:tcBorders>
            <w:noWrap/>
            <w:vAlign w:val="bottom"/>
            <w:hideMark/>
          </w:tcPr>
          <w:p w14:paraId="1D5CC6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B330F85"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3 Verhelpen storingen en gebreken</w:t>
            </w:r>
          </w:p>
        </w:tc>
        <w:tc>
          <w:tcPr>
            <w:tcW w:w="532" w:type="dxa"/>
            <w:noWrap/>
            <w:vAlign w:val="bottom"/>
            <w:hideMark/>
          </w:tcPr>
          <w:p w14:paraId="40E70F19"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B3B0B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32B4F9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F986C3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57CE54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373D5F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DE3448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2C9084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54F2A5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9190FD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180C38D"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3DAF760" w14:textId="77777777" w:rsidR="002C4CEC" w:rsidRDefault="002C4CEC">
            <w:pPr>
              <w:spacing w:line="256" w:lineRule="auto"/>
              <w:rPr>
                <w:sz w:val="20"/>
                <w:szCs w:val="20"/>
                <w:lang w:val="nl-NL" w:eastAsia="nl-NL"/>
              </w:rPr>
            </w:pPr>
          </w:p>
        </w:tc>
        <w:tc>
          <w:tcPr>
            <w:tcW w:w="151" w:type="dxa"/>
            <w:noWrap/>
            <w:vAlign w:val="bottom"/>
            <w:hideMark/>
          </w:tcPr>
          <w:p w14:paraId="32510128" w14:textId="77777777" w:rsidR="002C4CEC" w:rsidRDefault="002C4CEC">
            <w:pPr>
              <w:spacing w:line="256" w:lineRule="auto"/>
              <w:rPr>
                <w:sz w:val="20"/>
                <w:szCs w:val="20"/>
                <w:lang w:val="nl-NL" w:eastAsia="nl-NL"/>
              </w:rPr>
            </w:pPr>
          </w:p>
        </w:tc>
        <w:tc>
          <w:tcPr>
            <w:tcW w:w="1557" w:type="dxa"/>
            <w:noWrap/>
            <w:vAlign w:val="bottom"/>
            <w:hideMark/>
          </w:tcPr>
          <w:p w14:paraId="68A628EE" w14:textId="77777777" w:rsidR="002C4CEC" w:rsidRDefault="002C4CEC">
            <w:pPr>
              <w:spacing w:line="256" w:lineRule="auto"/>
              <w:rPr>
                <w:sz w:val="20"/>
                <w:szCs w:val="20"/>
                <w:lang w:val="nl-NL" w:eastAsia="nl-NL"/>
              </w:rPr>
            </w:pPr>
          </w:p>
        </w:tc>
      </w:tr>
      <w:tr w:rsidR="002C4CEC" w14:paraId="1675F03A" w14:textId="77777777" w:rsidTr="00A80AEB">
        <w:trPr>
          <w:trHeight w:val="300"/>
          <w:jc w:val="center"/>
        </w:trPr>
        <w:tc>
          <w:tcPr>
            <w:tcW w:w="201" w:type="dxa"/>
            <w:tcBorders>
              <w:top w:val="nil"/>
              <w:left w:val="single" w:sz="4" w:space="0" w:color="auto"/>
              <w:bottom w:val="nil"/>
              <w:right w:val="nil"/>
            </w:tcBorders>
            <w:noWrap/>
            <w:vAlign w:val="bottom"/>
            <w:hideMark/>
          </w:tcPr>
          <w:p w14:paraId="60F3ED9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8EF7CC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3.1 Werktuigbouwkundig &amp; Electrotechnisch</w:t>
            </w:r>
          </w:p>
        </w:tc>
        <w:tc>
          <w:tcPr>
            <w:tcW w:w="532" w:type="dxa"/>
            <w:noWrap/>
            <w:vAlign w:val="bottom"/>
            <w:hideMark/>
          </w:tcPr>
          <w:p w14:paraId="66937300"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1AFBF7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E51D4E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460BDF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E647A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2FC535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B9784A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EC8D64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9D24DC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3FF4E5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46C770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01E4BB0" w14:textId="77777777" w:rsidR="002C4CEC" w:rsidRDefault="002C4CEC">
            <w:pPr>
              <w:spacing w:line="256" w:lineRule="auto"/>
              <w:rPr>
                <w:sz w:val="20"/>
                <w:szCs w:val="20"/>
                <w:lang w:val="nl-NL" w:eastAsia="nl-NL"/>
              </w:rPr>
            </w:pPr>
          </w:p>
        </w:tc>
        <w:tc>
          <w:tcPr>
            <w:tcW w:w="151" w:type="dxa"/>
            <w:noWrap/>
            <w:vAlign w:val="bottom"/>
            <w:hideMark/>
          </w:tcPr>
          <w:p w14:paraId="354A6F1D" w14:textId="77777777" w:rsidR="002C4CEC" w:rsidRDefault="002C4CEC">
            <w:pPr>
              <w:spacing w:line="256" w:lineRule="auto"/>
              <w:rPr>
                <w:sz w:val="20"/>
                <w:szCs w:val="20"/>
                <w:lang w:val="nl-NL" w:eastAsia="nl-NL"/>
              </w:rPr>
            </w:pPr>
          </w:p>
        </w:tc>
        <w:tc>
          <w:tcPr>
            <w:tcW w:w="1557" w:type="dxa"/>
            <w:noWrap/>
            <w:vAlign w:val="bottom"/>
            <w:hideMark/>
          </w:tcPr>
          <w:p w14:paraId="03956CA7" w14:textId="77777777" w:rsidR="002C4CEC" w:rsidRDefault="002C4CEC">
            <w:pPr>
              <w:spacing w:line="256" w:lineRule="auto"/>
              <w:rPr>
                <w:sz w:val="20"/>
                <w:szCs w:val="20"/>
                <w:lang w:val="nl-NL" w:eastAsia="nl-NL"/>
              </w:rPr>
            </w:pPr>
          </w:p>
        </w:tc>
      </w:tr>
      <w:tr w:rsidR="002C4CEC" w14:paraId="5A66F476" w14:textId="77777777" w:rsidTr="00A80AEB">
        <w:trPr>
          <w:trHeight w:val="300"/>
          <w:jc w:val="center"/>
        </w:trPr>
        <w:tc>
          <w:tcPr>
            <w:tcW w:w="201" w:type="dxa"/>
            <w:tcBorders>
              <w:top w:val="nil"/>
              <w:left w:val="single" w:sz="4" w:space="0" w:color="auto"/>
              <w:bottom w:val="nil"/>
              <w:right w:val="nil"/>
            </w:tcBorders>
            <w:noWrap/>
            <w:vAlign w:val="bottom"/>
            <w:hideMark/>
          </w:tcPr>
          <w:p w14:paraId="458DA55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60C738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3.2 Civiel (gebouw en terreinen)</w:t>
            </w:r>
          </w:p>
        </w:tc>
        <w:tc>
          <w:tcPr>
            <w:tcW w:w="532" w:type="dxa"/>
            <w:noWrap/>
            <w:vAlign w:val="bottom"/>
            <w:hideMark/>
          </w:tcPr>
          <w:p w14:paraId="06BA324F"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3028AFC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3EB5BA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727D5A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E3C6C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F1BDFA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B60633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BC9E78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BC3FDA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8E616A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DFFE69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D3E64EE" w14:textId="77777777" w:rsidR="002C4CEC" w:rsidRDefault="002C4CEC">
            <w:pPr>
              <w:spacing w:line="256" w:lineRule="auto"/>
              <w:rPr>
                <w:sz w:val="20"/>
                <w:szCs w:val="20"/>
                <w:lang w:val="nl-NL" w:eastAsia="nl-NL"/>
              </w:rPr>
            </w:pPr>
          </w:p>
        </w:tc>
        <w:tc>
          <w:tcPr>
            <w:tcW w:w="151" w:type="dxa"/>
            <w:noWrap/>
            <w:vAlign w:val="bottom"/>
            <w:hideMark/>
          </w:tcPr>
          <w:p w14:paraId="3DB2E749" w14:textId="77777777" w:rsidR="002C4CEC" w:rsidRDefault="002C4CEC">
            <w:pPr>
              <w:spacing w:line="256" w:lineRule="auto"/>
              <w:rPr>
                <w:sz w:val="20"/>
                <w:szCs w:val="20"/>
                <w:lang w:val="nl-NL" w:eastAsia="nl-NL"/>
              </w:rPr>
            </w:pPr>
          </w:p>
        </w:tc>
        <w:tc>
          <w:tcPr>
            <w:tcW w:w="1557" w:type="dxa"/>
            <w:noWrap/>
            <w:vAlign w:val="bottom"/>
            <w:hideMark/>
          </w:tcPr>
          <w:p w14:paraId="135FB9C8" w14:textId="77777777" w:rsidR="002C4CEC" w:rsidRDefault="002C4CEC">
            <w:pPr>
              <w:spacing w:line="256" w:lineRule="auto"/>
              <w:rPr>
                <w:sz w:val="20"/>
                <w:szCs w:val="20"/>
                <w:lang w:val="nl-NL" w:eastAsia="nl-NL"/>
              </w:rPr>
            </w:pPr>
          </w:p>
        </w:tc>
      </w:tr>
      <w:tr w:rsidR="002C4CEC" w14:paraId="19BD8663" w14:textId="77777777" w:rsidTr="00A80AEB">
        <w:trPr>
          <w:trHeight w:val="300"/>
          <w:jc w:val="center"/>
        </w:trPr>
        <w:tc>
          <w:tcPr>
            <w:tcW w:w="201" w:type="dxa"/>
            <w:tcBorders>
              <w:top w:val="nil"/>
              <w:left w:val="single" w:sz="4" w:space="0" w:color="auto"/>
              <w:bottom w:val="nil"/>
              <w:right w:val="nil"/>
            </w:tcBorders>
            <w:noWrap/>
            <w:vAlign w:val="bottom"/>
            <w:hideMark/>
          </w:tcPr>
          <w:p w14:paraId="3ABD45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A2622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3.3 Storingswachtdienst</w:t>
            </w:r>
          </w:p>
        </w:tc>
        <w:tc>
          <w:tcPr>
            <w:tcW w:w="532" w:type="dxa"/>
            <w:noWrap/>
            <w:vAlign w:val="bottom"/>
            <w:hideMark/>
          </w:tcPr>
          <w:p w14:paraId="74010593"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63FD6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A1AC76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0612C4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AECD3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0A70F2D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A215C4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CDEDE4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D01F74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7F781C1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DDA41F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920C58A" w14:textId="77777777" w:rsidR="002C4CEC" w:rsidRDefault="002C4CEC">
            <w:pPr>
              <w:spacing w:line="256" w:lineRule="auto"/>
              <w:rPr>
                <w:sz w:val="20"/>
                <w:szCs w:val="20"/>
                <w:lang w:val="nl-NL" w:eastAsia="nl-NL"/>
              </w:rPr>
            </w:pPr>
          </w:p>
        </w:tc>
        <w:tc>
          <w:tcPr>
            <w:tcW w:w="151" w:type="dxa"/>
            <w:noWrap/>
            <w:vAlign w:val="bottom"/>
            <w:hideMark/>
          </w:tcPr>
          <w:p w14:paraId="79473D29" w14:textId="77777777" w:rsidR="002C4CEC" w:rsidRDefault="002C4CEC">
            <w:pPr>
              <w:spacing w:line="256" w:lineRule="auto"/>
              <w:rPr>
                <w:sz w:val="20"/>
                <w:szCs w:val="20"/>
                <w:lang w:val="nl-NL" w:eastAsia="nl-NL"/>
              </w:rPr>
            </w:pPr>
          </w:p>
        </w:tc>
        <w:tc>
          <w:tcPr>
            <w:tcW w:w="1557" w:type="dxa"/>
            <w:noWrap/>
            <w:vAlign w:val="bottom"/>
            <w:hideMark/>
          </w:tcPr>
          <w:p w14:paraId="3D023BD1" w14:textId="77777777" w:rsidR="002C4CEC" w:rsidRDefault="002C4CEC">
            <w:pPr>
              <w:spacing w:line="256" w:lineRule="auto"/>
              <w:rPr>
                <w:sz w:val="20"/>
                <w:szCs w:val="20"/>
                <w:lang w:val="nl-NL" w:eastAsia="nl-NL"/>
              </w:rPr>
            </w:pPr>
          </w:p>
        </w:tc>
      </w:tr>
      <w:tr w:rsidR="002C4CEC" w14:paraId="6F938567" w14:textId="77777777" w:rsidTr="00A80AEB">
        <w:trPr>
          <w:trHeight w:val="300"/>
          <w:jc w:val="center"/>
        </w:trPr>
        <w:tc>
          <w:tcPr>
            <w:tcW w:w="201" w:type="dxa"/>
            <w:tcBorders>
              <w:top w:val="nil"/>
              <w:left w:val="single" w:sz="4" w:space="0" w:color="auto"/>
              <w:bottom w:val="nil"/>
              <w:right w:val="nil"/>
            </w:tcBorders>
            <w:noWrap/>
            <w:vAlign w:val="bottom"/>
            <w:hideMark/>
          </w:tcPr>
          <w:p w14:paraId="16D9460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861428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3.4 Verhelpen afkeurpunten keuringsplichtige delen</w:t>
            </w:r>
          </w:p>
        </w:tc>
        <w:tc>
          <w:tcPr>
            <w:tcW w:w="532" w:type="dxa"/>
            <w:noWrap/>
            <w:vAlign w:val="bottom"/>
            <w:hideMark/>
          </w:tcPr>
          <w:p w14:paraId="36412A47"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CFFB05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81D15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EDE3B8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E9E60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1CDE045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C590F8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FB4FE3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D8A485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D063E2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38BEE89"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A4ABB6F" w14:textId="77777777" w:rsidR="002C4CEC" w:rsidRDefault="002C4CEC">
            <w:pPr>
              <w:spacing w:line="256" w:lineRule="auto"/>
              <w:rPr>
                <w:sz w:val="20"/>
                <w:szCs w:val="20"/>
                <w:lang w:val="nl-NL" w:eastAsia="nl-NL"/>
              </w:rPr>
            </w:pPr>
          </w:p>
        </w:tc>
        <w:tc>
          <w:tcPr>
            <w:tcW w:w="151" w:type="dxa"/>
            <w:noWrap/>
            <w:vAlign w:val="bottom"/>
            <w:hideMark/>
          </w:tcPr>
          <w:p w14:paraId="30057DF9" w14:textId="77777777" w:rsidR="002C4CEC" w:rsidRDefault="002C4CEC">
            <w:pPr>
              <w:spacing w:line="256" w:lineRule="auto"/>
              <w:rPr>
                <w:sz w:val="20"/>
                <w:szCs w:val="20"/>
                <w:lang w:val="nl-NL" w:eastAsia="nl-NL"/>
              </w:rPr>
            </w:pPr>
          </w:p>
        </w:tc>
        <w:tc>
          <w:tcPr>
            <w:tcW w:w="1557" w:type="dxa"/>
            <w:noWrap/>
            <w:vAlign w:val="bottom"/>
            <w:hideMark/>
          </w:tcPr>
          <w:p w14:paraId="5DBE7B78" w14:textId="77777777" w:rsidR="002C4CEC" w:rsidRDefault="002C4CEC">
            <w:pPr>
              <w:spacing w:line="256" w:lineRule="auto"/>
              <w:rPr>
                <w:sz w:val="20"/>
                <w:szCs w:val="20"/>
                <w:lang w:val="nl-NL" w:eastAsia="nl-NL"/>
              </w:rPr>
            </w:pPr>
          </w:p>
        </w:tc>
      </w:tr>
      <w:tr w:rsidR="002C4CEC" w14:paraId="0802FA2C" w14:textId="77777777" w:rsidTr="00A80AEB">
        <w:trPr>
          <w:trHeight w:val="300"/>
          <w:jc w:val="center"/>
        </w:trPr>
        <w:tc>
          <w:tcPr>
            <w:tcW w:w="201" w:type="dxa"/>
            <w:tcBorders>
              <w:top w:val="nil"/>
              <w:left w:val="single" w:sz="4" w:space="0" w:color="auto"/>
              <w:bottom w:val="nil"/>
              <w:right w:val="nil"/>
            </w:tcBorders>
            <w:noWrap/>
            <w:vAlign w:val="bottom"/>
            <w:hideMark/>
          </w:tcPr>
          <w:p w14:paraId="0971C6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CD1DB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3.99 Overige verhelpen storingen en gebreken</w:t>
            </w:r>
          </w:p>
        </w:tc>
        <w:tc>
          <w:tcPr>
            <w:tcW w:w="532" w:type="dxa"/>
            <w:noWrap/>
            <w:vAlign w:val="bottom"/>
            <w:hideMark/>
          </w:tcPr>
          <w:p w14:paraId="49E57C46"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03DD702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124897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1BB94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432F6D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233D07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8D27BC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DE3E48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AC3CBD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46FD00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308D272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2234E32" w14:textId="77777777" w:rsidR="002C4CEC" w:rsidRDefault="002C4CEC">
            <w:pPr>
              <w:spacing w:line="256" w:lineRule="auto"/>
              <w:rPr>
                <w:sz w:val="20"/>
                <w:szCs w:val="20"/>
                <w:lang w:val="nl-NL" w:eastAsia="nl-NL"/>
              </w:rPr>
            </w:pPr>
          </w:p>
        </w:tc>
        <w:tc>
          <w:tcPr>
            <w:tcW w:w="151" w:type="dxa"/>
            <w:noWrap/>
            <w:vAlign w:val="bottom"/>
            <w:hideMark/>
          </w:tcPr>
          <w:p w14:paraId="0F7B9DE6" w14:textId="77777777" w:rsidR="002C4CEC" w:rsidRDefault="002C4CEC">
            <w:pPr>
              <w:spacing w:line="256" w:lineRule="auto"/>
              <w:rPr>
                <w:sz w:val="20"/>
                <w:szCs w:val="20"/>
                <w:lang w:val="nl-NL" w:eastAsia="nl-NL"/>
              </w:rPr>
            </w:pPr>
          </w:p>
        </w:tc>
        <w:tc>
          <w:tcPr>
            <w:tcW w:w="1557" w:type="dxa"/>
            <w:noWrap/>
            <w:vAlign w:val="bottom"/>
            <w:hideMark/>
          </w:tcPr>
          <w:p w14:paraId="146529D8" w14:textId="77777777" w:rsidR="002C4CEC" w:rsidRDefault="002C4CEC">
            <w:pPr>
              <w:spacing w:line="256" w:lineRule="auto"/>
              <w:rPr>
                <w:sz w:val="20"/>
                <w:szCs w:val="20"/>
                <w:lang w:val="nl-NL" w:eastAsia="nl-NL"/>
              </w:rPr>
            </w:pPr>
          </w:p>
        </w:tc>
      </w:tr>
      <w:tr w:rsidR="002C4CEC" w14:paraId="7E2CF8AF" w14:textId="77777777" w:rsidTr="00A80AEB">
        <w:trPr>
          <w:trHeight w:val="300"/>
          <w:jc w:val="center"/>
        </w:trPr>
        <w:tc>
          <w:tcPr>
            <w:tcW w:w="201" w:type="dxa"/>
            <w:tcBorders>
              <w:top w:val="nil"/>
              <w:left w:val="single" w:sz="4" w:space="0" w:color="auto"/>
              <w:bottom w:val="nil"/>
              <w:right w:val="nil"/>
            </w:tcBorders>
            <w:noWrap/>
            <w:vAlign w:val="bottom"/>
            <w:hideMark/>
          </w:tcPr>
          <w:p w14:paraId="75440E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EDAE42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3E70970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005F75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91D880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CF80C8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305375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A28C31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8D15C4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2CE644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2EA49D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11EB61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223C37B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B316900" w14:textId="77777777" w:rsidR="002C4CEC" w:rsidRDefault="002C4CEC">
            <w:pPr>
              <w:spacing w:line="256" w:lineRule="auto"/>
              <w:rPr>
                <w:sz w:val="20"/>
                <w:szCs w:val="20"/>
                <w:lang w:val="nl-NL" w:eastAsia="nl-NL"/>
              </w:rPr>
            </w:pPr>
          </w:p>
        </w:tc>
        <w:tc>
          <w:tcPr>
            <w:tcW w:w="151" w:type="dxa"/>
            <w:noWrap/>
            <w:vAlign w:val="bottom"/>
            <w:hideMark/>
          </w:tcPr>
          <w:p w14:paraId="31960DD3" w14:textId="77777777" w:rsidR="002C4CEC" w:rsidRDefault="002C4CEC">
            <w:pPr>
              <w:spacing w:line="256" w:lineRule="auto"/>
              <w:rPr>
                <w:sz w:val="20"/>
                <w:szCs w:val="20"/>
                <w:lang w:val="nl-NL" w:eastAsia="nl-NL"/>
              </w:rPr>
            </w:pPr>
          </w:p>
        </w:tc>
        <w:tc>
          <w:tcPr>
            <w:tcW w:w="1557" w:type="dxa"/>
            <w:noWrap/>
            <w:vAlign w:val="bottom"/>
            <w:hideMark/>
          </w:tcPr>
          <w:p w14:paraId="649D35FC" w14:textId="77777777" w:rsidR="002C4CEC" w:rsidRDefault="002C4CEC">
            <w:pPr>
              <w:spacing w:line="256" w:lineRule="auto"/>
              <w:rPr>
                <w:sz w:val="20"/>
                <w:szCs w:val="20"/>
                <w:lang w:val="nl-NL" w:eastAsia="nl-NL"/>
              </w:rPr>
            </w:pPr>
          </w:p>
        </w:tc>
      </w:tr>
      <w:tr w:rsidR="002C4CEC" w14:paraId="249DC5B5" w14:textId="77777777" w:rsidTr="00A80AEB">
        <w:trPr>
          <w:trHeight w:val="300"/>
          <w:jc w:val="center"/>
        </w:trPr>
        <w:tc>
          <w:tcPr>
            <w:tcW w:w="201" w:type="dxa"/>
            <w:tcBorders>
              <w:top w:val="nil"/>
              <w:left w:val="single" w:sz="4" w:space="0" w:color="auto"/>
              <w:bottom w:val="nil"/>
              <w:right w:val="nil"/>
            </w:tcBorders>
            <w:noWrap/>
            <w:vAlign w:val="bottom"/>
            <w:hideMark/>
          </w:tcPr>
          <w:p w14:paraId="1E4D40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4A66F4E"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4 Duurzaamheid</w:t>
            </w:r>
          </w:p>
        </w:tc>
        <w:tc>
          <w:tcPr>
            <w:tcW w:w="532" w:type="dxa"/>
            <w:noWrap/>
            <w:vAlign w:val="bottom"/>
            <w:hideMark/>
          </w:tcPr>
          <w:p w14:paraId="5008C293"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B1D66E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20297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8687DA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BA9132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051CFA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D985B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8F0182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DDAB14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9D0FF30"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51DAA5F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C1D99D2" w14:textId="77777777" w:rsidR="002C4CEC" w:rsidRDefault="002C4CEC">
            <w:pPr>
              <w:spacing w:line="256" w:lineRule="auto"/>
              <w:rPr>
                <w:sz w:val="20"/>
                <w:szCs w:val="20"/>
                <w:lang w:val="nl-NL" w:eastAsia="nl-NL"/>
              </w:rPr>
            </w:pPr>
          </w:p>
        </w:tc>
        <w:tc>
          <w:tcPr>
            <w:tcW w:w="151" w:type="dxa"/>
            <w:noWrap/>
            <w:vAlign w:val="bottom"/>
            <w:hideMark/>
          </w:tcPr>
          <w:p w14:paraId="26A2E3C2" w14:textId="77777777" w:rsidR="002C4CEC" w:rsidRDefault="002C4CEC">
            <w:pPr>
              <w:spacing w:line="256" w:lineRule="auto"/>
              <w:rPr>
                <w:sz w:val="20"/>
                <w:szCs w:val="20"/>
                <w:lang w:val="nl-NL" w:eastAsia="nl-NL"/>
              </w:rPr>
            </w:pPr>
          </w:p>
        </w:tc>
        <w:tc>
          <w:tcPr>
            <w:tcW w:w="1557" w:type="dxa"/>
            <w:noWrap/>
            <w:vAlign w:val="bottom"/>
            <w:hideMark/>
          </w:tcPr>
          <w:p w14:paraId="5208547B" w14:textId="77777777" w:rsidR="002C4CEC" w:rsidRDefault="002C4CEC">
            <w:pPr>
              <w:spacing w:line="256" w:lineRule="auto"/>
              <w:rPr>
                <w:sz w:val="20"/>
                <w:szCs w:val="20"/>
                <w:lang w:val="nl-NL" w:eastAsia="nl-NL"/>
              </w:rPr>
            </w:pPr>
          </w:p>
        </w:tc>
      </w:tr>
      <w:tr w:rsidR="002C4CEC" w14:paraId="507D06CB" w14:textId="77777777" w:rsidTr="00A80AEB">
        <w:trPr>
          <w:trHeight w:val="300"/>
          <w:jc w:val="center"/>
        </w:trPr>
        <w:tc>
          <w:tcPr>
            <w:tcW w:w="201" w:type="dxa"/>
            <w:tcBorders>
              <w:top w:val="nil"/>
              <w:left w:val="single" w:sz="4" w:space="0" w:color="auto"/>
              <w:bottom w:val="nil"/>
              <w:right w:val="nil"/>
            </w:tcBorders>
            <w:noWrap/>
            <w:vAlign w:val="bottom"/>
            <w:hideMark/>
          </w:tcPr>
          <w:p w14:paraId="53B66E1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8AB6C0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4.99 Overige duurzaamheid</w:t>
            </w:r>
          </w:p>
        </w:tc>
        <w:tc>
          <w:tcPr>
            <w:tcW w:w="532" w:type="dxa"/>
            <w:noWrap/>
            <w:vAlign w:val="bottom"/>
            <w:hideMark/>
          </w:tcPr>
          <w:p w14:paraId="035C67C5"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B05A38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25EEC9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EA6934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76CD68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456F84D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247E69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B675CA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759FB9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21574A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C28BEE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230590A" w14:textId="77777777" w:rsidR="002C4CEC" w:rsidRDefault="002C4CEC">
            <w:pPr>
              <w:spacing w:line="256" w:lineRule="auto"/>
              <w:rPr>
                <w:sz w:val="20"/>
                <w:szCs w:val="20"/>
                <w:lang w:val="nl-NL" w:eastAsia="nl-NL"/>
              </w:rPr>
            </w:pPr>
          </w:p>
        </w:tc>
        <w:tc>
          <w:tcPr>
            <w:tcW w:w="151" w:type="dxa"/>
            <w:noWrap/>
            <w:vAlign w:val="bottom"/>
            <w:hideMark/>
          </w:tcPr>
          <w:p w14:paraId="43D4CC98" w14:textId="77777777" w:rsidR="002C4CEC" w:rsidRDefault="002C4CEC">
            <w:pPr>
              <w:spacing w:line="256" w:lineRule="auto"/>
              <w:rPr>
                <w:sz w:val="20"/>
                <w:szCs w:val="20"/>
                <w:lang w:val="nl-NL" w:eastAsia="nl-NL"/>
              </w:rPr>
            </w:pPr>
          </w:p>
        </w:tc>
        <w:tc>
          <w:tcPr>
            <w:tcW w:w="1557" w:type="dxa"/>
            <w:noWrap/>
            <w:vAlign w:val="bottom"/>
            <w:hideMark/>
          </w:tcPr>
          <w:p w14:paraId="55B9B5B7" w14:textId="77777777" w:rsidR="002C4CEC" w:rsidRDefault="002C4CEC">
            <w:pPr>
              <w:spacing w:line="256" w:lineRule="auto"/>
              <w:rPr>
                <w:sz w:val="20"/>
                <w:szCs w:val="20"/>
                <w:lang w:val="nl-NL" w:eastAsia="nl-NL"/>
              </w:rPr>
            </w:pPr>
          </w:p>
        </w:tc>
      </w:tr>
      <w:tr w:rsidR="002C4CEC" w14:paraId="17E81286" w14:textId="77777777" w:rsidTr="00A80AEB">
        <w:trPr>
          <w:trHeight w:val="300"/>
          <w:jc w:val="center"/>
        </w:trPr>
        <w:tc>
          <w:tcPr>
            <w:tcW w:w="201" w:type="dxa"/>
            <w:tcBorders>
              <w:top w:val="nil"/>
              <w:left w:val="single" w:sz="4" w:space="0" w:color="auto"/>
              <w:bottom w:val="nil"/>
              <w:right w:val="nil"/>
            </w:tcBorders>
            <w:noWrap/>
            <w:vAlign w:val="bottom"/>
            <w:hideMark/>
          </w:tcPr>
          <w:p w14:paraId="677A87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2A7F10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5FD63EC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933631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36C1F9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6041E2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7065AA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9D146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C87006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226B26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197DEF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A5225DD"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4C837197"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69A993AE" w14:textId="77777777" w:rsidR="002C4CEC" w:rsidRDefault="002C4CEC">
            <w:pPr>
              <w:spacing w:line="256" w:lineRule="auto"/>
              <w:rPr>
                <w:sz w:val="20"/>
                <w:szCs w:val="20"/>
                <w:lang w:val="nl-NL" w:eastAsia="nl-NL"/>
              </w:rPr>
            </w:pPr>
          </w:p>
        </w:tc>
        <w:tc>
          <w:tcPr>
            <w:tcW w:w="151" w:type="dxa"/>
            <w:noWrap/>
            <w:vAlign w:val="bottom"/>
            <w:hideMark/>
          </w:tcPr>
          <w:p w14:paraId="299374A5" w14:textId="77777777" w:rsidR="002C4CEC" w:rsidRDefault="002C4CEC">
            <w:pPr>
              <w:spacing w:line="256" w:lineRule="auto"/>
              <w:rPr>
                <w:sz w:val="20"/>
                <w:szCs w:val="20"/>
                <w:lang w:val="nl-NL" w:eastAsia="nl-NL"/>
              </w:rPr>
            </w:pPr>
          </w:p>
        </w:tc>
        <w:tc>
          <w:tcPr>
            <w:tcW w:w="1557" w:type="dxa"/>
            <w:noWrap/>
            <w:vAlign w:val="bottom"/>
            <w:hideMark/>
          </w:tcPr>
          <w:p w14:paraId="18EEB024" w14:textId="77777777" w:rsidR="002C4CEC" w:rsidRDefault="002C4CEC">
            <w:pPr>
              <w:spacing w:line="256" w:lineRule="auto"/>
              <w:rPr>
                <w:sz w:val="20"/>
                <w:szCs w:val="20"/>
                <w:lang w:val="nl-NL" w:eastAsia="nl-NL"/>
              </w:rPr>
            </w:pPr>
          </w:p>
        </w:tc>
      </w:tr>
      <w:tr w:rsidR="002C4CEC" w14:paraId="1A65787F" w14:textId="77777777" w:rsidTr="00A80AEB">
        <w:trPr>
          <w:trHeight w:val="300"/>
          <w:jc w:val="center"/>
        </w:trPr>
        <w:tc>
          <w:tcPr>
            <w:tcW w:w="201" w:type="dxa"/>
            <w:tcBorders>
              <w:top w:val="nil"/>
              <w:left w:val="single" w:sz="4" w:space="0" w:color="auto"/>
              <w:bottom w:val="nil"/>
              <w:right w:val="nil"/>
            </w:tcBorders>
            <w:noWrap/>
            <w:vAlign w:val="bottom"/>
          </w:tcPr>
          <w:p w14:paraId="3D1B500F"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nil"/>
              <w:right w:val="single" w:sz="4" w:space="0" w:color="auto"/>
            </w:tcBorders>
            <w:noWrap/>
            <w:vAlign w:val="bottom"/>
            <w:hideMark/>
          </w:tcPr>
          <w:p w14:paraId="5BDB1DD3" w14:textId="77777777" w:rsidR="002C4CEC" w:rsidRDefault="002C4CEC">
            <w:pPr>
              <w:spacing w:line="240" w:lineRule="auto"/>
              <w:rPr>
                <w:rFonts w:cs="Calibri"/>
                <w:b/>
                <w:bCs/>
                <w:i/>
                <w:iCs/>
                <w:color w:val="000000"/>
                <w:sz w:val="16"/>
                <w:szCs w:val="16"/>
              </w:rPr>
            </w:pPr>
            <w:r>
              <w:rPr>
                <w:rFonts w:cs="Calibri"/>
                <w:b/>
                <w:bCs/>
                <w:i/>
                <w:iCs/>
                <w:color w:val="000000"/>
                <w:sz w:val="16"/>
                <w:szCs w:val="16"/>
              </w:rPr>
              <w:t>5 Overige Werkzaamheden</w:t>
            </w:r>
          </w:p>
        </w:tc>
        <w:tc>
          <w:tcPr>
            <w:tcW w:w="532" w:type="dxa"/>
            <w:noWrap/>
            <w:vAlign w:val="bottom"/>
          </w:tcPr>
          <w:p w14:paraId="00140159"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nil"/>
            </w:tcBorders>
            <w:noWrap/>
            <w:vAlign w:val="bottom"/>
          </w:tcPr>
          <w:p w14:paraId="1A8450B5"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6118EB06" w14:textId="77777777" w:rsidR="002C4CEC" w:rsidRDefault="002C4CEC">
            <w:pPr>
              <w:spacing w:line="240" w:lineRule="auto"/>
              <w:rPr>
                <w:rFonts w:eastAsia="Times New Roman" w:cs="Times New Roman"/>
                <w:color w:val="000000"/>
                <w:sz w:val="16"/>
                <w:szCs w:val="16"/>
                <w:lang w:val="nl-NL" w:eastAsia="nl-NL"/>
              </w:rPr>
            </w:pPr>
          </w:p>
        </w:tc>
        <w:tc>
          <w:tcPr>
            <w:tcW w:w="1375" w:type="dxa"/>
            <w:noWrap/>
            <w:vAlign w:val="bottom"/>
          </w:tcPr>
          <w:p w14:paraId="13FD2050"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70CD6A3C" w14:textId="77777777" w:rsidR="002C4CEC" w:rsidRDefault="002C4CEC">
            <w:pPr>
              <w:spacing w:line="240" w:lineRule="auto"/>
              <w:rPr>
                <w:rFonts w:eastAsia="Times New Roman" w:cs="Times New Roman"/>
                <w:color w:val="000000"/>
                <w:sz w:val="16"/>
                <w:szCs w:val="16"/>
                <w:lang w:val="nl-NL" w:eastAsia="nl-NL"/>
              </w:rPr>
            </w:pPr>
          </w:p>
        </w:tc>
        <w:tc>
          <w:tcPr>
            <w:tcW w:w="992" w:type="dxa"/>
            <w:noWrap/>
            <w:vAlign w:val="bottom"/>
          </w:tcPr>
          <w:p w14:paraId="13718373"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04CC8BCD" w14:textId="77777777" w:rsidR="002C4CEC" w:rsidRDefault="002C4CEC">
            <w:pPr>
              <w:spacing w:line="240" w:lineRule="auto"/>
              <w:rPr>
                <w:rFonts w:eastAsia="Times New Roman" w:cs="Times New Roman"/>
                <w:color w:val="000000"/>
                <w:sz w:val="16"/>
                <w:szCs w:val="16"/>
                <w:lang w:val="nl-NL" w:eastAsia="nl-NL"/>
              </w:rPr>
            </w:pPr>
          </w:p>
        </w:tc>
        <w:tc>
          <w:tcPr>
            <w:tcW w:w="1375" w:type="dxa"/>
            <w:noWrap/>
            <w:vAlign w:val="bottom"/>
          </w:tcPr>
          <w:p w14:paraId="361BF3B7" w14:textId="77777777" w:rsidR="002C4CEC" w:rsidRDefault="002C4CEC">
            <w:pPr>
              <w:spacing w:line="240" w:lineRule="auto"/>
              <w:rPr>
                <w:rFonts w:eastAsia="Times New Roman" w:cs="Times New Roman"/>
                <w:color w:val="000000"/>
                <w:sz w:val="16"/>
                <w:szCs w:val="16"/>
                <w:lang w:val="nl-NL" w:eastAsia="nl-NL"/>
              </w:rPr>
            </w:pPr>
          </w:p>
        </w:tc>
        <w:tc>
          <w:tcPr>
            <w:tcW w:w="405" w:type="dxa"/>
            <w:tcBorders>
              <w:top w:val="nil"/>
              <w:left w:val="single" w:sz="4" w:space="0" w:color="auto"/>
              <w:bottom w:val="nil"/>
              <w:right w:val="single" w:sz="4" w:space="0" w:color="auto"/>
            </w:tcBorders>
            <w:noWrap/>
            <w:vAlign w:val="bottom"/>
          </w:tcPr>
          <w:p w14:paraId="69618ED1" w14:textId="77777777" w:rsidR="002C4CEC" w:rsidRDefault="002C4CEC">
            <w:pPr>
              <w:spacing w:line="240" w:lineRule="auto"/>
              <w:rPr>
                <w:rFonts w:eastAsia="Times New Roman" w:cs="Times New Roman"/>
                <w:b/>
                <w:bCs/>
                <w:color w:val="000000"/>
                <w:sz w:val="16"/>
                <w:szCs w:val="16"/>
                <w:lang w:val="nl-NL" w:eastAsia="nl-NL"/>
              </w:rPr>
            </w:pPr>
          </w:p>
        </w:tc>
        <w:tc>
          <w:tcPr>
            <w:tcW w:w="803" w:type="dxa"/>
            <w:tcBorders>
              <w:top w:val="nil"/>
              <w:left w:val="nil"/>
              <w:bottom w:val="nil"/>
              <w:right w:val="single" w:sz="4" w:space="0" w:color="auto"/>
            </w:tcBorders>
            <w:noWrap/>
            <w:vAlign w:val="bottom"/>
          </w:tcPr>
          <w:p w14:paraId="5EB0D1DF"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95" w:type="dxa"/>
            <w:noWrap/>
            <w:vAlign w:val="bottom"/>
          </w:tcPr>
          <w:p w14:paraId="40705212"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30095242"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70A58005"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182D3C0D"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72F6E55A" w14:textId="77777777" w:rsidTr="00A80AEB">
        <w:trPr>
          <w:trHeight w:val="300"/>
          <w:jc w:val="center"/>
        </w:trPr>
        <w:tc>
          <w:tcPr>
            <w:tcW w:w="201" w:type="dxa"/>
            <w:tcBorders>
              <w:top w:val="nil"/>
              <w:left w:val="single" w:sz="4" w:space="0" w:color="auto"/>
              <w:bottom w:val="nil"/>
              <w:right w:val="nil"/>
            </w:tcBorders>
            <w:noWrap/>
            <w:vAlign w:val="bottom"/>
          </w:tcPr>
          <w:p w14:paraId="41CC5556"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nil"/>
              <w:right w:val="single" w:sz="4" w:space="0" w:color="auto"/>
            </w:tcBorders>
            <w:noWrap/>
            <w:vAlign w:val="bottom"/>
            <w:hideMark/>
          </w:tcPr>
          <w:p w14:paraId="56F29CBB"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5.1 Mobiliteitsperiode</w:t>
            </w:r>
          </w:p>
        </w:tc>
        <w:tc>
          <w:tcPr>
            <w:tcW w:w="532" w:type="dxa"/>
            <w:noWrap/>
            <w:vAlign w:val="bottom"/>
          </w:tcPr>
          <w:p w14:paraId="34739FA1"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2BFBA54"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205C165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noWrap/>
            <w:vAlign w:val="bottom"/>
            <w:hideMark/>
          </w:tcPr>
          <w:p w14:paraId="07D2AC34"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3825062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nil"/>
              <w:left w:val="nil"/>
              <w:bottom w:val="single" w:sz="4" w:space="0" w:color="auto"/>
              <w:right w:val="nil"/>
            </w:tcBorders>
            <w:noWrap/>
            <w:vAlign w:val="bottom"/>
            <w:hideMark/>
          </w:tcPr>
          <w:p w14:paraId="7F69058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7B05778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noWrap/>
            <w:vAlign w:val="bottom"/>
            <w:hideMark/>
          </w:tcPr>
          <w:p w14:paraId="1BC6BF6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32AA5C31"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4C9F81F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1E4ABDF9"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3466C4FC"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659FD4FB"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3FBA8E6E"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67A13A3C" w14:textId="77777777" w:rsidTr="00A80AEB">
        <w:trPr>
          <w:trHeight w:val="300"/>
          <w:jc w:val="center"/>
        </w:trPr>
        <w:tc>
          <w:tcPr>
            <w:tcW w:w="201" w:type="dxa"/>
            <w:tcBorders>
              <w:top w:val="nil"/>
              <w:left w:val="single" w:sz="4" w:space="0" w:color="auto"/>
              <w:bottom w:val="nil"/>
              <w:right w:val="nil"/>
            </w:tcBorders>
            <w:noWrap/>
            <w:vAlign w:val="bottom"/>
          </w:tcPr>
          <w:p w14:paraId="04C9B445"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nil"/>
              <w:right w:val="single" w:sz="4" w:space="0" w:color="auto"/>
            </w:tcBorders>
            <w:noWrap/>
            <w:vAlign w:val="bottom"/>
            <w:hideMark/>
          </w:tcPr>
          <w:p w14:paraId="4915773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5.2 Transitieperiode</w:t>
            </w:r>
          </w:p>
        </w:tc>
        <w:tc>
          <w:tcPr>
            <w:tcW w:w="532" w:type="dxa"/>
            <w:noWrap/>
            <w:vAlign w:val="bottom"/>
          </w:tcPr>
          <w:p w14:paraId="578C0D2A"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32E1F254"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211A53D7"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nil"/>
              <w:left w:val="nil"/>
              <w:bottom w:val="single" w:sz="4" w:space="0" w:color="auto"/>
              <w:right w:val="nil"/>
            </w:tcBorders>
            <w:noWrap/>
            <w:vAlign w:val="bottom"/>
            <w:hideMark/>
          </w:tcPr>
          <w:p w14:paraId="0A0F11F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7F31B0D5"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3059D5B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01697EF8"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nil"/>
              <w:left w:val="nil"/>
              <w:bottom w:val="single" w:sz="4" w:space="0" w:color="auto"/>
              <w:right w:val="nil"/>
            </w:tcBorders>
            <w:noWrap/>
            <w:vAlign w:val="bottom"/>
            <w:hideMark/>
          </w:tcPr>
          <w:p w14:paraId="4738924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604FE796"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74744339"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2B43EAD4"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67948A13"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4881EA8C"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3B0FC910"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32834FBE" w14:textId="77777777" w:rsidTr="00A80AEB">
        <w:trPr>
          <w:trHeight w:val="300"/>
          <w:jc w:val="center"/>
        </w:trPr>
        <w:tc>
          <w:tcPr>
            <w:tcW w:w="201" w:type="dxa"/>
            <w:tcBorders>
              <w:top w:val="nil"/>
              <w:left w:val="single" w:sz="4" w:space="0" w:color="auto"/>
              <w:bottom w:val="nil"/>
              <w:right w:val="nil"/>
            </w:tcBorders>
            <w:noWrap/>
            <w:vAlign w:val="bottom"/>
          </w:tcPr>
          <w:p w14:paraId="2F43FE51"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nil"/>
              <w:right w:val="single" w:sz="4" w:space="0" w:color="auto"/>
            </w:tcBorders>
            <w:noWrap/>
            <w:vAlign w:val="bottom"/>
            <w:hideMark/>
          </w:tcPr>
          <w:p w14:paraId="5E804031"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5.3 Verkeersmaatregelen</w:t>
            </w:r>
          </w:p>
        </w:tc>
        <w:tc>
          <w:tcPr>
            <w:tcW w:w="532" w:type="dxa"/>
            <w:noWrap/>
            <w:vAlign w:val="bottom"/>
          </w:tcPr>
          <w:p w14:paraId="792B7EAD"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14A79BC0"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7D0ED39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3CD9171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6F5773F1"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0907D34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0C41D01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53D804A0"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21364FE9"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3BA452B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2A054138"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26A3D0EB"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75929D76"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14AFACC2"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51956137" w14:textId="77777777" w:rsidTr="00A80AEB">
        <w:trPr>
          <w:trHeight w:val="300"/>
          <w:jc w:val="center"/>
        </w:trPr>
        <w:tc>
          <w:tcPr>
            <w:tcW w:w="201" w:type="dxa"/>
            <w:tcBorders>
              <w:top w:val="nil"/>
              <w:left w:val="single" w:sz="4" w:space="0" w:color="auto"/>
              <w:bottom w:val="nil"/>
              <w:right w:val="nil"/>
            </w:tcBorders>
            <w:noWrap/>
            <w:vAlign w:val="bottom"/>
          </w:tcPr>
          <w:p w14:paraId="7296E784"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single" w:sz="4" w:space="0" w:color="auto"/>
              <w:right w:val="single" w:sz="4" w:space="0" w:color="auto"/>
            </w:tcBorders>
            <w:noWrap/>
            <w:vAlign w:val="bottom"/>
            <w:hideMark/>
          </w:tcPr>
          <w:p w14:paraId="223C955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5.4 EMVI / BPKV</w:t>
            </w:r>
          </w:p>
        </w:tc>
        <w:tc>
          <w:tcPr>
            <w:tcW w:w="532" w:type="dxa"/>
            <w:noWrap/>
            <w:vAlign w:val="bottom"/>
          </w:tcPr>
          <w:p w14:paraId="0939CAC1"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0923FEA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44EDB49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6E3525B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07F403A5"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373C8CA9"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28ED005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273203D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44CADFFF"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360001A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w:t>
            </w:r>
          </w:p>
        </w:tc>
        <w:tc>
          <w:tcPr>
            <w:tcW w:w="195" w:type="dxa"/>
            <w:noWrap/>
            <w:vAlign w:val="bottom"/>
          </w:tcPr>
          <w:p w14:paraId="394BDFC6"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2ED477B0"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28005CBA"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30F2117B"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0D52DC49" w14:textId="77777777" w:rsidTr="00A80AEB">
        <w:trPr>
          <w:trHeight w:val="300"/>
          <w:jc w:val="center"/>
        </w:trPr>
        <w:tc>
          <w:tcPr>
            <w:tcW w:w="201" w:type="dxa"/>
            <w:tcBorders>
              <w:top w:val="nil"/>
              <w:left w:val="single" w:sz="4" w:space="0" w:color="auto"/>
              <w:bottom w:val="nil"/>
              <w:right w:val="single" w:sz="4" w:space="0" w:color="auto"/>
            </w:tcBorders>
            <w:noWrap/>
            <w:vAlign w:val="bottom"/>
          </w:tcPr>
          <w:p w14:paraId="6ABF6A66"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C61A8B7"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5.5 &lt;Vul kostenpost in&gt;</w:t>
            </w:r>
          </w:p>
        </w:tc>
        <w:tc>
          <w:tcPr>
            <w:tcW w:w="532" w:type="dxa"/>
            <w:noWrap/>
            <w:vAlign w:val="bottom"/>
          </w:tcPr>
          <w:p w14:paraId="59925044"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D1E2E19"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69DB5669"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1E8EF87A"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6DDF1D3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23717A7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5374D245"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43B3782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57148CBD"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4A68071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13E44AA2"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380FDD74"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53AF723F"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0CBEC331"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46A78439" w14:textId="77777777" w:rsidTr="00A80AEB">
        <w:trPr>
          <w:trHeight w:val="300"/>
          <w:jc w:val="center"/>
        </w:trPr>
        <w:tc>
          <w:tcPr>
            <w:tcW w:w="201" w:type="dxa"/>
            <w:tcBorders>
              <w:top w:val="nil"/>
              <w:left w:val="single" w:sz="4" w:space="0" w:color="auto"/>
              <w:bottom w:val="nil"/>
              <w:right w:val="single" w:sz="4" w:space="0" w:color="auto"/>
            </w:tcBorders>
            <w:noWrap/>
            <w:vAlign w:val="bottom"/>
          </w:tcPr>
          <w:p w14:paraId="3ED999D0"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CEE8A5E"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5.6 &lt;Vul kostenpost in&gt;</w:t>
            </w:r>
          </w:p>
        </w:tc>
        <w:tc>
          <w:tcPr>
            <w:tcW w:w="532" w:type="dxa"/>
            <w:noWrap/>
            <w:vAlign w:val="bottom"/>
          </w:tcPr>
          <w:p w14:paraId="263F0EC4"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C264E24"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4490AC38"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7D2BC4D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132A9C6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64BE2B40"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6E8E134F"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5B87AE77"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7F3CF34D"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604EDCA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4C73493B"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7DCD4B79"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47D56881"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6116E6F7"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0662A795" w14:textId="77777777" w:rsidTr="00A80AEB">
        <w:trPr>
          <w:trHeight w:val="300"/>
          <w:jc w:val="center"/>
        </w:trPr>
        <w:tc>
          <w:tcPr>
            <w:tcW w:w="201" w:type="dxa"/>
            <w:tcBorders>
              <w:top w:val="nil"/>
              <w:left w:val="single" w:sz="4" w:space="0" w:color="auto"/>
              <w:bottom w:val="nil"/>
              <w:right w:val="single" w:sz="4" w:space="0" w:color="auto"/>
            </w:tcBorders>
            <w:noWrap/>
            <w:vAlign w:val="bottom"/>
          </w:tcPr>
          <w:p w14:paraId="2388472A"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E1EE289"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5.7 &lt;Vul kostenpost in&gt;</w:t>
            </w:r>
          </w:p>
        </w:tc>
        <w:tc>
          <w:tcPr>
            <w:tcW w:w="532" w:type="dxa"/>
            <w:noWrap/>
            <w:vAlign w:val="bottom"/>
          </w:tcPr>
          <w:p w14:paraId="41E57829"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1B3FA74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7401BF6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02181C5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72034A3B"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0343AE7A"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56893E3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6A255B50"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362D02E6"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77D50E8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439BADEF"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466C6F95"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49018517"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5A5B94A7"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519D4BA7" w14:textId="77777777" w:rsidTr="00A80AEB">
        <w:trPr>
          <w:trHeight w:val="300"/>
          <w:jc w:val="center"/>
        </w:trPr>
        <w:tc>
          <w:tcPr>
            <w:tcW w:w="201" w:type="dxa"/>
            <w:tcBorders>
              <w:top w:val="nil"/>
              <w:left w:val="single" w:sz="4" w:space="0" w:color="auto"/>
              <w:bottom w:val="nil"/>
              <w:right w:val="single" w:sz="4" w:space="0" w:color="auto"/>
            </w:tcBorders>
            <w:noWrap/>
            <w:vAlign w:val="bottom"/>
          </w:tcPr>
          <w:p w14:paraId="11C3BB99"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D00A677"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5.8 &lt;Vul kostenpost in&gt;</w:t>
            </w:r>
          </w:p>
        </w:tc>
        <w:tc>
          <w:tcPr>
            <w:tcW w:w="532" w:type="dxa"/>
            <w:noWrap/>
            <w:vAlign w:val="bottom"/>
          </w:tcPr>
          <w:p w14:paraId="3CFEDA74"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180F68F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223A708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36FB7F4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694E7BEA"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02F4B7E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013F97A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7FA96B68"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218A7D26"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58EFD1B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034DABE2"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55C7B260"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6912EC55"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16017975"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306A8D76" w14:textId="77777777" w:rsidTr="00A80AEB">
        <w:trPr>
          <w:trHeight w:val="300"/>
          <w:jc w:val="center"/>
        </w:trPr>
        <w:tc>
          <w:tcPr>
            <w:tcW w:w="201" w:type="dxa"/>
            <w:tcBorders>
              <w:top w:val="nil"/>
              <w:left w:val="single" w:sz="4" w:space="0" w:color="auto"/>
              <w:bottom w:val="nil"/>
              <w:right w:val="single" w:sz="4" w:space="0" w:color="auto"/>
            </w:tcBorders>
            <w:noWrap/>
            <w:vAlign w:val="bottom"/>
          </w:tcPr>
          <w:p w14:paraId="1A6C30D1"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399920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5.9 &lt;Vul kostenpost in&gt;</w:t>
            </w:r>
          </w:p>
        </w:tc>
        <w:tc>
          <w:tcPr>
            <w:tcW w:w="532" w:type="dxa"/>
            <w:noWrap/>
            <w:vAlign w:val="bottom"/>
          </w:tcPr>
          <w:p w14:paraId="7583D0AF"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CE9C7FA"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0FA9AC2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7B3DD79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0E858984"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33F93A96"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7B4957B8"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47B715C5"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55CAFE02"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677F6B9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1E4F6A08"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67A37724"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051E8FCD"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007F5849"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74D0EEE1" w14:textId="77777777" w:rsidTr="00A80AEB">
        <w:trPr>
          <w:trHeight w:val="300"/>
          <w:jc w:val="center"/>
        </w:trPr>
        <w:tc>
          <w:tcPr>
            <w:tcW w:w="201" w:type="dxa"/>
            <w:tcBorders>
              <w:top w:val="nil"/>
              <w:left w:val="single" w:sz="4" w:space="0" w:color="auto"/>
              <w:bottom w:val="nil"/>
              <w:right w:val="single" w:sz="4" w:space="0" w:color="auto"/>
            </w:tcBorders>
            <w:noWrap/>
            <w:vAlign w:val="bottom"/>
          </w:tcPr>
          <w:p w14:paraId="02C1B067"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B9917C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5.10 &lt;Vul kostenpost in&gt;</w:t>
            </w:r>
          </w:p>
        </w:tc>
        <w:tc>
          <w:tcPr>
            <w:tcW w:w="532" w:type="dxa"/>
            <w:noWrap/>
            <w:vAlign w:val="bottom"/>
          </w:tcPr>
          <w:p w14:paraId="1B32F466"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0CD6A27B"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21240FB8"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7F7BC0CF"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49A0C387"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3779F579"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5CCAFE38"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72878D52"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554580F8"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66717F6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2B32C142"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552CC516"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3191BB1A"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3EC3B3AE"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2DB82905" w14:textId="77777777" w:rsidTr="00A80AEB">
        <w:trPr>
          <w:trHeight w:val="300"/>
          <w:jc w:val="center"/>
        </w:trPr>
        <w:tc>
          <w:tcPr>
            <w:tcW w:w="201" w:type="dxa"/>
            <w:tcBorders>
              <w:top w:val="nil"/>
              <w:left w:val="single" w:sz="4" w:space="0" w:color="auto"/>
              <w:bottom w:val="nil"/>
              <w:right w:val="nil"/>
            </w:tcBorders>
            <w:noWrap/>
            <w:vAlign w:val="bottom"/>
          </w:tcPr>
          <w:p w14:paraId="0E691152"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single" w:sz="4" w:space="0" w:color="auto"/>
              <w:left w:val="nil"/>
              <w:bottom w:val="nil"/>
              <w:right w:val="single" w:sz="4" w:space="0" w:color="auto"/>
            </w:tcBorders>
            <w:noWrap/>
            <w:vAlign w:val="bottom"/>
            <w:hideMark/>
          </w:tcPr>
          <w:p w14:paraId="6FCA39B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5.99 Overige activiteiten</w:t>
            </w:r>
          </w:p>
        </w:tc>
        <w:tc>
          <w:tcPr>
            <w:tcW w:w="532" w:type="dxa"/>
            <w:noWrap/>
            <w:vAlign w:val="bottom"/>
          </w:tcPr>
          <w:p w14:paraId="3C1469BC"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762925BD"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2399B8B3"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5B4F7A60"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13169C6E"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992" w:type="dxa"/>
            <w:tcBorders>
              <w:top w:val="single" w:sz="4" w:space="0" w:color="auto"/>
              <w:left w:val="nil"/>
              <w:bottom w:val="single" w:sz="4" w:space="0" w:color="auto"/>
              <w:right w:val="nil"/>
            </w:tcBorders>
            <w:shd w:val="clear" w:color="auto" w:fill="D9D9D9" w:themeFill="background1" w:themeFillShade="D9"/>
            <w:noWrap/>
            <w:vAlign w:val="bottom"/>
            <w:hideMark/>
          </w:tcPr>
          <w:p w14:paraId="657BDC7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532" w:type="dxa"/>
            <w:tcBorders>
              <w:top w:val="nil"/>
              <w:left w:val="single" w:sz="4" w:space="0" w:color="auto"/>
              <w:bottom w:val="nil"/>
              <w:right w:val="single" w:sz="4" w:space="0" w:color="auto"/>
            </w:tcBorders>
            <w:noWrap/>
            <w:vAlign w:val="bottom"/>
            <w:hideMark/>
          </w:tcPr>
          <w:p w14:paraId="5BC6678C"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1375" w:type="dxa"/>
            <w:tcBorders>
              <w:top w:val="single" w:sz="4" w:space="0" w:color="auto"/>
              <w:left w:val="nil"/>
              <w:bottom w:val="single" w:sz="4" w:space="0" w:color="auto"/>
              <w:right w:val="nil"/>
            </w:tcBorders>
            <w:shd w:val="clear" w:color="auto" w:fill="D9D9D9" w:themeFill="background1" w:themeFillShade="D9"/>
            <w:noWrap/>
            <w:vAlign w:val="bottom"/>
            <w:hideMark/>
          </w:tcPr>
          <w:p w14:paraId="657F5247" w14:textId="77777777" w:rsidR="002C4CEC" w:rsidRDefault="002C4CEC">
            <w:pPr>
              <w:spacing w:line="240" w:lineRule="auto"/>
              <w:rPr>
                <w:rFonts w:eastAsia="Times New Roman" w:cs="Times New Roman"/>
                <w:color w:val="000000"/>
                <w:sz w:val="16"/>
                <w:szCs w:val="16"/>
                <w:lang w:val="nl-NL" w:eastAsia="nl-NL"/>
              </w:rPr>
            </w:pPr>
            <w:r>
              <w:rPr>
                <w:rFonts w:cs="Calibri"/>
                <w:color w:val="000000"/>
                <w:sz w:val="16"/>
                <w:szCs w:val="16"/>
              </w:rPr>
              <w:t> </w:t>
            </w:r>
          </w:p>
        </w:tc>
        <w:tc>
          <w:tcPr>
            <w:tcW w:w="405" w:type="dxa"/>
            <w:tcBorders>
              <w:top w:val="nil"/>
              <w:left w:val="single" w:sz="4" w:space="0" w:color="auto"/>
              <w:bottom w:val="nil"/>
              <w:right w:val="single" w:sz="4" w:space="0" w:color="auto"/>
            </w:tcBorders>
            <w:noWrap/>
            <w:vAlign w:val="bottom"/>
            <w:hideMark/>
          </w:tcPr>
          <w:p w14:paraId="608467A0" w14:textId="77777777" w:rsidR="002C4CEC" w:rsidRDefault="002C4CEC">
            <w:pPr>
              <w:spacing w:line="240" w:lineRule="auto"/>
              <w:rPr>
                <w:rFonts w:eastAsia="Times New Roman" w:cs="Times New Roman"/>
                <w:b/>
                <w:bCs/>
                <w:color w:val="000000"/>
                <w:sz w:val="16"/>
                <w:szCs w:val="16"/>
                <w:lang w:val="nl-NL" w:eastAsia="nl-NL"/>
              </w:rPr>
            </w:pPr>
            <w:r>
              <w:rPr>
                <w:rFonts w:cs="Calibri"/>
                <w:b/>
                <w:bCs/>
                <w:color w:val="000000"/>
                <w:sz w:val="16"/>
                <w:szCs w:val="16"/>
              </w:rPr>
              <w:t> </w:t>
            </w:r>
          </w:p>
        </w:tc>
        <w:tc>
          <w:tcPr>
            <w:tcW w:w="803" w:type="dxa"/>
            <w:tcBorders>
              <w:top w:val="nil"/>
              <w:left w:val="nil"/>
              <w:bottom w:val="nil"/>
              <w:right w:val="single" w:sz="4" w:space="0" w:color="auto"/>
            </w:tcBorders>
            <w:noWrap/>
            <w:vAlign w:val="bottom"/>
            <w:hideMark/>
          </w:tcPr>
          <w:p w14:paraId="52884C4D"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hAnsi="Calibri" w:cs="Calibri"/>
                <w:color w:val="000000"/>
                <w:sz w:val="22"/>
                <w:szCs w:val="22"/>
              </w:rPr>
              <w:t xml:space="preserve"> €                               -   </w:t>
            </w:r>
          </w:p>
        </w:tc>
        <w:tc>
          <w:tcPr>
            <w:tcW w:w="195" w:type="dxa"/>
            <w:noWrap/>
            <w:vAlign w:val="bottom"/>
          </w:tcPr>
          <w:p w14:paraId="51E40462"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3388F859"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28AC3285"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711AD707"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4A669892" w14:textId="77777777" w:rsidTr="00A80AEB">
        <w:trPr>
          <w:trHeight w:val="300"/>
          <w:jc w:val="center"/>
        </w:trPr>
        <w:tc>
          <w:tcPr>
            <w:tcW w:w="201" w:type="dxa"/>
            <w:tcBorders>
              <w:top w:val="nil"/>
              <w:left w:val="single" w:sz="4" w:space="0" w:color="auto"/>
              <w:bottom w:val="nil"/>
              <w:right w:val="nil"/>
            </w:tcBorders>
            <w:noWrap/>
            <w:vAlign w:val="bottom"/>
          </w:tcPr>
          <w:p w14:paraId="0D0A79DD"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nil"/>
              <w:right w:val="single" w:sz="4" w:space="0" w:color="auto"/>
            </w:tcBorders>
            <w:noWrap/>
            <w:vAlign w:val="bottom"/>
          </w:tcPr>
          <w:p w14:paraId="65F1CCFA" w14:textId="77777777" w:rsidR="002C4CEC" w:rsidRDefault="002C4CEC">
            <w:pPr>
              <w:spacing w:line="240" w:lineRule="auto"/>
              <w:rPr>
                <w:rFonts w:eastAsia="Times New Roman" w:cs="Times New Roman"/>
                <w:color w:val="000000"/>
                <w:sz w:val="16"/>
                <w:szCs w:val="16"/>
                <w:lang w:val="nl-NL" w:eastAsia="nl-NL"/>
              </w:rPr>
            </w:pPr>
          </w:p>
        </w:tc>
        <w:tc>
          <w:tcPr>
            <w:tcW w:w="532" w:type="dxa"/>
            <w:noWrap/>
            <w:vAlign w:val="bottom"/>
          </w:tcPr>
          <w:p w14:paraId="08518DC8"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nil"/>
              <w:right w:val="nil"/>
            </w:tcBorders>
            <w:noWrap/>
            <w:vAlign w:val="bottom"/>
          </w:tcPr>
          <w:p w14:paraId="3BB8E7E8"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3FA5763D" w14:textId="77777777" w:rsidR="002C4CEC" w:rsidRDefault="002C4CEC">
            <w:pPr>
              <w:spacing w:line="240" w:lineRule="auto"/>
              <w:rPr>
                <w:rFonts w:eastAsia="Times New Roman" w:cs="Times New Roman"/>
                <w:color w:val="000000"/>
                <w:sz w:val="16"/>
                <w:szCs w:val="16"/>
                <w:lang w:val="nl-NL" w:eastAsia="nl-NL"/>
              </w:rPr>
            </w:pPr>
          </w:p>
        </w:tc>
        <w:tc>
          <w:tcPr>
            <w:tcW w:w="1375" w:type="dxa"/>
            <w:tcBorders>
              <w:top w:val="single" w:sz="4" w:space="0" w:color="auto"/>
              <w:left w:val="nil"/>
              <w:bottom w:val="nil"/>
              <w:right w:val="nil"/>
            </w:tcBorders>
            <w:noWrap/>
            <w:vAlign w:val="bottom"/>
          </w:tcPr>
          <w:p w14:paraId="49B5DC86"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60D9DCC4"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single" w:sz="4" w:space="0" w:color="auto"/>
              <w:left w:val="nil"/>
              <w:bottom w:val="nil"/>
              <w:right w:val="nil"/>
            </w:tcBorders>
            <w:noWrap/>
            <w:vAlign w:val="bottom"/>
          </w:tcPr>
          <w:p w14:paraId="20F72E1C"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45B0B905" w14:textId="77777777" w:rsidR="002C4CEC" w:rsidRDefault="002C4CEC">
            <w:pPr>
              <w:spacing w:line="240" w:lineRule="auto"/>
              <w:rPr>
                <w:rFonts w:eastAsia="Times New Roman" w:cs="Times New Roman"/>
                <w:color w:val="000000"/>
                <w:sz w:val="16"/>
                <w:szCs w:val="16"/>
                <w:lang w:val="nl-NL" w:eastAsia="nl-NL"/>
              </w:rPr>
            </w:pPr>
          </w:p>
        </w:tc>
        <w:tc>
          <w:tcPr>
            <w:tcW w:w="1375" w:type="dxa"/>
            <w:tcBorders>
              <w:top w:val="single" w:sz="4" w:space="0" w:color="auto"/>
              <w:left w:val="nil"/>
              <w:bottom w:val="nil"/>
              <w:right w:val="nil"/>
            </w:tcBorders>
            <w:noWrap/>
            <w:vAlign w:val="bottom"/>
          </w:tcPr>
          <w:p w14:paraId="27B6CE48" w14:textId="77777777" w:rsidR="002C4CEC" w:rsidRDefault="002C4CEC">
            <w:pPr>
              <w:spacing w:line="240" w:lineRule="auto"/>
              <w:rPr>
                <w:rFonts w:eastAsia="Times New Roman" w:cs="Times New Roman"/>
                <w:color w:val="000000"/>
                <w:sz w:val="16"/>
                <w:szCs w:val="16"/>
                <w:lang w:val="nl-NL" w:eastAsia="nl-NL"/>
              </w:rPr>
            </w:pPr>
          </w:p>
        </w:tc>
        <w:tc>
          <w:tcPr>
            <w:tcW w:w="405" w:type="dxa"/>
            <w:tcBorders>
              <w:top w:val="nil"/>
              <w:left w:val="single" w:sz="4" w:space="0" w:color="auto"/>
              <w:bottom w:val="nil"/>
              <w:right w:val="single" w:sz="4" w:space="0" w:color="auto"/>
            </w:tcBorders>
            <w:noWrap/>
            <w:vAlign w:val="bottom"/>
          </w:tcPr>
          <w:p w14:paraId="2B14755A" w14:textId="77777777" w:rsidR="002C4CEC" w:rsidRDefault="002C4CEC">
            <w:pPr>
              <w:spacing w:line="240" w:lineRule="auto"/>
              <w:rPr>
                <w:rFonts w:eastAsia="Times New Roman" w:cs="Times New Roman"/>
                <w:b/>
                <w:bCs/>
                <w:color w:val="000000"/>
                <w:sz w:val="16"/>
                <w:szCs w:val="16"/>
                <w:lang w:val="nl-NL" w:eastAsia="nl-NL"/>
              </w:rPr>
            </w:pPr>
          </w:p>
        </w:tc>
        <w:tc>
          <w:tcPr>
            <w:tcW w:w="803" w:type="dxa"/>
            <w:tcBorders>
              <w:top w:val="nil"/>
              <w:left w:val="nil"/>
              <w:bottom w:val="nil"/>
              <w:right w:val="single" w:sz="4" w:space="0" w:color="auto"/>
            </w:tcBorders>
            <w:noWrap/>
            <w:vAlign w:val="bottom"/>
          </w:tcPr>
          <w:p w14:paraId="4AE6C554"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95" w:type="dxa"/>
            <w:noWrap/>
            <w:vAlign w:val="bottom"/>
          </w:tcPr>
          <w:p w14:paraId="122CF3DF"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61946902"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158D5802"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6A75F5E1"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5AC2BFF9" w14:textId="77777777" w:rsidTr="00A80AEB">
        <w:trPr>
          <w:trHeight w:val="300"/>
          <w:jc w:val="center"/>
        </w:trPr>
        <w:tc>
          <w:tcPr>
            <w:tcW w:w="201" w:type="dxa"/>
            <w:tcBorders>
              <w:top w:val="nil"/>
              <w:left w:val="single" w:sz="4" w:space="0" w:color="auto"/>
              <w:bottom w:val="nil"/>
              <w:right w:val="nil"/>
            </w:tcBorders>
            <w:noWrap/>
            <w:vAlign w:val="bottom"/>
          </w:tcPr>
          <w:p w14:paraId="5CF7FF17" w14:textId="77777777" w:rsidR="002C4CEC" w:rsidRDefault="002C4CEC">
            <w:pPr>
              <w:spacing w:line="240" w:lineRule="auto"/>
              <w:rPr>
                <w:rFonts w:eastAsia="Times New Roman" w:cs="Times New Roman"/>
                <w:color w:val="000000"/>
                <w:sz w:val="16"/>
                <w:szCs w:val="16"/>
                <w:lang w:val="nl-NL" w:eastAsia="nl-NL"/>
              </w:rPr>
            </w:pPr>
          </w:p>
        </w:tc>
        <w:tc>
          <w:tcPr>
            <w:tcW w:w="2273" w:type="dxa"/>
            <w:tcBorders>
              <w:top w:val="nil"/>
              <w:left w:val="nil"/>
              <w:bottom w:val="nil"/>
              <w:right w:val="single" w:sz="4" w:space="0" w:color="auto"/>
            </w:tcBorders>
            <w:noWrap/>
            <w:vAlign w:val="bottom"/>
          </w:tcPr>
          <w:p w14:paraId="3101FE55" w14:textId="77777777" w:rsidR="002C4CEC" w:rsidRDefault="002C4CEC">
            <w:pPr>
              <w:spacing w:line="240" w:lineRule="auto"/>
              <w:rPr>
                <w:rFonts w:eastAsia="Times New Roman" w:cs="Times New Roman"/>
                <w:color w:val="000000"/>
                <w:sz w:val="16"/>
                <w:szCs w:val="16"/>
                <w:lang w:val="nl-NL" w:eastAsia="nl-NL"/>
              </w:rPr>
            </w:pPr>
          </w:p>
        </w:tc>
        <w:tc>
          <w:tcPr>
            <w:tcW w:w="532" w:type="dxa"/>
            <w:noWrap/>
            <w:vAlign w:val="bottom"/>
          </w:tcPr>
          <w:p w14:paraId="3486C8B7" w14:textId="77777777" w:rsidR="002C4CEC" w:rsidRDefault="002C4CEC">
            <w:pPr>
              <w:spacing w:line="240" w:lineRule="auto"/>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tcPr>
          <w:p w14:paraId="31CED30C"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66834089" w14:textId="77777777" w:rsidR="002C4CEC" w:rsidRDefault="002C4CEC">
            <w:pPr>
              <w:spacing w:line="240" w:lineRule="auto"/>
              <w:rPr>
                <w:rFonts w:eastAsia="Times New Roman" w:cs="Times New Roman"/>
                <w:color w:val="000000"/>
                <w:sz w:val="16"/>
                <w:szCs w:val="16"/>
                <w:lang w:val="nl-NL" w:eastAsia="nl-NL"/>
              </w:rPr>
            </w:pPr>
          </w:p>
        </w:tc>
        <w:tc>
          <w:tcPr>
            <w:tcW w:w="1375" w:type="dxa"/>
            <w:noWrap/>
            <w:vAlign w:val="bottom"/>
          </w:tcPr>
          <w:p w14:paraId="544FA50E"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0E7BE966" w14:textId="77777777" w:rsidR="002C4CEC" w:rsidRDefault="002C4CEC">
            <w:pPr>
              <w:spacing w:line="240" w:lineRule="auto"/>
              <w:rPr>
                <w:rFonts w:eastAsia="Times New Roman" w:cs="Times New Roman"/>
                <w:color w:val="000000"/>
                <w:sz w:val="16"/>
                <w:szCs w:val="16"/>
                <w:lang w:val="nl-NL" w:eastAsia="nl-NL"/>
              </w:rPr>
            </w:pPr>
          </w:p>
        </w:tc>
        <w:tc>
          <w:tcPr>
            <w:tcW w:w="992" w:type="dxa"/>
            <w:noWrap/>
            <w:vAlign w:val="bottom"/>
          </w:tcPr>
          <w:p w14:paraId="42B5A354" w14:textId="77777777" w:rsidR="002C4CEC" w:rsidRDefault="002C4CEC">
            <w:pPr>
              <w:spacing w:line="240" w:lineRule="auto"/>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tcPr>
          <w:p w14:paraId="4D47ACF9" w14:textId="77777777" w:rsidR="002C4CEC" w:rsidRDefault="002C4CEC">
            <w:pPr>
              <w:spacing w:line="240" w:lineRule="auto"/>
              <w:rPr>
                <w:rFonts w:eastAsia="Times New Roman" w:cs="Times New Roman"/>
                <w:color w:val="000000"/>
                <w:sz w:val="16"/>
                <w:szCs w:val="16"/>
                <w:lang w:val="nl-NL" w:eastAsia="nl-NL"/>
              </w:rPr>
            </w:pPr>
          </w:p>
        </w:tc>
        <w:tc>
          <w:tcPr>
            <w:tcW w:w="1375" w:type="dxa"/>
            <w:noWrap/>
            <w:vAlign w:val="bottom"/>
          </w:tcPr>
          <w:p w14:paraId="51C3B608" w14:textId="77777777" w:rsidR="002C4CEC" w:rsidRDefault="002C4CEC">
            <w:pPr>
              <w:spacing w:line="240" w:lineRule="auto"/>
              <w:rPr>
                <w:rFonts w:eastAsia="Times New Roman" w:cs="Times New Roman"/>
                <w:color w:val="000000"/>
                <w:sz w:val="16"/>
                <w:szCs w:val="16"/>
                <w:lang w:val="nl-NL" w:eastAsia="nl-NL"/>
              </w:rPr>
            </w:pPr>
          </w:p>
        </w:tc>
        <w:tc>
          <w:tcPr>
            <w:tcW w:w="405" w:type="dxa"/>
            <w:tcBorders>
              <w:top w:val="nil"/>
              <w:left w:val="single" w:sz="4" w:space="0" w:color="auto"/>
              <w:bottom w:val="nil"/>
              <w:right w:val="single" w:sz="4" w:space="0" w:color="auto"/>
            </w:tcBorders>
            <w:noWrap/>
            <w:vAlign w:val="bottom"/>
          </w:tcPr>
          <w:p w14:paraId="5C2B281F" w14:textId="77777777" w:rsidR="002C4CEC" w:rsidRDefault="002C4CEC">
            <w:pPr>
              <w:spacing w:line="240" w:lineRule="auto"/>
              <w:rPr>
                <w:rFonts w:eastAsia="Times New Roman" w:cs="Times New Roman"/>
                <w:b/>
                <w:bCs/>
                <w:color w:val="000000"/>
                <w:sz w:val="16"/>
                <w:szCs w:val="16"/>
                <w:lang w:val="nl-NL" w:eastAsia="nl-NL"/>
              </w:rPr>
            </w:pPr>
          </w:p>
        </w:tc>
        <w:tc>
          <w:tcPr>
            <w:tcW w:w="803" w:type="dxa"/>
            <w:tcBorders>
              <w:top w:val="nil"/>
              <w:left w:val="nil"/>
              <w:bottom w:val="nil"/>
              <w:right w:val="single" w:sz="4" w:space="0" w:color="auto"/>
            </w:tcBorders>
            <w:noWrap/>
            <w:vAlign w:val="bottom"/>
          </w:tcPr>
          <w:p w14:paraId="7EAF1795"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95" w:type="dxa"/>
            <w:noWrap/>
            <w:vAlign w:val="bottom"/>
          </w:tcPr>
          <w:p w14:paraId="1E28A5AB" w14:textId="77777777" w:rsidR="002C4CEC" w:rsidRDefault="002C4CEC">
            <w:pPr>
              <w:spacing w:line="240" w:lineRule="auto"/>
              <w:rPr>
                <w:rFonts w:ascii="Calibri" w:eastAsia="Times New Roman" w:hAnsi="Calibri" w:cs="Times New Roman"/>
                <w:color w:val="000000"/>
                <w:sz w:val="22"/>
                <w:szCs w:val="22"/>
                <w:lang w:val="nl-NL" w:eastAsia="nl-NL"/>
              </w:rPr>
            </w:pPr>
          </w:p>
        </w:tc>
        <w:tc>
          <w:tcPr>
            <w:tcW w:w="1557" w:type="dxa"/>
            <w:noWrap/>
            <w:vAlign w:val="bottom"/>
          </w:tcPr>
          <w:p w14:paraId="18685263"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1" w:type="dxa"/>
            <w:noWrap/>
            <w:vAlign w:val="bottom"/>
          </w:tcPr>
          <w:p w14:paraId="752D5B74"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557" w:type="dxa"/>
            <w:noWrap/>
            <w:vAlign w:val="bottom"/>
          </w:tcPr>
          <w:p w14:paraId="681A79E2"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0D2B2908" w14:textId="77777777" w:rsidTr="00A80AEB">
        <w:trPr>
          <w:trHeight w:val="300"/>
          <w:jc w:val="center"/>
        </w:trPr>
        <w:tc>
          <w:tcPr>
            <w:tcW w:w="201" w:type="dxa"/>
            <w:tcBorders>
              <w:top w:val="nil"/>
              <w:left w:val="single" w:sz="4" w:space="0" w:color="auto"/>
              <w:bottom w:val="nil"/>
              <w:right w:val="nil"/>
            </w:tcBorders>
            <w:noWrap/>
            <w:vAlign w:val="bottom"/>
            <w:hideMark/>
          </w:tcPr>
          <w:p w14:paraId="7C4B8A5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908535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Subtotaal A2 (directe bouwkosten per regio)</w:t>
            </w:r>
          </w:p>
        </w:tc>
        <w:tc>
          <w:tcPr>
            <w:tcW w:w="532" w:type="dxa"/>
            <w:noWrap/>
            <w:vAlign w:val="bottom"/>
            <w:hideMark/>
          </w:tcPr>
          <w:p w14:paraId="4F7177E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A2.1</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4F11061F"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5B24B8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AB81D1C" w14:textId="77777777" w:rsidR="002C4CEC" w:rsidRDefault="002C4CEC">
            <w:pPr>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hideMark/>
          </w:tcPr>
          <w:p w14:paraId="7441763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A2.3</w:t>
            </w:r>
          </w:p>
        </w:tc>
        <w:tc>
          <w:tcPr>
            <w:tcW w:w="992" w:type="dxa"/>
            <w:tcBorders>
              <w:top w:val="single" w:sz="4" w:space="0" w:color="auto"/>
              <w:left w:val="nil"/>
              <w:bottom w:val="single" w:sz="4" w:space="0" w:color="auto"/>
              <w:right w:val="single" w:sz="4" w:space="0" w:color="auto"/>
            </w:tcBorders>
            <w:noWrap/>
            <w:vAlign w:val="bottom"/>
            <w:hideMark/>
          </w:tcPr>
          <w:p w14:paraId="0E60FAE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3986C2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1D69932" w14:textId="77777777" w:rsidR="002C4CEC" w:rsidRDefault="002C4CEC">
            <w:pPr>
              <w:rPr>
                <w:rFonts w:eastAsia="Times New Roman" w:cs="Times New Roman"/>
                <w:color w:val="000000"/>
                <w:sz w:val="16"/>
                <w:szCs w:val="16"/>
                <w:lang w:val="nl-NL" w:eastAsia="nl-NL"/>
              </w:rPr>
            </w:pPr>
          </w:p>
        </w:tc>
        <w:tc>
          <w:tcPr>
            <w:tcW w:w="405" w:type="dxa"/>
            <w:tcBorders>
              <w:top w:val="nil"/>
              <w:left w:val="single" w:sz="4" w:space="0" w:color="auto"/>
              <w:bottom w:val="nil"/>
              <w:right w:val="single" w:sz="4" w:space="0" w:color="auto"/>
            </w:tcBorders>
            <w:noWrap/>
            <w:vAlign w:val="bottom"/>
            <w:hideMark/>
          </w:tcPr>
          <w:p w14:paraId="20BFD06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A2</w:t>
            </w:r>
          </w:p>
        </w:tc>
        <w:tc>
          <w:tcPr>
            <w:tcW w:w="803" w:type="dxa"/>
            <w:tcBorders>
              <w:top w:val="single" w:sz="4" w:space="0" w:color="auto"/>
              <w:left w:val="nil"/>
              <w:bottom w:val="single" w:sz="4" w:space="0" w:color="auto"/>
              <w:right w:val="single" w:sz="4" w:space="0" w:color="auto"/>
            </w:tcBorders>
            <w:noWrap/>
            <w:vAlign w:val="bottom"/>
            <w:hideMark/>
          </w:tcPr>
          <w:p w14:paraId="79AA0270"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195" w:type="dxa"/>
            <w:noWrap/>
            <w:vAlign w:val="bottom"/>
            <w:hideMark/>
          </w:tcPr>
          <w:p w14:paraId="0A2C746F" w14:textId="77777777" w:rsidR="002C4CEC" w:rsidRDefault="002C4CEC">
            <w:pPr>
              <w:rPr>
                <w:rFonts w:ascii="Calibri" w:eastAsia="Times New Roman" w:hAnsi="Calibri" w:cs="Times New Roman"/>
                <w:b/>
                <w:bCs/>
                <w:color w:val="000000"/>
                <w:sz w:val="22"/>
                <w:szCs w:val="22"/>
                <w:lang w:val="nl-NL" w:eastAsia="nl-NL"/>
              </w:rPr>
            </w:pPr>
          </w:p>
        </w:tc>
        <w:tc>
          <w:tcPr>
            <w:tcW w:w="1557" w:type="dxa"/>
            <w:noWrap/>
            <w:vAlign w:val="bottom"/>
            <w:hideMark/>
          </w:tcPr>
          <w:p w14:paraId="667B6F9C" w14:textId="77777777" w:rsidR="002C4CEC" w:rsidRDefault="002C4CEC">
            <w:pPr>
              <w:spacing w:line="256" w:lineRule="auto"/>
              <w:rPr>
                <w:sz w:val="20"/>
                <w:szCs w:val="20"/>
                <w:lang w:val="nl-NL" w:eastAsia="nl-NL"/>
              </w:rPr>
            </w:pPr>
          </w:p>
        </w:tc>
        <w:tc>
          <w:tcPr>
            <w:tcW w:w="151" w:type="dxa"/>
            <w:noWrap/>
            <w:vAlign w:val="bottom"/>
            <w:hideMark/>
          </w:tcPr>
          <w:p w14:paraId="287590BC" w14:textId="77777777" w:rsidR="002C4CEC" w:rsidRDefault="002C4CEC">
            <w:pPr>
              <w:spacing w:line="256" w:lineRule="auto"/>
              <w:rPr>
                <w:sz w:val="20"/>
                <w:szCs w:val="20"/>
                <w:lang w:val="nl-NL" w:eastAsia="nl-NL"/>
              </w:rPr>
            </w:pPr>
          </w:p>
        </w:tc>
        <w:tc>
          <w:tcPr>
            <w:tcW w:w="1557" w:type="dxa"/>
            <w:noWrap/>
            <w:vAlign w:val="bottom"/>
            <w:hideMark/>
          </w:tcPr>
          <w:p w14:paraId="413E46B3" w14:textId="77777777" w:rsidR="002C4CEC" w:rsidRDefault="002C4CEC">
            <w:pPr>
              <w:spacing w:line="256" w:lineRule="auto"/>
              <w:rPr>
                <w:sz w:val="20"/>
                <w:szCs w:val="20"/>
                <w:lang w:val="nl-NL" w:eastAsia="nl-NL"/>
              </w:rPr>
            </w:pPr>
          </w:p>
        </w:tc>
      </w:tr>
      <w:tr w:rsidR="002C4CEC" w14:paraId="21472EA5" w14:textId="77777777" w:rsidTr="00A80AEB">
        <w:trPr>
          <w:trHeight w:val="300"/>
          <w:jc w:val="center"/>
        </w:trPr>
        <w:tc>
          <w:tcPr>
            <w:tcW w:w="201" w:type="dxa"/>
            <w:tcBorders>
              <w:top w:val="nil"/>
              <w:left w:val="single" w:sz="4" w:space="0" w:color="auto"/>
              <w:bottom w:val="nil"/>
              <w:right w:val="nil"/>
            </w:tcBorders>
            <w:noWrap/>
            <w:vAlign w:val="bottom"/>
            <w:hideMark/>
          </w:tcPr>
          <w:p w14:paraId="4BD1CFE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B20B8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41536842"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7D390A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A6241D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684E51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3568E1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A95A1D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96E38E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448AC0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9F6986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4416D8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D1494A8"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997FA74" w14:textId="77777777" w:rsidR="002C4CEC" w:rsidRDefault="002C4CEC">
            <w:pPr>
              <w:spacing w:line="256" w:lineRule="auto"/>
              <w:rPr>
                <w:sz w:val="20"/>
                <w:szCs w:val="20"/>
                <w:lang w:val="nl-NL" w:eastAsia="nl-NL"/>
              </w:rPr>
            </w:pPr>
          </w:p>
        </w:tc>
        <w:tc>
          <w:tcPr>
            <w:tcW w:w="151" w:type="dxa"/>
            <w:noWrap/>
            <w:vAlign w:val="bottom"/>
            <w:hideMark/>
          </w:tcPr>
          <w:p w14:paraId="766FECB5" w14:textId="77777777" w:rsidR="002C4CEC" w:rsidRDefault="002C4CEC">
            <w:pPr>
              <w:spacing w:line="256" w:lineRule="auto"/>
              <w:rPr>
                <w:sz w:val="20"/>
                <w:szCs w:val="20"/>
                <w:lang w:val="nl-NL" w:eastAsia="nl-NL"/>
              </w:rPr>
            </w:pPr>
          </w:p>
        </w:tc>
        <w:tc>
          <w:tcPr>
            <w:tcW w:w="1557" w:type="dxa"/>
            <w:noWrap/>
            <w:vAlign w:val="bottom"/>
            <w:hideMark/>
          </w:tcPr>
          <w:p w14:paraId="3ED8E147" w14:textId="77777777" w:rsidR="002C4CEC" w:rsidRDefault="002C4CEC">
            <w:pPr>
              <w:spacing w:line="256" w:lineRule="auto"/>
              <w:rPr>
                <w:sz w:val="20"/>
                <w:szCs w:val="20"/>
                <w:lang w:val="nl-NL" w:eastAsia="nl-NL"/>
              </w:rPr>
            </w:pPr>
          </w:p>
        </w:tc>
      </w:tr>
      <w:tr w:rsidR="002C4CEC" w14:paraId="59EBBE26" w14:textId="77777777" w:rsidTr="00A80AEB">
        <w:trPr>
          <w:trHeight w:val="300"/>
          <w:jc w:val="center"/>
        </w:trPr>
        <w:tc>
          <w:tcPr>
            <w:tcW w:w="201" w:type="dxa"/>
            <w:tcBorders>
              <w:top w:val="nil"/>
              <w:left w:val="single" w:sz="4" w:space="0" w:color="auto"/>
              <w:bottom w:val="nil"/>
              <w:right w:val="nil"/>
            </w:tcBorders>
            <w:noWrap/>
            <w:vAlign w:val="bottom"/>
            <w:hideMark/>
          </w:tcPr>
          <w:p w14:paraId="42D53F3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9E7019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7E33D051"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4CBBFE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78E640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CA0293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75A50E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EDE04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67010F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447291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900705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0E34FF7"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B7F88B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6AC304B" w14:textId="77777777" w:rsidR="002C4CEC" w:rsidRDefault="002C4CEC">
            <w:pPr>
              <w:spacing w:line="256" w:lineRule="auto"/>
              <w:rPr>
                <w:sz w:val="20"/>
                <w:szCs w:val="20"/>
                <w:lang w:val="nl-NL" w:eastAsia="nl-NL"/>
              </w:rPr>
            </w:pPr>
          </w:p>
        </w:tc>
        <w:tc>
          <w:tcPr>
            <w:tcW w:w="151" w:type="dxa"/>
            <w:noWrap/>
            <w:vAlign w:val="bottom"/>
            <w:hideMark/>
          </w:tcPr>
          <w:p w14:paraId="36C56AFD" w14:textId="77777777" w:rsidR="002C4CEC" w:rsidRDefault="002C4CEC">
            <w:pPr>
              <w:spacing w:line="256" w:lineRule="auto"/>
              <w:rPr>
                <w:sz w:val="20"/>
                <w:szCs w:val="20"/>
                <w:lang w:val="nl-NL" w:eastAsia="nl-NL"/>
              </w:rPr>
            </w:pPr>
          </w:p>
        </w:tc>
        <w:tc>
          <w:tcPr>
            <w:tcW w:w="1557" w:type="dxa"/>
            <w:noWrap/>
            <w:vAlign w:val="bottom"/>
            <w:hideMark/>
          </w:tcPr>
          <w:p w14:paraId="4EA63929" w14:textId="77777777" w:rsidR="002C4CEC" w:rsidRDefault="002C4CEC">
            <w:pPr>
              <w:spacing w:line="256" w:lineRule="auto"/>
              <w:rPr>
                <w:sz w:val="20"/>
                <w:szCs w:val="20"/>
                <w:lang w:val="nl-NL" w:eastAsia="nl-NL"/>
              </w:rPr>
            </w:pPr>
          </w:p>
        </w:tc>
      </w:tr>
      <w:tr w:rsidR="002C4CEC" w14:paraId="1102A7CF" w14:textId="77777777" w:rsidTr="00A80AEB">
        <w:trPr>
          <w:trHeight w:val="300"/>
          <w:jc w:val="center"/>
        </w:trPr>
        <w:tc>
          <w:tcPr>
            <w:tcW w:w="2474" w:type="dxa"/>
            <w:gridSpan w:val="2"/>
            <w:tcBorders>
              <w:top w:val="nil"/>
              <w:left w:val="single" w:sz="4" w:space="0" w:color="auto"/>
              <w:bottom w:val="nil"/>
              <w:right w:val="single" w:sz="4" w:space="0" w:color="000000"/>
            </w:tcBorders>
            <w:noWrap/>
            <w:vAlign w:val="bottom"/>
            <w:hideMark/>
          </w:tcPr>
          <w:p w14:paraId="43EA92F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Engineeringskosten  (Ontwerpwerkzaamheden)</w:t>
            </w:r>
          </w:p>
        </w:tc>
        <w:tc>
          <w:tcPr>
            <w:tcW w:w="532" w:type="dxa"/>
            <w:noWrap/>
            <w:vAlign w:val="bottom"/>
            <w:hideMark/>
          </w:tcPr>
          <w:p w14:paraId="1915F64A" w14:textId="77777777" w:rsidR="002C4CEC" w:rsidRDefault="002C4CEC">
            <w:pPr>
              <w:rPr>
                <w:rFonts w:eastAsia="Times New Roman" w:cs="Times New Roman"/>
                <w:b/>
                <w:b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A962A7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DE79F7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9DDBE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AD66AE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0ECF87C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A993E0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3EC7C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5266FBC3"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3D54C5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8DDAF8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BA350F7" w14:textId="77777777" w:rsidR="002C4CEC" w:rsidRDefault="002C4CEC">
            <w:pPr>
              <w:spacing w:line="256" w:lineRule="auto"/>
              <w:rPr>
                <w:sz w:val="20"/>
                <w:szCs w:val="20"/>
                <w:lang w:val="nl-NL" w:eastAsia="nl-NL"/>
              </w:rPr>
            </w:pPr>
          </w:p>
        </w:tc>
        <w:tc>
          <w:tcPr>
            <w:tcW w:w="151" w:type="dxa"/>
            <w:noWrap/>
            <w:vAlign w:val="bottom"/>
            <w:hideMark/>
          </w:tcPr>
          <w:p w14:paraId="3365F0CB" w14:textId="77777777" w:rsidR="002C4CEC" w:rsidRDefault="002C4CEC">
            <w:pPr>
              <w:spacing w:line="256" w:lineRule="auto"/>
              <w:rPr>
                <w:sz w:val="20"/>
                <w:szCs w:val="20"/>
                <w:lang w:val="nl-NL" w:eastAsia="nl-NL"/>
              </w:rPr>
            </w:pPr>
          </w:p>
        </w:tc>
        <w:tc>
          <w:tcPr>
            <w:tcW w:w="1557" w:type="dxa"/>
            <w:noWrap/>
            <w:vAlign w:val="bottom"/>
            <w:hideMark/>
          </w:tcPr>
          <w:p w14:paraId="68D36626" w14:textId="77777777" w:rsidR="002C4CEC" w:rsidRDefault="002C4CEC">
            <w:pPr>
              <w:spacing w:line="256" w:lineRule="auto"/>
              <w:rPr>
                <w:sz w:val="20"/>
                <w:szCs w:val="20"/>
                <w:lang w:val="nl-NL" w:eastAsia="nl-NL"/>
              </w:rPr>
            </w:pPr>
          </w:p>
        </w:tc>
      </w:tr>
      <w:tr w:rsidR="002C4CEC" w14:paraId="6E02EB6C" w14:textId="77777777" w:rsidTr="00A80AEB">
        <w:trPr>
          <w:trHeight w:val="300"/>
          <w:jc w:val="center"/>
        </w:trPr>
        <w:tc>
          <w:tcPr>
            <w:tcW w:w="201" w:type="dxa"/>
            <w:tcBorders>
              <w:top w:val="nil"/>
              <w:left w:val="single" w:sz="4" w:space="0" w:color="auto"/>
              <w:bottom w:val="nil"/>
              <w:right w:val="nil"/>
            </w:tcBorders>
            <w:noWrap/>
            <w:vAlign w:val="bottom"/>
            <w:hideMark/>
          </w:tcPr>
          <w:p w14:paraId="2DEC682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1652DC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Voorlopig ontwerp</w:t>
            </w:r>
          </w:p>
        </w:tc>
        <w:tc>
          <w:tcPr>
            <w:tcW w:w="532" w:type="dxa"/>
            <w:noWrap/>
            <w:vAlign w:val="bottom"/>
            <w:hideMark/>
          </w:tcPr>
          <w:p w14:paraId="01995A26"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324222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C3EC41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1EF502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860E9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8E5620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2EED78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6FCF0B0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74E6826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A257D4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1B43571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1701E51" w14:textId="77777777" w:rsidR="002C4CEC" w:rsidRDefault="002C4CEC">
            <w:pPr>
              <w:spacing w:line="256" w:lineRule="auto"/>
              <w:rPr>
                <w:sz w:val="20"/>
                <w:szCs w:val="20"/>
                <w:lang w:val="nl-NL" w:eastAsia="nl-NL"/>
              </w:rPr>
            </w:pPr>
          </w:p>
        </w:tc>
        <w:tc>
          <w:tcPr>
            <w:tcW w:w="151" w:type="dxa"/>
            <w:noWrap/>
            <w:vAlign w:val="bottom"/>
            <w:hideMark/>
          </w:tcPr>
          <w:p w14:paraId="4547B58F" w14:textId="77777777" w:rsidR="002C4CEC" w:rsidRDefault="002C4CEC">
            <w:pPr>
              <w:spacing w:line="256" w:lineRule="auto"/>
              <w:rPr>
                <w:sz w:val="20"/>
                <w:szCs w:val="20"/>
                <w:lang w:val="nl-NL" w:eastAsia="nl-NL"/>
              </w:rPr>
            </w:pPr>
          </w:p>
        </w:tc>
        <w:tc>
          <w:tcPr>
            <w:tcW w:w="1557" w:type="dxa"/>
            <w:noWrap/>
            <w:vAlign w:val="bottom"/>
            <w:hideMark/>
          </w:tcPr>
          <w:p w14:paraId="6B0D0843" w14:textId="77777777" w:rsidR="002C4CEC" w:rsidRDefault="002C4CEC">
            <w:pPr>
              <w:spacing w:line="256" w:lineRule="auto"/>
              <w:rPr>
                <w:sz w:val="20"/>
                <w:szCs w:val="20"/>
                <w:lang w:val="nl-NL" w:eastAsia="nl-NL"/>
              </w:rPr>
            </w:pPr>
          </w:p>
        </w:tc>
      </w:tr>
      <w:tr w:rsidR="002C4CEC" w14:paraId="5AF0153A" w14:textId="77777777" w:rsidTr="00A80AEB">
        <w:trPr>
          <w:trHeight w:val="300"/>
          <w:jc w:val="center"/>
        </w:trPr>
        <w:tc>
          <w:tcPr>
            <w:tcW w:w="201" w:type="dxa"/>
            <w:tcBorders>
              <w:top w:val="nil"/>
              <w:left w:val="single" w:sz="4" w:space="0" w:color="auto"/>
              <w:bottom w:val="nil"/>
              <w:right w:val="nil"/>
            </w:tcBorders>
            <w:noWrap/>
            <w:vAlign w:val="bottom"/>
            <w:hideMark/>
          </w:tcPr>
          <w:p w14:paraId="010E7C7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3C94F7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Definitief ontwerp</w:t>
            </w:r>
          </w:p>
        </w:tc>
        <w:tc>
          <w:tcPr>
            <w:tcW w:w="532" w:type="dxa"/>
            <w:noWrap/>
            <w:vAlign w:val="bottom"/>
            <w:hideMark/>
          </w:tcPr>
          <w:p w14:paraId="7CFAACEC"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7C8C88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CC14C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0E8EFE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EC7C4F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0DCAAA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C8B777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6D74313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1D90919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E2D8DA4"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449FB33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DABB26E" w14:textId="77777777" w:rsidR="002C4CEC" w:rsidRDefault="002C4CEC">
            <w:pPr>
              <w:spacing w:line="256" w:lineRule="auto"/>
              <w:rPr>
                <w:sz w:val="20"/>
                <w:szCs w:val="20"/>
                <w:lang w:val="nl-NL" w:eastAsia="nl-NL"/>
              </w:rPr>
            </w:pPr>
          </w:p>
        </w:tc>
        <w:tc>
          <w:tcPr>
            <w:tcW w:w="151" w:type="dxa"/>
            <w:noWrap/>
            <w:vAlign w:val="bottom"/>
            <w:hideMark/>
          </w:tcPr>
          <w:p w14:paraId="7EE8F12F" w14:textId="77777777" w:rsidR="002C4CEC" w:rsidRDefault="002C4CEC">
            <w:pPr>
              <w:spacing w:line="256" w:lineRule="auto"/>
              <w:rPr>
                <w:sz w:val="20"/>
                <w:szCs w:val="20"/>
                <w:lang w:val="nl-NL" w:eastAsia="nl-NL"/>
              </w:rPr>
            </w:pPr>
          </w:p>
        </w:tc>
        <w:tc>
          <w:tcPr>
            <w:tcW w:w="1557" w:type="dxa"/>
            <w:noWrap/>
            <w:vAlign w:val="bottom"/>
            <w:hideMark/>
          </w:tcPr>
          <w:p w14:paraId="4979A65D" w14:textId="77777777" w:rsidR="002C4CEC" w:rsidRDefault="002C4CEC">
            <w:pPr>
              <w:spacing w:line="256" w:lineRule="auto"/>
              <w:rPr>
                <w:sz w:val="20"/>
                <w:szCs w:val="20"/>
                <w:lang w:val="nl-NL" w:eastAsia="nl-NL"/>
              </w:rPr>
            </w:pPr>
          </w:p>
        </w:tc>
      </w:tr>
      <w:tr w:rsidR="002C4CEC" w14:paraId="246535AE" w14:textId="77777777" w:rsidTr="00A80AEB">
        <w:trPr>
          <w:trHeight w:val="300"/>
          <w:jc w:val="center"/>
        </w:trPr>
        <w:tc>
          <w:tcPr>
            <w:tcW w:w="201" w:type="dxa"/>
            <w:tcBorders>
              <w:top w:val="nil"/>
              <w:left w:val="single" w:sz="4" w:space="0" w:color="auto"/>
              <w:bottom w:val="nil"/>
              <w:right w:val="nil"/>
            </w:tcBorders>
            <w:noWrap/>
            <w:vAlign w:val="bottom"/>
            <w:hideMark/>
          </w:tcPr>
          <w:p w14:paraId="476B2A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55AFCF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Uitvoeringsontwerp</w:t>
            </w:r>
          </w:p>
        </w:tc>
        <w:tc>
          <w:tcPr>
            <w:tcW w:w="532" w:type="dxa"/>
            <w:noWrap/>
            <w:vAlign w:val="bottom"/>
            <w:hideMark/>
          </w:tcPr>
          <w:p w14:paraId="3EA8AB3D"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67BE0C8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0F2F72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03FF51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4F6DFF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3DFBF20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5805CD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287698B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68CCB06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F98C4D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72C499B6"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B49D5FF" w14:textId="77777777" w:rsidR="002C4CEC" w:rsidRDefault="002C4CEC">
            <w:pPr>
              <w:spacing w:line="256" w:lineRule="auto"/>
              <w:rPr>
                <w:sz w:val="20"/>
                <w:szCs w:val="20"/>
                <w:lang w:val="nl-NL" w:eastAsia="nl-NL"/>
              </w:rPr>
            </w:pPr>
          </w:p>
        </w:tc>
        <w:tc>
          <w:tcPr>
            <w:tcW w:w="151" w:type="dxa"/>
            <w:noWrap/>
            <w:vAlign w:val="bottom"/>
            <w:hideMark/>
          </w:tcPr>
          <w:p w14:paraId="5AA393A4" w14:textId="77777777" w:rsidR="002C4CEC" w:rsidRDefault="002C4CEC">
            <w:pPr>
              <w:spacing w:line="256" w:lineRule="auto"/>
              <w:rPr>
                <w:sz w:val="20"/>
                <w:szCs w:val="20"/>
                <w:lang w:val="nl-NL" w:eastAsia="nl-NL"/>
              </w:rPr>
            </w:pPr>
          </w:p>
        </w:tc>
        <w:tc>
          <w:tcPr>
            <w:tcW w:w="1557" w:type="dxa"/>
            <w:noWrap/>
            <w:vAlign w:val="bottom"/>
            <w:hideMark/>
          </w:tcPr>
          <w:p w14:paraId="5063EC18" w14:textId="77777777" w:rsidR="002C4CEC" w:rsidRDefault="002C4CEC">
            <w:pPr>
              <w:spacing w:line="256" w:lineRule="auto"/>
              <w:rPr>
                <w:sz w:val="20"/>
                <w:szCs w:val="20"/>
                <w:lang w:val="nl-NL" w:eastAsia="nl-NL"/>
              </w:rPr>
            </w:pPr>
          </w:p>
        </w:tc>
      </w:tr>
      <w:tr w:rsidR="002C4CEC" w14:paraId="7CB3FE7E" w14:textId="77777777" w:rsidTr="00A80AEB">
        <w:trPr>
          <w:trHeight w:val="300"/>
          <w:jc w:val="center"/>
        </w:trPr>
        <w:tc>
          <w:tcPr>
            <w:tcW w:w="201" w:type="dxa"/>
            <w:tcBorders>
              <w:top w:val="nil"/>
              <w:left w:val="single" w:sz="4" w:space="0" w:color="auto"/>
              <w:bottom w:val="nil"/>
              <w:right w:val="nil"/>
            </w:tcBorders>
            <w:noWrap/>
            <w:vAlign w:val="bottom"/>
            <w:hideMark/>
          </w:tcPr>
          <w:p w14:paraId="59C9095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077F9C4"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Site engineering en as-built</w:t>
            </w:r>
          </w:p>
        </w:tc>
        <w:tc>
          <w:tcPr>
            <w:tcW w:w="532" w:type="dxa"/>
            <w:noWrap/>
            <w:vAlign w:val="bottom"/>
            <w:hideMark/>
          </w:tcPr>
          <w:p w14:paraId="65B59FA7" w14:textId="77777777" w:rsidR="002C4CEC" w:rsidRDefault="002C4CEC">
            <w:pPr>
              <w:rPr>
                <w:rFonts w:eastAsia="Times New Roman" w:cs="Times New Roman"/>
                <w:color w:val="000000"/>
                <w:sz w:val="16"/>
                <w:szCs w:val="16"/>
                <w:lang w:eastAsia="nl-NL"/>
              </w:rPr>
            </w:pPr>
          </w:p>
        </w:tc>
        <w:tc>
          <w:tcPr>
            <w:tcW w:w="992" w:type="dxa"/>
            <w:tcBorders>
              <w:top w:val="nil"/>
              <w:left w:val="single" w:sz="4" w:space="0" w:color="auto"/>
              <w:bottom w:val="nil"/>
              <w:right w:val="nil"/>
            </w:tcBorders>
            <w:noWrap/>
            <w:vAlign w:val="bottom"/>
            <w:hideMark/>
          </w:tcPr>
          <w:p w14:paraId="03BAC681"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532" w:type="dxa"/>
            <w:tcBorders>
              <w:top w:val="nil"/>
              <w:left w:val="single" w:sz="4" w:space="0" w:color="auto"/>
              <w:bottom w:val="nil"/>
              <w:right w:val="single" w:sz="4" w:space="0" w:color="auto"/>
            </w:tcBorders>
            <w:noWrap/>
            <w:vAlign w:val="bottom"/>
            <w:hideMark/>
          </w:tcPr>
          <w:p w14:paraId="2F5DE781"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408712E2"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532" w:type="dxa"/>
            <w:tcBorders>
              <w:top w:val="nil"/>
              <w:left w:val="nil"/>
              <w:bottom w:val="nil"/>
              <w:right w:val="single" w:sz="4" w:space="0" w:color="auto"/>
            </w:tcBorders>
            <w:noWrap/>
            <w:vAlign w:val="bottom"/>
            <w:hideMark/>
          </w:tcPr>
          <w:p w14:paraId="18EC4BD5"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992" w:type="dxa"/>
            <w:noWrap/>
            <w:vAlign w:val="bottom"/>
            <w:hideMark/>
          </w:tcPr>
          <w:p w14:paraId="3C25FB27"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532" w:type="dxa"/>
            <w:tcBorders>
              <w:top w:val="nil"/>
              <w:left w:val="single" w:sz="4" w:space="0" w:color="auto"/>
              <w:bottom w:val="nil"/>
              <w:right w:val="single" w:sz="4" w:space="0" w:color="auto"/>
            </w:tcBorders>
            <w:noWrap/>
            <w:vAlign w:val="bottom"/>
            <w:hideMark/>
          </w:tcPr>
          <w:p w14:paraId="1820D9AB"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3F4B2813" w14:textId="77777777" w:rsidR="002C4CEC" w:rsidRDefault="002C4CEC">
            <w:pPr>
              <w:spacing w:line="240" w:lineRule="auto"/>
              <w:rPr>
                <w:rFonts w:eastAsia="Times New Roman" w:cs="Times New Roman"/>
                <w:color w:val="000000"/>
                <w:sz w:val="16"/>
                <w:szCs w:val="16"/>
                <w:lang w:eastAsia="nl-NL"/>
              </w:rPr>
            </w:pPr>
            <w:r>
              <w:rPr>
                <w:rFonts w:eastAsia="Times New Roman" w:cs="Times New Roman"/>
                <w:color w:val="000000"/>
                <w:sz w:val="16"/>
                <w:szCs w:val="16"/>
                <w:lang w:eastAsia="nl-NL"/>
              </w:rPr>
              <w:t> </w:t>
            </w:r>
          </w:p>
        </w:tc>
        <w:tc>
          <w:tcPr>
            <w:tcW w:w="405" w:type="dxa"/>
            <w:tcBorders>
              <w:top w:val="nil"/>
              <w:left w:val="nil"/>
              <w:bottom w:val="nil"/>
              <w:right w:val="single" w:sz="4" w:space="0" w:color="auto"/>
            </w:tcBorders>
            <w:noWrap/>
            <w:vAlign w:val="bottom"/>
            <w:hideMark/>
          </w:tcPr>
          <w:p w14:paraId="414D2829" w14:textId="77777777" w:rsidR="002C4CEC" w:rsidRDefault="002C4CEC">
            <w:pPr>
              <w:spacing w:line="240" w:lineRule="auto"/>
              <w:rPr>
                <w:rFonts w:eastAsia="Times New Roman" w:cs="Times New Roman"/>
                <w:b/>
                <w:bCs/>
                <w:color w:val="000000"/>
                <w:sz w:val="16"/>
                <w:szCs w:val="16"/>
                <w:lang w:eastAsia="nl-NL"/>
              </w:rPr>
            </w:pPr>
            <w:r>
              <w:rPr>
                <w:rFonts w:eastAsia="Times New Roman" w:cs="Times New Roman"/>
                <w:b/>
                <w:bCs/>
                <w:color w:val="000000"/>
                <w:sz w:val="16"/>
                <w:szCs w:val="16"/>
                <w:lang w:eastAsia="nl-NL"/>
              </w:rPr>
              <w:t> </w:t>
            </w:r>
          </w:p>
        </w:tc>
        <w:tc>
          <w:tcPr>
            <w:tcW w:w="803" w:type="dxa"/>
            <w:tcBorders>
              <w:top w:val="nil"/>
              <w:left w:val="nil"/>
              <w:bottom w:val="nil"/>
              <w:right w:val="single" w:sz="4" w:space="0" w:color="auto"/>
            </w:tcBorders>
            <w:noWrap/>
            <w:vAlign w:val="bottom"/>
            <w:hideMark/>
          </w:tcPr>
          <w:p w14:paraId="480A7CC5"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eastAsia="nl-NL"/>
              </w:rPr>
              <w:t xml:space="preserve"> </w:t>
            </w:r>
            <w:r>
              <w:rPr>
                <w:rFonts w:ascii="Calibri" w:eastAsia="Times New Roman" w:hAnsi="Calibri" w:cs="Times New Roman"/>
                <w:color w:val="000000"/>
                <w:sz w:val="22"/>
                <w:szCs w:val="22"/>
                <w:lang w:val="nl-NL" w:eastAsia="nl-NL"/>
              </w:rPr>
              <w:t xml:space="preserve">€                               -   </w:t>
            </w:r>
          </w:p>
        </w:tc>
        <w:tc>
          <w:tcPr>
            <w:tcW w:w="195" w:type="dxa"/>
            <w:noWrap/>
            <w:vAlign w:val="bottom"/>
            <w:hideMark/>
          </w:tcPr>
          <w:p w14:paraId="55615D2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3401F07" w14:textId="77777777" w:rsidR="002C4CEC" w:rsidRDefault="002C4CEC">
            <w:pPr>
              <w:spacing w:line="256" w:lineRule="auto"/>
              <w:rPr>
                <w:sz w:val="20"/>
                <w:szCs w:val="20"/>
                <w:lang w:val="nl-NL" w:eastAsia="nl-NL"/>
              </w:rPr>
            </w:pPr>
          </w:p>
        </w:tc>
        <w:tc>
          <w:tcPr>
            <w:tcW w:w="151" w:type="dxa"/>
            <w:noWrap/>
            <w:vAlign w:val="bottom"/>
            <w:hideMark/>
          </w:tcPr>
          <w:p w14:paraId="1DF3124E" w14:textId="77777777" w:rsidR="002C4CEC" w:rsidRDefault="002C4CEC">
            <w:pPr>
              <w:spacing w:line="256" w:lineRule="auto"/>
              <w:rPr>
                <w:sz w:val="20"/>
                <w:szCs w:val="20"/>
                <w:lang w:val="nl-NL" w:eastAsia="nl-NL"/>
              </w:rPr>
            </w:pPr>
          </w:p>
        </w:tc>
        <w:tc>
          <w:tcPr>
            <w:tcW w:w="1557" w:type="dxa"/>
            <w:noWrap/>
            <w:vAlign w:val="bottom"/>
            <w:hideMark/>
          </w:tcPr>
          <w:p w14:paraId="11120E1C" w14:textId="77777777" w:rsidR="002C4CEC" w:rsidRDefault="002C4CEC">
            <w:pPr>
              <w:spacing w:line="256" w:lineRule="auto"/>
              <w:rPr>
                <w:sz w:val="20"/>
                <w:szCs w:val="20"/>
                <w:lang w:val="nl-NL" w:eastAsia="nl-NL"/>
              </w:rPr>
            </w:pPr>
          </w:p>
        </w:tc>
      </w:tr>
      <w:tr w:rsidR="002C4CEC" w14:paraId="034C173D" w14:textId="77777777" w:rsidTr="00A80AEB">
        <w:trPr>
          <w:trHeight w:val="300"/>
          <w:jc w:val="center"/>
        </w:trPr>
        <w:tc>
          <w:tcPr>
            <w:tcW w:w="201" w:type="dxa"/>
            <w:tcBorders>
              <w:top w:val="nil"/>
              <w:left w:val="single" w:sz="4" w:space="0" w:color="auto"/>
              <w:bottom w:val="nil"/>
              <w:right w:val="nil"/>
            </w:tcBorders>
            <w:noWrap/>
            <w:vAlign w:val="bottom"/>
            <w:hideMark/>
          </w:tcPr>
          <w:p w14:paraId="20371C1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D3C680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Overige engineering (o.a. onderzoeken).</w:t>
            </w:r>
          </w:p>
        </w:tc>
        <w:tc>
          <w:tcPr>
            <w:tcW w:w="532" w:type="dxa"/>
            <w:noWrap/>
            <w:vAlign w:val="bottom"/>
            <w:hideMark/>
          </w:tcPr>
          <w:p w14:paraId="1170BD8D"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D24836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CD183D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3CBCD51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348579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954C2B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3C00E8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39F91AB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2483C77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6E88BF6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F24C19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022B304" w14:textId="77777777" w:rsidR="002C4CEC" w:rsidRDefault="002C4CEC">
            <w:pPr>
              <w:spacing w:line="256" w:lineRule="auto"/>
              <w:rPr>
                <w:sz w:val="20"/>
                <w:szCs w:val="20"/>
                <w:lang w:val="nl-NL" w:eastAsia="nl-NL"/>
              </w:rPr>
            </w:pPr>
          </w:p>
        </w:tc>
        <w:tc>
          <w:tcPr>
            <w:tcW w:w="151" w:type="dxa"/>
            <w:noWrap/>
            <w:vAlign w:val="bottom"/>
            <w:hideMark/>
          </w:tcPr>
          <w:p w14:paraId="1E3A640A" w14:textId="77777777" w:rsidR="002C4CEC" w:rsidRDefault="002C4CEC">
            <w:pPr>
              <w:spacing w:line="256" w:lineRule="auto"/>
              <w:rPr>
                <w:sz w:val="20"/>
                <w:szCs w:val="20"/>
                <w:lang w:val="nl-NL" w:eastAsia="nl-NL"/>
              </w:rPr>
            </w:pPr>
          </w:p>
        </w:tc>
        <w:tc>
          <w:tcPr>
            <w:tcW w:w="1557" w:type="dxa"/>
            <w:noWrap/>
            <w:vAlign w:val="bottom"/>
            <w:hideMark/>
          </w:tcPr>
          <w:p w14:paraId="411CA754" w14:textId="77777777" w:rsidR="002C4CEC" w:rsidRDefault="002C4CEC">
            <w:pPr>
              <w:spacing w:line="256" w:lineRule="auto"/>
              <w:rPr>
                <w:sz w:val="20"/>
                <w:szCs w:val="20"/>
                <w:lang w:val="nl-NL" w:eastAsia="nl-NL"/>
              </w:rPr>
            </w:pPr>
          </w:p>
        </w:tc>
      </w:tr>
      <w:tr w:rsidR="002C4CEC" w14:paraId="3151997C" w14:textId="77777777" w:rsidTr="00A80AEB">
        <w:trPr>
          <w:trHeight w:val="300"/>
          <w:jc w:val="center"/>
        </w:trPr>
        <w:tc>
          <w:tcPr>
            <w:tcW w:w="201" w:type="dxa"/>
            <w:tcBorders>
              <w:top w:val="nil"/>
              <w:left w:val="single" w:sz="4" w:space="0" w:color="auto"/>
              <w:bottom w:val="nil"/>
              <w:right w:val="nil"/>
            </w:tcBorders>
            <w:noWrap/>
            <w:vAlign w:val="bottom"/>
            <w:hideMark/>
          </w:tcPr>
          <w:p w14:paraId="19242AD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B8C765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76A4B83A"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83C73F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23AB8E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1D469C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CEA0A4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998EE4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5AF910B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2004672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3F4F424"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4746E7C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0636FAA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63A1948" w14:textId="77777777" w:rsidR="002C4CEC" w:rsidRDefault="002C4CEC">
            <w:pPr>
              <w:spacing w:line="256" w:lineRule="auto"/>
              <w:rPr>
                <w:sz w:val="20"/>
                <w:szCs w:val="20"/>
                <w:lang w:val="nl-NL" w:eastAsia="nl-NL"/>
              </w:rPr>
            </w:pPr>
          </w:p>
        </w:tc>
        <w:tc>
          <w:tcPr>
            <w:tcW w:w="151" w:type="dxa"/>
            <w:noWrap/>
            <w:vAlign w:val="bottom"/>
            <w:hideMark/>
          </w:tcPr>
          <w:p w14:paraId="7DE89F5E" w14:textId="77777777" w:rsidR="002C4CEC" w:rsidRDefault="002C4CEC">
            <w:pPr>
              <w:spacing w:line="256" w:lineRule="auto"/>
              <w:rPr>
                <w:sz w:val="20"/>
                <w:szCs w:val="20"/>
                <w:lang w:val="nl-NL" w:eastAsia="nl-NL"/>
              </w:rPr>
            </w:pPr>
          </w:p>
        </w:tc>
        <w:tc>
          <w:tcPr>
            <w:tcW w:w="1557" w:type="dxa"/>
            <w:noWrap/>
            <w:vAlign w:val="bottom"/>
            <w:hideMark/>
          </w:tcPr>
          <w:p w14:paraId="6036CC89" w14:textId="77777777" w:rsidR="002C4CEC" w:rsidRDefault="002C4CEC">
            <w:pPr>
              <w:spacing w:line="256" w:lineRule="auto"/>
              <w:rPr>
                <w:sz w:val="20"/>
                <w:szCs w:val="20"/>
                <w:lang w:val="nl-NL" w:eastAsia="nl-NL"/>
              </w:rPr>
            </w:pPr>
          </w:p>
        </w:tc>
      </w:tr>
      <w:tr w:rsidR="002C4CEC" w14:paraId="1D7CFCB8" w14:textId="77777777" w:rsidTr="00A80AEB">
        <w:trPr>
          <w:trHeight w:val="300"/>
          <w:jc w:val="center"/>
        </w:trPr>
        <w:tc>
          <w:tcPr>
            <w:tcW w:w="201" w:type="dxa"/>
            <w:tcBorders>
              <w:top w:val="nil"/>
              <w:left w:val="single" w:sz="4" w:space="0" w:color="auto"/>
              <w:bottom w:val="nil"/>
              <w:right w:val="nil"/>
            </w:tcBorders>
            <w:noWrap/>
            <w:vAlign w:val="bottom"/>
            <w:hideMark/>
          </w:tcPr>
          <w:p w14:paraId="2279EB3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lastRenderedPageBreak/>
              <w:t> </w:t>
            </w:r>
          </w:p>
        </w:tc>
        <w:tc>
          <w:tcPr>
            <w:tcW w:w="2273" w:type="dxa"/>
            <w:tcBorders>
              <w:top w:val="nil"/>
              <w:left w:val="nil"/>
              <w:bottom w:val="nil"/>
              <w:right w:val="single" w:sz="4" w:space="0" w:color="auto"/>
            </w:tcBorders>
            <w:noWrap/>
            <w:vAlign w:val="bottom"/>
            <w:hideMark/>
          </w:tcPr>
          <w:p w14:paraId="3A4237B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Subtotaal B (directe engineeringskosten):</w:t>
            </w:r>
          </w:p>
        </w:tc>
        <w:tc>
          <w:tcPr>
            <w:tcW w:w="532" w:type="dxa"/>
            <w:noWrap/>
            <w:vAlign w:val="bottom"/>
            <w:hideMark/>
          </w:tcPr>
          <w:p w14:paraId="195F1B14" w14:textId="77777777" w:rsidR="002C4CEC" w:rsidRDefault="002C4CEC">
            <w:pPr>
              <w:rPr>
                <w:rFonts w:eastAsia="Times New Roman" w:cs="Times New Roman"/>
                <w:b/>
                <w:b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09E945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0EAD07A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B2</w:t>
            </w:r>
          </w:p>
        </w:tc>
        <w:tc>
          <w:tcPr>
            <w:tcW w:w="1375" w:type="dxa"/>
            <w:tcBorders>
              <w:top w:val="single" w:sz="4" w:space="0" w:color="auto"/>
              <w:left w:val="nil"/>
              <w:bottom w:val="single" w:sz="4" w:space="0" w:color="auto"/>
              <w:right w:val="single" w:sz="4" w:space="0" w:color="auto"/>
            </w:tcBorders>
            <w:noWrap/>
            <w:vAlign w:val="bottom"/>
            <w:hideMark/>
          </w:tcPr>
          <w:p w14:paraId="1F0A461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682FA65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070D241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E2F0B1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B4</w:t>
            </w:r>
          </w:p>
        </w:tc>
        <w:tc>
          <w:tcPr>
            <w:tcW w:w="1375" w:type="dxa"/>
            <w:tcBorders>
              <w:top w:val="single" w:sz="4" w:space="0" w:color="auto"/>
              <w:left w:val="nil"/>
              <w:bottom w:val="single" w:sz="4" w:space="0" w:color="auto"/>
              <w:right w:val="single" w:sz="4" w:space="0" w:color="auto"/>
            </w:tcBorders>
            <w:noWrap/>
            <w:vAlign w:val="bottom"/>
            <w:hideMark/>
          </w:tcPr>
          <w:p w14:paraId="0DC9E8D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405" w:type="dxa"/>
            <w:tcBorders>
              <w:top w:val="nil"/>
              <w:left w:val="nil"/>
              <w:bottom w:val="nil"/>
              <w:right w:val="single" w:sz="4" w:space="0" w:color="auto"/>
            </w:tcBorders>
            <w:noWrap/>
            <w:vAlign w:val="bottom"/>
            <w:hideMark/>
          </w:tcPr>
          <w:p w14:paraId="15F67EBD"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B</w:t>
            </w:r>
          </w:p>
        </w:tc>
        <w:tc>
          <w:tcPr>
            <w:tcW w:w="803" w:type="dxa"/>
            <w:tcBorders>
              <w:top w:val="single" w:sz="4" w:space="0" w:color="auto"/>
              <w:left w:val="nil"/>
              <w:bottom w:val="single" w:sz="4" w:space="0" w:color="auto"/>
              <w:right w:val="single" w:sz="4" w:space="0" w:color="auto"/>
            </w:tcBorders>
            <w:noWrap/>
            <w:vAlign w:val="bottom"/>
            <w:hideMark/>
          </w:tcPr>
          <w:p w14:paraId="2C68CB17"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195" w:type="dxa"/>
            <w:noWrap/>
            <w:vAlign w:val="bottom"/>
            <w:hideMark/>
          </w:tcPr>
          <w:p w14:paraId="4B43EE32" w14:textId="77777777" w:rsidR="002C4CEC" w:rsidRDefault="002C4CEC">
            <w:pPr>
              <w:rPr>
                <w:rFonts w:ascii="Calibri" w:eastAsia="Times New Roman" w:hAnsi="Calibri" w:cs="Times New Roman"/>
                <w:b/>
                <w:bCs/>
                <w:color w:val="000000"/>
                <w:sz w:val="22"/>
                <w:szCs w:val="22"/>
                <w:lang w:val="nl-NL" w:eastAsia="nl-NL"/>
              </w:rPr>
            </w:pPr>
          </w:p>
        </w:tc>
        <w:tc>
          <w:tcPr>
            <w:tcW w:w="1557" w:type="dxa"/>
            <w:noWrap/>
            <w:vAlign w:val="bottom"/>
            <w:hideMark/>
          </w:tcPr>
          <w:p w14:paraId="0815E0E4" w14:textId="77777777" w:rsidR="002C4CEC" w:rsidRDefault="002C4CEC">
            <w:pPr>
              <w:spacing w:line="256" w:lineRule="auto"/>
              <w:rPr>
                <w:sz w:val="20"/>
                <w:szCs w:val="20"/>
                <w:lang w:val="nl-NL" w:eastAsia="nl-NL"/>
              </w:rPr>
            </w:pPr>
          </w:p>
        </w:tc>
        <w:tc>
          <w:tcPr>
            <w:tcW w:w="151" w:type="dxa"/>
            <w:noWrap/>
            <w:vAlign w:val="bottom"/>
            <w:hideMark/>
          </w:tcPr>
          <w:p w14:paraId="4A612D72" w14:textId="77777777" w:rsidR="002C4CEC" w:rsidRDefault="002C4CEC">
            <w:pPr>
              <w:spacing w:line="256" w:lineRule="auto"/>
              <w:rPr>
                <w:sz w:val="20"/>
                <w:szCs w:val="20"/>
                <w:lang w:val="nl-NL" w:eastAsia="nl-NL"/>
              </w:rPr>
            </w:pPr>
          </w:p>
        </w:tc>
        <w:tc>
          <w:tcPr>
            <w:tcW w:w="1557" w:type="dxa"/>
            <w:noWrap/>
            <w:vAlign w:val="bottom"/>
            <w:hideMark/>
          </w:tcPr>
          <w:p w14:paraId="0D19451C" w14:textId="77777777" w:rsidR="002C4CEC" w:rsidRDefault="002C4CEC">
            <w:pPr>
              <w:spacing w:line="256" w:lineRule="auto"/>
              <w:rPr>
                <w:sz w:val="20"/>
                <w:szCs w:val="20"/>
                <w:lang w:val="nl-NL" w:eastAsia="nl-NL"/>
              </w:rPr>
            </w:pPr>
          </w:p>
        </w:tc>
      </w:tr>
      <w:tr w:rsidR="002C4CEC" w14:paraId="37BC0311" w14:textId="77777777" w:rsidTr="00A80AEB">
        <w:trPr>
          <w:trHeight w:val="300"/>
          <w:jc w:val="center"/>
        </w:trPr>
        <w:tc>
          <w:tcPr>
            <w:tcW w:w="201" w:type="dxa"/>
            <w:tcBorders>
              <w:top w:val="nil"/>
              <w:left w:val="single" w:sz="4" w:space="0" w:color="auto"/>
              <w:bottom w:val="nil"/>
              <w:right w:val="nil"/>
            </w:tcBorders>
            <w:noWrap/>
            <w:vAlign w:val="bottom"/>
            <w:hideMark/>
          </w:tcPr>
          <w:p w14:paraId="5EF7E58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672C445A"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 </w:t>
            </w:r>
          </w:p>
        </w:tc>
        <w:tc>
          <w:tcPr>
            <w:tcW w:w="532" w:type="dxa"/>
            <w:noWrap/>
            <w:vAlign w:val="bottom"/>
            <w:hideMark/>
          </w:tcPr>
          <w:p w14:paraId="28471D45"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4B3A9B1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25D601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33CCA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7E4359C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78D8A88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AC5E63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51C7A4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308B000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F8C11E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1B96FE0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A9CB7E7" w14:textId="77777777" w:rsidR="002C4CEC" w:rsidRDefault="002C4CEC">
            <w:pPr>
              <w:spacing w:line="256" w:lineRule="auto"/>
              <w:rPr>
                <w:sz w:val="20"/>
                <w:szCs w:val="20"/>
                <w:lang w:val="nl-NL" w:eastAsia="nl-NL"/>
              </w:rPr>
            </w:pPr>
          </w:p>
        </w:tc>
        <w:tc>
          <w:tcPr>
            <w:tcW w:w="151" w:type="dxa"/>
            <w:noWrap/>
            <w:vAlign w:val="bottom"/>
            <w:hideMark/>
          </w:tcPr>
          <w:p w14:paraId="3947CC78" w14:textId="77777777" w:rsidR="002C4CEC" w:rsidRDefault="002C4CEC">
            <w:pPr>
              <w:spacing w:line="256" w:lineRule="auto"/>
              <w:rPr>
                <w:sz w:val="20"/>
                <w:szCs w:val="20"/>
                <w:lang w:val="nl-NL" w:eastAsia="nl-NL"/>
              </w:rPr>
            </w:pPr>
          </w:p>
        </w:tc>
        <w:tc>
          <w:tcPr>
            <w:tcW w:w="1557" w:type="dxa"/>
            <w:noWrap/>
            <w:vAlign w:val="bottom"/>
            <w:hideMark/>
          </w:tcPr>
          <w:p w14:paraId="127BF03D" w14:textId="77777777" w:rsidR="002C4CEC" w:rsidRDefault="002C4CEC">
            <w:pPr>
              <w:spacing w:line="256" w:lineRule="auto"/>
              <w:rPr>
                <w:sz w:val="20"/>
                <w:szCs w:val="20"/>
                <w:lang w:val="nl-NL" w:eastAsia="nl-NL"/>
              </w:rPr>
            </w:pPr>
          </w:p>
        </w:tc>
      </w:tr>
      <w:tr w:rsidR="002C4CEC" w:rsidRPr="00103C86" w14:paraId="04313DCB" w14:textId="77777777" w:rsidTr="00A80AEB">
        <w:trPr>
          <w:trHeight w:val="300"/>
          <w:jc w:val="center"/>
        </w:trPr>
        <w:tc>
          <w:tcPr>
            <w:tcW w:w="2474" w:type="dxa"/>
            <w:gridSpan w:val="2"/>
            <w:tcBorders>
              <w:top w:val="nil"/>
              <w:left w:val="single" w:sz="4" w:space="0" w:color="auto"/>
              <w:bottom w:val="nil"/>
              <w:right w:val="single" w:sz="4" w:space="0" w:color="000000"/>
            </w:tcBorders>
            <w:noWrap/>
            <w:vAlign w:val="bottom"/>
            <w:hideMark/>
          </w:tcPr>
          <w:p w14:paraId="42CE71C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Indirecte kosten (geen verdere uitsplitsing)</w:t>
            </w:r>
          </w:p>
        </w:tc>
        <w:tc>
          <w:tcPr>
            <w:tcW w:w="532" w:type="dxa"/>
            <w:noWrap/>
            <w:vAlign w:val="bottom"/>
            <w:hideMark/>
          </w:tcPr>
          <w:p w14:paraId="04EFA787" w14:textId="77777777" w:rsidR="002C4CEC" w:rsidRDefault="002C4CEC">
            <w:pPr>
              <w:rPr>
                <w:rFonts w:eastAsia="Times New Roman" w:cs="Times New Roman"/>
                <w:b/>
                <w:b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78FA9D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4175CE4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F76C9C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B272D7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908BA3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EDDF8C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49CACD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9A0E00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BBF071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4A7EFC8E"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4ABA436" w14:textId="77777777" w:rsidR="002C4CEC" w:rsidRDefault="002C4CEC">
            <w:pPr>
              <w:spacing w:line="256" w:lineRule="auto"/>
              <w:rPr>
                <w:sz w:val="20"/>
                <w:szCs w:val="20"/>
                <w:lang w:val="nl-NL" w:eastAsia="nl-NL"/>
              </w:rPr>
            </w:pPr>
          </w:p>
        </w:tc>
        <w:tc>
          <w:tcPr>
            <w:tcW w:w="151" w:type="dxa"/>
            <w:noWrap/>
            <w:vAlign w:val="bottom"/>
            <w:hideMark/>
          </w:tcPr>
          <w:p w14:paraId="47C7702D" w14:textId="77777777" w:rsidR="002C4CEC" w:rsidRDefault="002C4CEC">
            <w:pPr>
              <w:spacing w:line="256" w:lineRule="auto"/>
              <w:rPr>
                <w:sz w:val="20"/>
                <w:szCs w:val="20"/>
                <w:lang w:val="nl-NL" w:eastAsia="nl-NL"/>
              </w:rPr>
            </w:pPr>
          </w:p>
        </w:tc>
        <w:tc>
          <w:tcPr>
            <w:tcW w:w="1557" w:type="dxa"/>
            <w:noWrap/>
            <w:vAlign w:val="bottom"/>
            <w:hideMark/>
          </w:tcPr>
          <w:p w14:paraId="49274FE7" w14:textId="77777777" w:rsidR="002C4CEC" w:rsidRDefault="002C4CEC">
            <w:pPr>
              <w:spacing w:line="256" w:lineRule="auto"/>
              <w:rPr>
                <w:sz w:val="20"/>
                <w:szCs w:val="20"/>
                <w:lang w:val="nl-NL" w:eastAsia="nl-NL"/>
              </w:rPr>
            </w:pPr>
          </w:p>
        </w:tc>
      </w:tr>
      <w:tr w:rsidR="002C4CEC" w14:paraId="12457D2A" w14:textId="77777777" w:rsidTr="00A80AEB">
        <w:trPr>
          <w:trHeight w:val="300"/>
          <w:jc w:val="center"/>
        </w:trPr>
        <w:tc>
          <w:tcPr>
            <w:tcW w:w="201" w:type="dxa"/>
            <w:tcBorders>
              <w:top w:val="nil"/>
              <w:left w:val="single" w:sz="4" w:space="0" w:color="auto"/>
              <w:bottom w:val="nil"/>
              <w:right w:val="nil"/>
            </w:tcBorders>
            <w:noWrap/>
            <w:vAlign w:val="bottom"/>
            <w:hideMark/>
          </w:tcPr>
          <w:p w14:paraId="701C454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79B696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Eenmalige kosten</w:t>
            </w:r>
          </w:p>
        </w:tc>
        <w:tc>
          <w:tcPr>
            <w:tcW w:w="532" w:type="dxa"/>
            <w:noWrap/>
            <w:vAlign w:val="bottom"/>
            <w:hideMark/>
          </w:tcPr>
          <w:p w14:paraId="702834F7"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184D4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FDFCEE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78108C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DE5CB1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63ACFC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E5468B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0741870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77E4DB1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1B62E98"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65262EE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4E1F172" w14:textId="77777777" w:rsidR="002C4CEC" w:rsidRDefault="002C4CEC">
            <w:pPr>
              <w:spacing w:line="256" w:lineRule="auto"/>
              <w:rPr>
                <w:sz w:val="20"/>
                <w:szCs w:val="20"/>
                <w:lang w:val="nl-NL" w:eastAsia="nl-NL"/>
              </w:rPr>
            </w:pPr>
          </w:p>
        </w:tc>
        <w:tc>
          <w:tcPr>
            <w:tcW w:w="151" w:type="dxa"/>
            <w:noWrap/>
            <w:vAlign w:val="bottom"/>
            <w:hideMark/>
          </w:tcPr>
          <w:p w14:paraId="6AF84541" w14:textId="77777777" w:rsidR="002C4CEC" w:rsidRDefault="002C4CEC">
            <w:pPr>
              <w:spacing w:line="256" w:lineRule="auto"/>
              <w:rPr>
                <w:sz w:val="20"/>
                <w:szCs w:val="20"/>
                <w:lang w:val="nl-NL" w:eastAsia="nl-NL"/>
              </w:rPr>
            </w:pPr>
          </w:p>
        </w:tc>
        <w:tc>
          <w:tcPr>
            <w:tcW w:w="1557" w:type="dxa"/>
            <w:noWrap/>
            <w:vAlign w:val="bottom"/>
            <w:hideMark/>
          </w:tcPr>
          <w:p w14:paraId="5185BA36" w14:textId="77777777" w:rsidR="002C4CEC" w:rsidRDefault="002C4CEC">
            <w:pPr>
              <w:spacing w:line="256" w:lineRule="auto"/>
              <w:rPr>
                <w:sz w:val="20"/>
                <w:szCs w:val="20"/>
                <w:lang w:val="nl-NL" w:eastAsia="nl-NL"/>
              </w:rPr>
            </w:pPr>
          </w:p>
        </w:tc>
      </w:tr>
      <w:tr w:rsidR="002C4CEC" w14:paraId="01035ED9" w14:textId="77777777" w:rsidTr="00A80AEB">
        <w:trPr>
          <w:trHeight w:val="300"/>
          <w:jc w:val="center"/>
        </w:trPr>
        <w:tc>
          <w:tcPr>
            <w:tcW w:w="201" w:type="dxa"/>
            <w:tcBorders>
              <w:top w:val="nil"/>
              <w:left w:val="single" w:sz="4" w:space="0" w:color="auto"/>
              <w:bottom w:val="nil"/>
              <w:right w:val="nil"/>
            </w:tcBorders>
            <w:noWrap/>
            <w:vAlign w:val="bottom"/>
            <w:hideMark/>
          </w:tcPr>
          <w:p w14:paraId="0EDF7C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EA665E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Algemene bouwplaatskosten</w:t>
            </w:r>
          </w:p>
        </w:tc>
        <w:tc>
          <w:tcPr>
            <w:tcW w:w="532" w:type="dxa"/>
            <w:noWrap/>
            <w:vAlign w:val="bottom"/>
            <w:hideMark/>
          </w:tcPr>
          <w:p w14:paraId="40A0E3DA"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752093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138A02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1465E1D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396133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F6B95C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6D5D854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37CEBF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1184098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16D3AA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671147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B2B8268" w14:textId="77777777" w:rsidR="002C4CEC" w:rsidRDefault="002C4CEC">
            <w:pPr>
              <w:spacing w:line="256" w:lineRule="auto"/>
              <w:rPr>
                <w:sz w:val="20"/>
                <w:szCs w:val="20"/>
                <w:lang w:val="nl-NL" w:eastAsia="nl-NL"/>
              </w:rPr>
            </w:pPr>
          </w:p>
        </w:tc>
        <w:tc>
          <w:tcPr>
            <w:tcW w:w="151" w:type="dxa"/>
            <w:noWrap/>
            <w:vAlign w:val="bottom"/>
            <w:hideMark/>
          </w:tcPr>
          <w:p w14:paraId="2F36B3D0" w14:textId="77777777" w:rsidR="002C4CEC" w:rsidRDefault="002C4CEC">
            <w:pPr>
              <w:spacing w:line="256" w:lineRule="auto"/>
              <w:rPr>
                <w:sz w:val="20"/>
                <w:szCs w:val="20"/>
                <w:lang w:val="nl-NL" w:eastAsia="nl-NL"/>
              </w:rPr>
            </w:pPr>
          </w:p>
        </w:tc>
        <w:tc>
          <w:tcPr>
            <w:tcW w:w="1557" w:type="dxa"/>
            <w:noWrap/>
            <w:vAlign w:val="bottom"/>
            <w:hideMark/>
          </w:tcPr>
          <w:p w14:paraId="609CF8D8" w14:textId="77777777" w:rsidR="002C4CEC" w:rsidRDefault="002C4CEC">
            <w:pPr>
              <w:spacing w:line="256" w:lineRule="auto"/>
              <w:rPr>
                <w:sz w:val="20"/>
                <w:szCs w:val="20"/>
                <w:lang w:val="nl-NL" w:eastAsia="nl-NL"/>
              </w:rPr>
            </w:pPr>
          </w:p>
        </w:tc>
      </w:tr>
      <w:tr w:rsidR="002C4CEC" w14:paraId="2790DAD7" w14:textId="77777777" w:rsidTr="00A80AEB">
        <w:trPr>
          <w:trHeight w:val="300"/>
          <w:jc w:val="center"/>
        </w:trPr>
        <w:tc>
          <w:tcPr>
            <w:tcW w:w="201" w:type="dxa"/>
            <w:tcBorders>
              <w:top w:val="nil"/>
              <w:left w:val="single" w:sz="4" w:space="0" w:color="auto"/>
              <w:bottom w:val="nil"/>
              <w:right w:val="nil"/>
            </w:tcBorders>
            <w:noWrap/>
            <w:vAlign w:val="bottom"/>
            <w:hideMark/>
          </w:tcPr>
          <w:p w14:paraId="795A5F4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B062CB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Uitvoeringskosten</w:t>
            </w:r>
          </w:p>
        </w:tc>
        <w:tc>
          <w:tcPr>
            <w:tcW w:w="532" w:type="dxa"/>
            <w:noWrap/>
            <w:vAlign w:val="bottom"/>
            <w:hideMark/>
          </w:tcPr>
          <w:p w14:paraId="56ED5818"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6A5969B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033A230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685F3D5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8C196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25AAAC6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FA437B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79FA5AF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147FCC3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5CAD6D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51A1B78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40B58D7" w14:textId="77777777" w:rsidR="002C4CEC" w:rsidRDefault="002C4CEC">
            <w:pPr>
              <w:spacing w:line="256" w:lineRule="auto"/>
              <w:rPr>
                <w:sz w:val="20"/>
                <w:szCs w:val="20"/>
                <w:lang w:val="nl-NL" w:eastAsia="nl-NL"/>
              </w:rPr>
            </w:pPr>
          </w:p>
        </w:tc>
        <w:tc>
          <w:tcPr>
            <w:tcW w:w="151" w:type="dxa"/>
            <w:noWrap/>
            <w:vAlign w:val="bottom"/>
            <w:hideMark/>
          </w:tcPr>
          <w:p w14:paraId="025C07ED" w14:textId="77777777" w:rsidR="002C4CEC" w:rsidRDefault="002C4CEC">
            <w:pPr>
              <w:spacing w:line="256" w:lineRule="auto"/>
              <w:rPr>
                <w:sz w:val="20"/>
                <w:szCs w:val="20"/>
                <w:lang w:val="nl-NL" w:eastAsia="nl-NL"/>
              </w:rPr>
            </w:pPr>
          </w:p>
        </w:tc>
        <w:tc>
          <w:tcPr>
            <w:tcW w:w="1557" w:type="dxa"/>
            <w:noWrap/>
            <w:vAlign w:val="bottom"/>
            <w:hideMark/>
          </w:tcPr>
          <w:p w14:paraId="1FA8BE14" w14:textId="77777777" w:rsidR="002C4CEC" w:rsidRDefault="002C4CEC">
            <w:pPr>
              <w:spacing w:line="256" w:lineRule="auto"/>
              <w:rPr>
                <w:sz w:val="20"/>
                <w:szCs w:val="20"/>
                <w:lang w:val="nl-NL" w:eastAsia="nl-NL"/>
              </w:rPr>
            </w:pPr>
          </w:p>
        </w:tc>
      </w:tr>
      <w:tr w:rsidR="002C4CEC" w14:paraId="0DEEC383" w14:textId="77777777" w:rsidTr="00A80AEB">
        <w:trPr>
          <w:trHeight w:val="300"/>
          <w:jc w:val="center"/>
        </w:trPr>
        <w:tc>
          <w:tcPr>
            <w:tcW w:w="201" w:type="dxa"/>
            <w:tcBorders>
              <w:top w:val="nil"/>
              <w:left w:val="single" w:sz="4" w:space="0" w:color="auto"/>
              <w:bottom w:val="nil"/>
              <w:right w:val="nil"/>
            </w:tcBorders>
            <w:noWrap/>
            <w:vAlign w:val="bottom"/>
            <w:hideMark/>
          </w:tcPr>
          <w:p w14:paraId="7B281ED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4D348C9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Projectmanagementkosten incl. staf/koepel</w:t>
            </w:r>
          </w:p>
        </w:tc>
        <w:tc>
          <w:tcPr>
            <w:tcW w:w="532" w:type="dxa"/>
            <w:noWrap/>
            <w:vAlign w:val="bottom"/>
            <w:hideMark/>
          </w:tcPr>
          <w:p w14:paraId="7402D013"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2AF56AD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4101FA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199B454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4BE699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47E4F4A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589C89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01E105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30932B2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8EBA59B"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33CF065"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73DF184C" w14:textId="77777777" w:rsidR="002C4CEC" w:rsidRDefault="002C4CEC">
            <w:pPr>
              <w:spacing w:line="256" w:lineRule="auto"/>
              <w:rPr>
                <w:sz w:val="20"/>
                <w:szCs w:val="20"/>
                <w:lang w:val="nl-NL" w:eastAsia="nl-NL"/>
              </w:rPr>
            </w:pPr>
          </w:p>
        </w:tc>
        <w:tc>
          <w:tcPr>
            <w:tcW w:w="151" w:type="dxa"/>
            <w:noWrap/>
            <w:vAlign w:val="bottom"/>
            <w:hideMark/>
          </w:tcPr>
          <w:p w14:paraId="50B411FF" w14:textId="77777777" w:rsidR="002C4CEC" w:rsidRDefault="002C4CEC">
            <w:pPr>
              <w:spacing w:line="256" w:lineRule="auto"/>
              <w:rPr>
                <w:sz w:val="20"/>
                <w:szCs w:val="20"/>
                <w:lang w:val="nl-NL" w:eastAsia="nl-NL"/>
              </w:rPr>
            </w:pPr>
          </w:p>
        </w:tc>
        <w:tc>
          <w:tcPr>
            <w:tcW w:w="1557" w:type="dxa"/>
            <w:noWrap/>
            <w:vAlign w:val="bottom"/>
            <w:hideMark/>
          </w:tcPr>
          <w:p w14:paraId="27233D2E" w14:textId="77777777" w:rsidR="002C4CEC" w:rsidRDefault="002C4CEC">
            <w:pPr>
              <w:spacing w:line="256" w:lineRule="auto"/>
              <w:rPr>
                <w:sz w:val="20"/>
                <w:szCs w:val="20"/>
                <w:lang w:val="nl-NL" w:eastAsia="nl-NL"/>
              </w:rPr>
            </w:pPr>
          </w:p>
        </w:tc>
      </w:tr>
      <w:tr w:rsidR="002C4CEC" w14:paraId="02446A97" w14:textId="77777777" w:rsidTr="00A80AEB">
        <w:trPr>
          <w:trHeight w:val="195"/>
          <w:jc w:val="center"/>
        </w:trPr>
        <w:tc>
          <w:tcPr>
            <w:tcW w:w="201" w:type="dxa"/>
            <w:tcBorders>
              <w:top w:val="nil"/>
              <w:left w:val="single" w:sz="4" w:space="0" w:color="auto"/>
              <w:bottom w:val="nil"/>
              <w:right w:val="nil"/>
            </w:tcBorders>
            <w:noWrap/>
            <w:vAlign w:val="bottom"/>
            <w:hideMark/>
          </w:tcPr>
          <w:p w14:paraId="1BCF3C1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8417E2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039237D4" w14:textId="77777777" w:rsidR="002C4CEC" w:rsidRDefault="002C4CEC">
            <w:pPr>
              <w:rPr>
                <w:rFonts w:eastAsia="Times New Roman" w:cs="Times New Roman"/>
                <w:color w:val="000000"/>
                <w:sz w:val="16"/>
                <w:szCs w:val="16"/>
                <w:lang w:val="nl-NL" w:eastAsia="nl-NL"/>
              </w:rPr>
            </w:pPr>
          </w:p>
        </w:tc>
        <w:tc>
          <w:tcPr>
            <w:tcW w:w="992" w:type="dxa"/>
            <w:noWrap/>
            <w:vAlign w:val="bottom"/>
            <w:hideMark/>
          </w:tcPr>
          <w:p w14:paraId="1B746B67" w14:textId="77777777" w:rsidR="002C4CEC" w:rsidRDefault="002C4CEC">
            <w:pPr>
              <w:spacing w:line="256" w:lineRule="auto"/>
              <w:rPr>
                <w:sz w:val="20"/>
                <w:szCs w:val="20"/>
                <w:lang w:val="nl-NL" w:eastAsia="nl-NL"/>
              </w:rPr>
            </w:pPr>
          </w:p>
        </w:tc>
        <w:tc>
          <w:tcPr>
            <w:tcW w:w="532" w:type="dxa"/>
            <w:tcBorders>
              <w:top w:val="nil"/>
              <w:left w:val="single" w:sz="4" w:space="0" w:color="auto"/>
              <w:bottom w:val="nil"/>
              <w:right w:val="single" w:sz="4" w:space="0" w:color="auto"/>
            </w:tcBorders>
            <w:noWrap/>
            <w:vAlign w:val="bottom"/>
            <w:hideMark/>
          </w:tcPr>
          <w:p w14:paraId="5C49086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8D4949C" w14:textId="77777777" w:rsidR="002C4CEC" w:rsidRDefault="002C4CEC">
            <w:pPr>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hideMark/>
          </w:tcPr>
          <w:p w14:paraId="0E56172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7C36EB7" w14:textId="77777777" w:rsidR="002C4CEC" w:rsidRDefault="002C4CEC">
            <w:pPr>
              <w:rPr>
                <w:rFonts w:eastAsia="Times New Roman" w:cs="Times New Roman"/>
                <w:color w:val="000000"/>
                <w:sz w:val="16"/>
                <w:szCs w:val="16"/>
                <w:lang w:val="nl-NL" w:eastAsia="nl-NL"/>
              </w:rPr>
            </w:pPr>
          </w:p>
        </w:tc>
        <w:tc>
          <w:tcPr>
            <w:tcW w:w="532" w:type="dxa"/>
            <w:tcBorders>
              <w:top w:val="nil"/>
              <w:left w:val="single" w:sz="4" w:space="0" w:color="auto"/>
              <w:bottom w:val="nil"/>
              <w:right w:val="single" w:sz="4" w:space="0" w:color="auto"/>
            </w:tcBorders>
            <w:noWrap/>
            <w:vAlign w:val="bottom"/>
            <w:hideMark/>
          </w:tcPr>
          <w:p w14:paraId="3F7B2EC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3BD9EDE" w14:textId="77777777" w:rsidR="002C4CEC" w:rsidRDefault="002C4CEC">
            <w:pPr>
              <w:rPr>
                <w:rFonts w:eastAsia="Times New Roman" w:cs="Times New Roman"/>
                <w:color w:val="000000"/>
                <w:sz w:val="16"/>
                <w:szCs w:val="16"/>
                <w:lang w:val="nl-NL" w:eastAsia="nl-NL"/>
              </w:rPr>
            </w:pPr>
          </w:p>
        </w:tc>
        <w:tc>
          <w:tcPr>
            <w:tcW w:w="405" w:type="dxa"/>
            <w:tcBorders>
              <w:top w:val="nil"/>
              <w:left w:val="single" w:sz="4" w:space="0" w:color="auto"/>
              <w:bottom w:val="nil"/>
              <w:right w:val="single" w:sz="4" w:space="0" w:color="auto"/>
            </w:tcBorders>
            <w:noWrap/>
            <w:vAlign w:val="bottom"/>
            <w:hideMark/>
          </w:tcPr>
          <w:p w14:paraId="4C84950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556C481"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3CBD45DB"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42DB6DA" w14:textId="77777777" w:rsidR="002C4CEC" w:rsidRDefault="002C4CEC">
            <w:pPr>
              <w:spacing w:line="256" w:lineRule="auto"/>
              <w:rPr>
                <w:sz w:val="20"/>
                <w:szCs w:val="20"/>
                <w:lang w:val="nl-NL" w:eastAsia="nl-NL"/>
              </w:rPr>
            </w:pPr>
          </w:p>
        </w:tc>
        <w:tc>
          <w:tcPr>
            <w:tcW w:w="151" w:type="dxa"/>
            <w:noWrap/>
            <w:vAlign w:val="bottom"/>
            <w:hideMark/>
          </w:tcPr>
          <w:p w14:paraId="28CCB04C" w14:textId="77777777" w:rsidR="002C4CEC" w:rsidRDefault="002C4CEC">
            <w:pPr>
              <w:spacing w:line="256" w:lineRule="auto"/>
              <w:rPr>
                <w:sz w:val="20"/>
                <w:szCs w:val="20"/>
                <w:lang w:val="nl-NL" w:eastAsia="nl-NL"/>
              </w:rPr>
            </w:pPr>
          </w:p>
        </w:tc>
        <w:tc>
          <w:tcPr>
            <w:tcW w:w="1557" w:type="dxa"/>
            <w:noWrap/>
            <w:vAlign w:val="bottom"/>
            <w:hideMark/>
          </w:tcPr>
          <w:p w14:paraId="4F942B0D" w14:textId="77777777" w:rsidR="002C4CEC" w:rsidRDefault="002C4CEC">
            <w:pPr>
              <w:spacing w:line="256" w:lineRule="auto"/>
              <w:rPr>
                <w:sz w:val="20"/>
                <w:szCs w:val="20"/>
                <w:lang w:val="nl-NL" w:eastAsia="nl-NL"/>
              </w:rPr>
            </w:pPr>
          </w:p>
        </w:tc>
      </w:tr>
      <w:tr w:rsidR="002C4CEC" w14:paraId="7C22E014" w14:textId="77777777" w:rsidTr="00A80AEB">
        <w:trPr>
          <w:trHeight w:val="300"/>
          <w:jc w:val="center"/>
        </w:trPr>
        <w:tc>
          <w:tcPr>
            <w:tcW w:w="201" w:type="dxa"/>
            <w:tcBorders>
              <w:top w:val="nil"/>
              <w:left w:val="single" w:sz="4" w:space="0" w:color="auto"/>
              <w:bottom w:val="nil"/>
              <w:right w:val="nil"/>
            </w:tcBorders>
            <w:noWrap/>
            <w:vAlign w:val="bottom"/>
            <w:hideMark/>
          </w:tcPr>
          <w:p w14:paraId="15B9E6A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17D2F0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Algemene kosten</w:t>
            </w:r>
          </w:p>
        </w:tc>
        <w:tc>
          <w:tcPr>
            <w:tcW w:w="532" w:type="dxa"/>
            <w:noWrap/>
            <w:vAlign w:val="bottom"/>
            <w:hideMark/>
          </w:tcPr>
          <w:p w14:paraId="125BD9C8" w14:textId="77777777" w:rsidR="002C4CEC" w:rsidRDefault="002C4CEC">
            <w:pPr>
              <w:rPr>
                <w:rFonts w:eastAsia="Times New Roman" w:cs="Times New Roman"/>
                <w:color w:val="000000"/>
                <w:sz w:val="16"/>
                <w:szCs w:val="16"/>
                <w:lang w:val="nl-NL" w:eastAsia="nl-NL"/>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8BE97C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2D0DF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522CF58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1D4EE9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D9D9D9"/>
            <w:noWrap/>
            <w:vAlign w:val="bottom"/>
            <w:hideMark/>
          </w:tcPr>
          <w:p w14:paraId="00D15AC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7A93D11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D9D9D9"/>
            <w:noWrap/>
            <w:vAlign w:val="bottom"/>
            <w:hideMark/>
          </w:tcPr>
          <w:p w14:paraId="13CA436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518924E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558B0B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06813D2C"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271473CA" w14:textId="77777777" w:rsidR="002C4CEC" w:rsidRDefault="002C4CEC">
            <w:pPr>
              <w:spacing w:line="256" w:lineRule="auto"/>
              <w:rPr>
                <w:sz w:val="20"/>
                <w:szCs w:val="20"/>
                <w:lang w:val="nl-NL" w:eastAsia="nl-NL"/>
              </w:rPr>
            </w:pPr>
          </w:p>
        </w:tc>
        <w:tc>
          <w:tcPr>
            <w:tcW w:w="151" w:type="dxa"/>
            <w:noWrap/>
            <w:vAlign w:val="bottom"/>
            <w:hideMark/>
          </w:tcPr>
          <w:p w14:paraId="56AAC5B4" w14:textId="77777777" w:rsidR="002C4CEC" w:rsidRDefault="002C4CEC">
            <w:pPr>
              <w:spacing w:line="256" w:lineRule="auto"/>
              <w:rPr>
                <w:sz w:val="20"/>
                <w:szCs w:val="20"/>
                <w:lang w:val="nl-NL" w:eastAsia="nl-NL"/>
              </w:rPr>
            </w:pPr>
          </w:p>
        </w:tc>
        <w:tc>
          <w:tcPr>
            <w:tcW w:w="1557" w:type="dxa"/>
            <w:noWrap/>
            <w:vAlign w:val="bottom"/>
            <w:hideMark/>
          </w:tcPr>
          <w:p w14:paraId="706F6281" w14:textId="77777777" w:rsidR="002C4CEC" w:rsidRDefault="002C4CEC">
            <w:pPr>
              <w:spacing w:line="256" w:lineRule="auto"/>
              <w:rPr>
                <w:sz w:val="20"/>
                <w:szCs w:val="20"/>
                <w:lang w:val="nl-NL" w:eastAsia="nl-NL"/>
              </w:rPr>
            </w:pPr>
          </w:p>
        </w:tc>
      </w:tr>
      <w:tr w:rsidR="002C4CEC" w14:paraId="136A3D41" w14:textId="77777777" w:rsidTr="00A80AEB">
        <w:trPr>
          <w:trHeight w:val="300"/>
          <w:jc w:val="center"/>
        </w:trPr>
        <w:tc>
          <w:tcPr>
            <w:tcW w:w="201" w:type="dxa"/>
            <w:tcBorders>
              <w:top w:val="nil"/>
              <w:left w:val="single" w:sz="4" w:space="0" w:color="auto"/>
              <w:bottom w:val="nil"/>
              <w:right w:val="nil"/>
            </w:tcBorders>
            <w:noWrap/>
            <w:vAlign w:val="bottom"/>
            <w:hideMark/>
          </w:tcPr>
          <w:p w14:paraId="60FB4AC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370F40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Winst</w:t>
            </w:r>
          </w:p>
        </w:tc>
        <w:tc>
          <w:tcPr>
            <w:tcW w:w="532" w:type="dxa"/>
            <w:noWrap/>
            <w:vAlign w:val="bottom"/>
            <w:hideMark/>
          </w:tcPr>
          <w:p w14:paraId="3F4ED02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4D93CAD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9DAA60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14202C4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14FF33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63335BA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444EFB9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2517A4D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171C31D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FB0B523"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2921C3C0"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0F5F73E5" w14:textId="77777777" w:rsidR="002C4CEC" w:rsidRDefault="002C4CEC">
            <w:pPr>
              <w:spacing w:line="256" w:lineRule="auto"/>
              <w:rPr>
                <w:sz w:val="20"/>
                <w:szCs w:val="20"/>
                <w:lang w:val="nl-NL" w:eastAsia="nl-NL"/>
              </w:rPr>
            </w:pPr>
          </w:p>
        </w:tc>
        <w:tc>
          <w:tcPr>
            <w:tcW w:w="151" w:type="dxa"/>
            <w:noWrap/>
            <w:vAlign w:val="bottom"/>
            <w:hideMark/>
          </w:tcPr>
          <w:p w14:paraId="5BEDD52F" w14:textId="77777777" w:rsidR="002C4CEC" w:rsidRDefault="002C4CEC">
            <w:pPr>
              <w:spacing w:line="256" w:lineRule="auto"/>
              <w:rPr>
                <w:sz w:val="20"/>
                <w:szCs w:val="20"/>
                <w:lang w:val="nl-NL" w:eastAsia="nl-NL"/>
              </w:rPr>
            </w:pPr>
          </w:p>
        </w:tc>
        <w:tc>
          <w:tcPr>
            <w:tcW w:w="1557" w:type="dxa"/>
            <w:noWrap/>
            <w:vAlign w:val="bottom"/>
            <w:hideMark/>
          </w:tcPr>
          <w:p w14:paraId="4E18405E" w14:textId="77777777" w:rsidR="002C4CEC" w:rsidRDefault="002C4CEC">
            <w:pPr>
              <w:spacing w:line="256" w:lineRule="auto"/>
              <w:rPr>
                <w:sz w:val="20"/>
                <w:szCs w:val="20"/>
                <w:lang w:val="nl-NL" w:eastAsia="nl-NL"/>
              </w:rPr>
            </w:pPr>
          </w:p>
        </w:tc>
      </w:tr>
      <w:tr w:rsidR="002C4CEC" w14:paraId="0231B7C4" w14:textId="77777777" w:rsidTr="00A80AEB">
        <w:trPr>
          <w:trHeight w:val="300"/>
          <w:jc w:val="center"/>
        </w:trPr>
        <w:tc>
          <w:tcPr>
            <w:tcW w:w="201" w:type="dxa"/>
            <w:tcBorders>
              <w:top w:val="nil"/>
              <w:left w:val="single" w:sz="4" w:space="0" w:color="auto"/>
              <w:bottom w:val="nil"/>
              <w:right w:val="nil"/>
            </w:tcBorders>
            <w:noWrap/>
            <w:vAlign w:val="bottom"/>
            <w:hideMark/>
          </w:tcPr>
          <w:p w14:paraId="6DBC97B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77143A2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Risico</w:t>
            </w:r>
          </w:p>
        </w:tc>
        <w:tc>
          <w:tcPr>
            <w:tcW w:w="532" w:type="dxa"/>
            <w:noWrap/>
            <w:vAlign w:val="bottom"/>
            <w:hideMark/>
          </w:tcPr>
          <w:p w14:paraId="5E084794"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single" w:sz="4" w:space="0" w:color="auto"/>
              <w:right w:val="single" w:sz="4" w:space="0" w:color="auto"/>
            </w:tcBorders>
            <w:shd w:val="clear" w:color="auto" w:fill="D9D9D9"/>
            <w:noWrap/>
            <w:vAlign w:val="bottom"/>
            <w:hideMark/>
          </w:tcPr>
          <w:p w14:paraId="7EAEEF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1822245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70D82DB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305F7E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single" w:sz="4" w:space="0" w:color="auto"/>
            </w:tcBorders>
            <w:shd w:val="clear" w:color="auto" w:fill="D9D9D9"/>
            <w:noWrap/>
            <w:vAlign w:val="bottom"/>
            <w:hideMark/>
          </w:tcPr>
          <w:p w14:paraId="5A7A7DD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nil"/>
              <w:right w:val="single" w:sz="4" w:space="0" w:color="auto"/>
            </w:tcBorders>
            <w:noWrap/>
            <w:vAlign w:val="bottom"/>
            <w:hideMark/>
          </w:tcPr>
          <w:p w14:paraId="283B7EB9"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single" w:sz="4" w:space="0" w:color="auto"/>
            </w:tcBorders>
            <w:shd w:val="clear" w:color="auto" w:fill="D9D9D9"/>
            <w:noWrap/>
            <w:vAlign w:val="bottom"/>
            <w:hideMark/>
          </w:tcPr>
          <w:p w14:paraId="0D79473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nil"/>
              <w:right w:val="single" w:sz="4" w:space="0" w:color="auto"/>
            </w:tcBorders>
            <w:noWrap/>
            <w:vAlign w:val="bottom"/>
            <w:hideMark/>
          </w:tcPr>
          <w:p w14:paraId="00ADD1D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2756E152"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xml:space="preserve"> €                               -   </w:t>
            </w:r>
          </w:p>
        </w:tc>
        <w:tc>
          <w:tcPr>
            <w:tcW w:w="195" w:type="dxa"/>
            <w:noWrap/>
            <w:vAlign w:val="bottom"/>
            <w:hideMark/>
          </w:tcPr>
          <w:p w14:paraId="4B0EC89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131A72E" w14:textId="77777777" w:rsidR="002C4CEC" w:rsidRDefault="002C4CEC">
            <w:pPr>
              <w:spacing w:line="256" w:lineRule="auto"/>
              <w:rPr>
                <w:sz w:val="20"/>
                <w:szCs w:val="20"/>
                <w:lang w:val="nl-NL" w:eastAsia="nl-NL"/>
              </w:rPr>
            </w:pPr>
          </w:p>
        </w:tc>
        <w:tc>
          <w:tcPr>
            <w:tcW w:w="151" w:type="dxa"/>
            <w:noWrap/>
            <w:vAlign w:val="bottom"/>
            <w:hideMark/>
          </w:tcPr>
          <w:p w14:paraId="38E73D91" w14:textId="77777777" w:rsidR="002C4CEC" w:rsidRDefault="002C4CEC">
            <w:pPr>
              <w:spacing w:line="256" w:lineRule="auto"/>
              <w:rPr>
                <w:sz w:val="20"/>
                <w:szCs w:val="20"/>
                <w:lang w:val="nl-NL" w:eastAsia="nl-NL"/>
              </w:rPr>
            </w:pPr>
          </w:p>
        </w:tc>
        <w:tc>
          <w:tcPr>
            <w:tcW w:w="1557" w:type="dxa"/>
            <w:noWrap/>
            <w:vAlign w:val="bottom"/>
            <w:hideMark/>
          </w:tcPr>
          <w:p w14:paraId="1A31C3D0" w14:textId="77777777" w:rsidR="002C4CEC" w:rsidRDefault="002C4CEC">
            <w:pPr>
              <w:spacing w:line="256" w:lineRule="auto"/>
              <w:rPr>
                <w:sz w:val="20"/>
                <w:szCs w:val="20"/>
                <w:lang w:val="nl-NL" w:eastAsia="nl-NL"/>
              </w:rPr>
            </w:pPr>
          </w:p>
        </w:tc>
      </w:tr>
      <w:tr w:rsidR="002C4CEC" w14:paraId="22781148" w14:textId="77777777" w:rsidTr="00A80AEB">
        <w:trPr>
          <w:trHeight w:val="300"/>
          <w:jc w:val="center"/>
        </w:trPr>
        <w:tc>
          <w:tcPr>
            <w:tcW w:w="201" w:type="dxa"/>
            <w:tcBorders>
              <w:top w:val="nil"/>
              <w:left w:val="single" w:sz="4" w:space="0" w:color="auto"/>
              <w:bottom w:val="nil"/>
              <w:right w:val="nil"/>
            </w:tcBorders>
            <w:noWrap/>
            <w:vAlign w:val="bottom"/>
            <w:hideMark/>
          </w:tcPr>
          <w:p w14:paraId="48638C5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2E0B603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0576E577"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D4DC4A5"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B7DD38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5529610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F7C01D1"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35E72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9505FC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B7821A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0AB0BA6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38EB98A6"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414BD79F"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159BB4E6" w14:textId="77777777" w:rsidR="002C4CEC" w:rsidRDefault="002C4CEC">
            <w:pPr>
              <w:spacing w:line="256" w:lineRule="auto"/>
              <w:rPr>
                <w:sz w:val="20"/>
                <w:szCs w:val="20"/>
                <w:lang w:val="nl-NL" w:eastAsia="nl-NL"/>
              </w:rPr>
            </w:pPr>
          </w:p>
        </w:tc>
        <w:tc>
          <w:tcPr>
            <w:tcW w:w="151" w:type="dxa"/>
            <w:noWrap/>
            <w:vAlign w:val="bottom"/>
            <w:hideMark/>
          </w:tcPr>
          <w:p w14:paraId="11778FA2" w14:textId="77777777" w:rsidR="002C4CEC" w:rsidRDefault="002C4CEC">
            <w:pPr>
              <w:spacing w:line="256" w:lineRule="auto"/>
              <w:rPr>
                <w:sz w:val="20"/>
                <w:szCs w:val="20"/>
                <w:lang w:val="nl-NL" w:eastAsia="nl-NL"/>
              </w:rPr>
            </w:pPr>
          </w:p>
        </w:tc>
        <w:tc>
          <w:tcPr>
            <w:tcW w:w="1557" w:type="dxa"/>
            <w:noWrap/>
            <w:vAlign w:val="bottom"/>
            <w:hideMark/>
          </w:tcPr>
          <w:p w14:paraId="32CDF68B" w14:textId="77777777" w:rsidR="002C4CEC" w:rsidRDefault="002C4CEC">
            <w:pPr>
              <w:spacing w:line="256" w:lineRule="auto"/>
              <w:rPr>
                <w:sz w:val="20"/>
                <w:szCs w:val="20"/>
                <w:lang w:val="nl-NL" w:eastAsia="nl-NL"/>
              </w:rPr>
            </w:pPr>
          </w:p>
        </w:tc>
      </w:tr>
      <w:tr w:rsidR="002C4CEC" w14:paraId="2B5E60F7" w14:textId="77777777" w:rsidTr="00A80AEB">
        <w:trPr>
          <w:trHeight w:val="300"/>
          <w:jc w:val="center"/>
        </w:trPr>
        <w:tc>
          <w:tcPr>
            <w:tcW w:w="201" w:type="dxa"/>
            <w:tcBorders>
              <w:top w:val="nil"/>
              <w:left w:val="single" w:sz="4" w:space="0" w:color="auto"/>
              <w:bottom w:val="nil"/>
              <w:right w:val="nil"/>
            </w:tcBorders>
            <w:noWrap/>
            <w:vAlign w:val="bottom"/>
            <w:hideMark/>
          </w:tcPr>
          <w:p w14:paraId="733BC86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783072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Subtotaal C (indirecte kosten):</w:t>
            </w:r>
          </w:p>
        </w:tc>
        <w:tc>
          <w:tcPr>
            <w:tcW w:w="532" w:type="dxa"/>
            <w:noWrap/>
            <w:vAlign w:val="bottom"/>
            <w:hideMark/>
          </w:tcPr>
          <w:p w14:paraId="58B756BC"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C1</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C876123"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532" w:type="dxa"/>
            <w:tcBorders>
              <w:top w:val="nil"/>
              <w:left w:val="nil"/>
              <w:bottom w:val="nil"/>
              <w:right w:val="single" w:sz="4" w:space="0" w:color="auto"/>
            </w:tcBorders>
            <w:noWrap/>
            <w:vAlign w:val="bottom"/>
            <w:hideMark/>
          </w:tcPr>
          <w:p w14:paraId="40A6325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C2</w:t>
            </w:r>
          </w:p>
        </w:tc>
        <w:tc>
          <w:tcPr>
            <w:tcW w:w="1375" w:type="dxa"/>
            <w:tcBorders>
              <w:top w:val="single" w:sz="4" w:space="0" w:color="auto"/>
              <w:left w:val="nil"/>
              <w:bottom w:val="single" w:sz="4" w:space="0" w:color="auto"/>
              <w:right w:val="single" w:sz="4" w:space="0" w:color="auto"/>
            </w:tcBorders>
            <w:noWrap/>
            <w:vAlign w:val="bottom"/>
            <w:hideMark/>
          </w:tcPr>
          <w:p w14:paraId="42E5F70B"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532" w:type="dxa"/>
            <w:tcBorders>
              <w:top w:val="nil"/>
              <w:left w:val="nil"/>
              <w:bottom w:val="nil"/>
              <w:right w:val="single" w:sz="4" w:space="0" w:color="auto"/>
            </w:tcBorders>
            <w:noWrap/>
            <w:vAlign w:val="bottom"/>
            <w:hideMark/>
          </w:tcPr>
          <w:p w14:paraId="0B4326C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C3</w:t>
            </w:r>
          </w:p>
        </w:tc>
        <w:tc>
          <w:tcPr>
            <w:tcW w:w="992" w:type="dxa"/>
            <w:tcBorders>
              <w:top w:val="single" w:sz="4" w:space="0" w:color="auto"/>
              <w:left w:val="nil"/>
              <w:bottom w:val="single" w:sz="4" w:space="0" w:color="auto"/>
              <w:right w:val="single" w:sz="4" w:space="0" w:color="auto"/>
            </w:tcBorders>
            <w:noWrap/>
            <w:vAlign w:val="bottom"/>
            <w:hideMark/>
          </w:tcPr>
          <w:p w14:paraId="2A329813"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532" w:type="dxa"/>
            <w:tcBorders>
              <w:top w:val="nil"/>
              <w:left w:val="nil"/>
              <w:bottom w:val="nil"/>
              <w:right w:val="single" w:sz="4" w:space="0" w:color="auto"/>
            </w:tcBorders>
            <w:noWrap/>
            <w:vAlign w:val="bottom"/>
            <w:hideMark/>
          </w:tcPr>
          <w:p w14:paraId="7200E23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C4</w:t>
            </w:r>
          </w:p>
        </w:tc>
        <w:tc>
          <w:tcPr>
            <w:tcW w:w="1375" w:type="dxa"/>
            <w:tcBorders>
              <w:top w:val="single" w:sz="4" w:space="0" w:color="auto"/>
              <w:left w:val="nil"/>
              <w:bottom w:val="single" w:sz="4" w:space="0" w:color="auto"/>
              <w:right w:val="single" w:sz="4" w:space="0" w:color="auto"/>
            </w:tcBorders>
            <w:noWrap/>
            <w:vAlign w:val="bottom"/>
            <w:hideMark/>
          </w:tcPr>
          <w:p w14:paraId="26F29B71"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405" w:type="dxa"/>
            <w:tcBorders>
              <w:top w:val="nil"/>
              <w:left w:val="nil"/>
              <w:bottom w:val="nil"/>
              <w:right w:val="single" w:sz="4" w:space="0" w:color="auto"/>
            </w:tcBorders>
            <w:noWrap/>
            <w:vAlign w:val="bottom"/>
            <w:hideMark/>
          </w:tcPr>
          <w:p w14:paraId="4441FA85"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C</w:t>
            </w:r>
          </w:p>
        </w:tc>
        <w:tc>
          <w:tcPr>
            <w:tcW w:w="803" w:type="dxa"/>
            <w:tcBorders>
              <w:top w:val="single" w:sz="4" w:space="0" w:color="auto"/>
              <w:left w:val="nil"/>
              <w:bottom w:val="single" w:sz="4" w:space="0" w:color="auto"/>
              <w:right w:val="single" w:sz="4" w:space="0" w:color="auto"/>
            </w:tcBorders>
            <w:noWrap/>
            <w:vAlign w:val="bottom"/>
            <w:hideMark/>
          </w:tcPr>
          <w:p w14:paraId="32348A32" w14:textId="77777777" w:rsidR="002C4CEC" w:rsidRDefault="002C4CEC">
            <w:pPr>
              <w:spacing w:line="240" w:lineRule="auto"/>
              <w:rPr>
                <w:rFonts w:ascii="Calibri" w:eastAsia="Times New Roman" w:hAnsi="Calibri" w:cs="Times New Roman"/>
                <w:b/>
                <w:bCs/>
                <w:color w:val="000000"/>
                <w:sz w:val="22"/>
                <w:szCs w:val="22"/>
                <w:lang w:val="nl-NL" w:eastAsia="nl-NL"/>
              </w:rPr>
            </w:pPr>
            <w:r>
              <w:rPr>
                <w:rFonts w:ascii="Calibri" w:eastAsia="Times New Roman" w:hAnsi="Calibri" w:cs="Times New Roman"/>
                <w:b/>
                <w:bCs/>
                <w:color w:val="000000"/>
                <w:sz w:val="22"/>
                <w:szCs w:val="22"/>
                <w:lang w:val="nl-NL" w:eastAsia="nl-NL"/>
              </w:rPr>
              <w:t xml:space="preserve"> €                               -   </w:t>
            </w:r>
          </w:p>
        </w:tc>
        <w:tc>
          <w:tcPr>
            <w:tcW w:w="195" w:type="dxa"/>
            <w:noWrap/>
            <w:vAlign w:val="bottom"/>
            <w:hideMark/>
          </w:tcPr>
          <w:p w14:paraId="24A67DC0" w14:textId="77777777" w:rsidR="002C4CEC" w:rsidRDefault="002C4CEC">
            <w:pPr>
              <w:rPr>
                <w:rFonts w:ascii="Calibri" w:eastAsia="Times New Roman" w:hAnsi="Calibri" w:cs="Times New Roman"/>
                <w:b/>
                <w:bCs/>
                <w:color w:val="000000"/>
                <w:sz w:val="22"/>
                <w:szCs w:val="22"/>
                <w:lang w:val="nl-NL" w:eastAsia="nl-NL"/>
              </w:rPr>
            </w:pPr>
          </w:p>
        </w:tc>
        <w:tc>
          <w:tcPr>
            <w:tcW w:w="1557" w:type="dxa"/>
            <w:noWrap/>
            <w:vAlign w:val="bottom"/>
            <w:hideMark/>
          </w:tcPr>
          <w:p w14:paraId="22330392" w14:textId="77777777" w:rsidR="002C4CEC" w:rsidRDefault="002C4CEC">
            <w:pPr>
              <w:spacing w:line="256" w:lineRule="auto"/>
              <w:rPr>
                <w:sz w:val="20"/>
                <w:szCs w:val="20"/>
                <w:lang w:val="nl-NL" w:eastAsia="nl-NL"/>
              </w:rPr>
            </w:pPr>
          </w:p>
        </w:tc>
        <w:tc>
          <w:tcPr>
            <w:tcW w:w="151" w:type="dxa"/>
            <w:noWrap/>
            <w:vAlign w:val="bottom"/>
            <w:hideMark/>
          </w:tcPr>
          <w:p w14:paraId="1A1CC332" w14:textId="77777777" w:rsidR="002C4CEC" w:rsidRDefault="002C4CEC">
            <w:pPr>
              <w:spacing w:line="256" w:lineRule="auto"/>
              <w:rPr>
                <w:sz w:val="20"/>
                <w:szCs w:val="20"/>
                <w:lang w:val="nl-NL" w:eastAsia="nl-NL"/>
              </w:rPr>
            </w:pPr>
          </w:p>
        </w:tc>
        <w:tc>
          <w:tcPr>
            <w:tcW w:w="1557" w:type="dxa"/>
            <w:noWrap/>
            <w:vAlign w:val="bottom"/>
            <w:hideMark/>
          </w:tcPr>
          <w:p w14:paraId="5C790FC2" w14:textId="77777777" w:rsidR="002C4CEC" w:rsidRDefault="002C4CEC">
            <w:pPr>
              <w:spacing w:line="256" w:lineRule="auto"/>
              <w:rPr>
                <w:sz w:val="20"/>
                <w:szCs w:val="20"/>
                <w:lang w:val="nl-NL" w:eastAsia="nl-NL"/>
              </w:rPr>
            </w:pPr>
          </w:p>
        </w:tc>
      </w:tr>
      <w:tr w:rsidR="002C4CEC" w14:paraId="4FC3F7CD" w14:textId="77777777" w:rsidTr="00A80AEB">
        <w:trPr>
          <w:trHeight w:val="300"/>
          <w:jc w:val="center"/>
        </w:trPr>
        <w:tc>
          <w:tcPr>
            <w:tcW w:w="201" w:type="dxa"/>
            <w:tcBorders>
              <w:top w:val="nil"/>
              <w:left w:val="single" w:sz="4" w:space="0" w:color="auto"/>
              <w:bottom w:val="nil"/>
              <w:right w:val="nil"/>
            </w:tcBorders>
            <w:noWrap/>
            <w:vAlign w:val="bottom"/>
            <w:hideMark/>
          </w:tcPr>
          <w:p w14:paraId="5EBAB5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3BC84A11"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 </w:t>
            </w:r>
          </w:p>
        </w:tc>
        <w:tc>
          <w:tcPr>
            <w:tcW w:w="532" w:type="dxa"/>
            <w:noWrap/>
            <w:vAlign w:val="bottom"/>
            <w:hideMark/>
          </w:tcPr>
          <w:p w14:paraId="0DCE44A5"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3D2C38F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64916EE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3A59AA8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CF0DA5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5EF5CDE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6E989B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853EC3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66990A0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1822ED3D"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0EF3FB3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0F8BCA7" w14:textId="77777777" w:rsidR="002C4CEC" w:rsidRDefault="002C4CEC">
            <w:pPr>
              <w:spacing w:line="256" w:lineRule="auto"/>
              <w:rPr>
                <w:sz w:val="20"/>
                <w:szCs w:val="20"/>
                <w:lang w:val="nl-NL" w:eastAsia="nl-NL"/>
              </w:rPr>
            </w:pPr>
          </w:p>
        </w:tc>
        <w:tc>
          <w:tcPr>
            <w:tcW w:w="151" w:type="dxa"/>
            <w:noWrap/>
            <w:vAlign w:val="bottom"/>
            <w:hideMark/>
          </w:tcPr>
          <w:p w14:paraId="216A2671" w14:textId="77777777" w:rsidR="002C4CEC" w:rsidRDefault="002C4CEC">
            <w:pPr>
              <w:spacing w:line="256" w:lineRule="auto"/>
              <w:rPr>
                <w:sz w:val="20"/>
                <w:szCs w:val="20"/>
                <w:lang w:val="nl-NL" w:eastAsia="nl-NL"/>
              </w:rPr>
            </w:pPr>
          </w:p>
        </w:tc>
        <w:tc>
          <w:tcPr>
            <w:tcW w:w="1557" w:type="dxa"/>
            <w:noWrap/>
            <w:vAlign w:val="bottom"/>
            <w:hideMark/>
          </w:tcPr>
          <w:p w14:paraId="00517361" w14:textId="77777777" w:rsidR="002C4CEC" w:rsidRDefault="002C4CEC">
            <w:pPr>
              <w:spacing w:line="256" w:lineRule="auto"/>
              <w:rPr>
                <w:sz w:val="20"/>
                <w:szCs w:val="20"/>
                <w:lang w:val="nl-NL" w:eastAsia="nl-NL"/>
              </w:rPr>
            </w:pPr>
          </w:p>
        </w:tc>
      </w:tr>
      <w:tr w:rsidR="002C4CEC" w14:paraId="43AC7C86" w14:textId="77777777" w:rsidTr="00A80AEB">
        <w:trPr>
          <w:trHeight w:val="300"/>
          <w:jc w:val="center"/>
        </w:trPr>
        <w:tc>
          <w:tcPr>
            <w:tcW w:w="201" w:type="dxa"/>
            <w:tcBorders>
              <w:top w:val="nil"/>
              <w:left w:val="single" w:sz="4" w:space="0" w:color="auto"/>
              <w:bottom w:val="nil"/>
              <w:right w:val="nil"/>
            </w:tcBorders>
            <w:noWrap/>
            <w:vAlign w:val="bottom"/>
            <w:hideMark/>
          </w:tcPr>
          <w:p w14:paraId="2C0649B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0846DC55" w14:textId="77777777" w:rsidR="002C4CEC" w:rsidRDefault="002C4CEC">
            <w:pPr>
              <w:spacing w:line="240" w:lineRule="auto"/>
              <w:rPr>
                <w:rFonts w:eastAsia="Times New Roman" w:cs="Times New Roman"/>
                <w:b/>
                <w:bCs/>
                <w:i/>
                <w:iCs/>
                <w:color w:val="000000"/>
                <w:sz w:val="16"/>
                <w:szCs w:val="16"/>
                <w:lang w:val="nl-NL" w:eastAsia="nl-NL"/>
              </w:rPr>
            </w:pPr>
            <w:r>
              <w:rPr>
                <w:rFonts w:eastAsia="Times New Roman" w:cs="Times New Roman"/>
                <w:b/>
                <w:bCs/>
                <w:i/>
                <w:iCs/>
                <w:color w:val="000000"/>
                <w:sz w:val="16"/>
                <w:szCs w:val="16"/>
                <w:lang w:val="nl-NL" w:eastAsia="nl-NL"/>
              </w:rPr>
              <w:t> </w:t>
            </w:r>
          </w:p>
        </w:tc>
        <w:tc>
          <w:tcPr>
            <w:tcW w:w="532" w:type="dxa"/>
            <w:noWrap/>
            <w:vAlign w:val="bottom"/>
            <w:hideMark/>
          </w:tcPr>
          <w:p w14:paraId="217F5D1B" w14:textId="77777777" w:rsidR="002C4CEC" w:rsidRDefault="002C4CEC">
            <w:pPr>
              <w:rPr>
                <w:rFonts w:eastAsia="Times New Roman" w:cs="Times New Roman"/>
                <w:b/>
                <w:bCs/>
                <w:i/>
                <w:iCs/>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2E239F70"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7A8623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01CD436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A9FBBA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1CEFE652"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A6395A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19720F67"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47C59811"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0267A01E"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5C764D81"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418826F5" w14:textId="77777777" w:rsidR="002C4CEC" w:rsidRDefault="002C4CEC">
            <w:pPr>
              <w:spacing w:line="256" w:lineRule="auto"/>
              <w:rPr>
                <w:sz w:val="20"/>
                <w:szCs w:val="20"/>
                <w:lang w:val="nl-NL" w:eastAsia="nl-NL"/>
              </w:rPr>
            </w:pPr>
          </w:p>
        </w:tc>
        <w:tc>
          <w:tcPr>
            <w:tcW w:w="151" w:type="dxa"/>
            <w:noWrap/>
            <w:vAlign w:val="bottom"/>
            <w:hideMark/>
          </w:tcPr>
          <w:p w14:paraId="1F4B4E5C" w14:textId="77777777" w:rsidR="002C4CEC" w:rsidRDefault="002C4CEC">
            <w:pPr>
              <w:spacing w:line="256" w:lineRule="auto"/>
              <w:rPr>
                <w:sz w:val="20"/>
                <w:szCs w:val="20"/>
                <w:lang w:val="nl-NL" w:eastAsia="nl-NL"/>
              </w:rPr>
            </w:pPr>
          </w:p>
        </w:tc>
        <w:tc>
          <w:tcPr>
            <w:tcW w:w="1557" w:type="dxa"/>
            <w:noWrap/>
            <w:vAlign w:val="bottom"/>
            <w:hideMark/>
          </w:tcPr>
          <w:p w14:paraId="2709F298" w14:textId="77777777" w:rsidR="002C4CEC" w:rsidRDefault="002C4CEC">
            <w:pPr>
              <w:spacing w:line="256" w:lineRule="auto"/>
              <w:rPr>
                <w:sz w:val="20"/>
                <w:szCs w:val="20"/>
                <w:lang w:val="nl-NL" w:eastAsia="nl-NL"/>
              </w:rPr>
            </w:pPr>
          </w:p>
        </w:tc>
      </w:tr>
      <w:tr w:rsidR="002C4CEC" w14:paraId="2BD99E08" w14:textId="77777777" w:rsidTr="00A80AEB">
        <w:trPr>
          <w:trHeight w:val="300"/>
          <w:jc w:val="center"/>
        </w:trPr>
        <w:tc>
          <w:tcPr>
            <w:tcW w:w="201" w:type="dxa"/>
            <w:tcBorders>
              <w:top w:val="nil"/>
              <w:left w:val="single" w:sz="4" w:space="0" w:color="auto"/>
              <w:bottom w:val="nil"/>
              <w:right w:val="nil"/>
            </w:tcBorders>
            <w:noWrap/>
            <w:vAlign w:val="bottom"/>
            <w:hideMark/>
          </w:tcPr>
          <w:p w14:paraId="4B31E93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nil"/>
              <w:right w:val="single" w:sz="4" w:space="0" w:color="auto"/>
            </w:tcBorders>
            <w:noWrap/>
            <w:vAlign w:val="bottom"/>
            <w:hideMark/>
          </w:tcPr>
          <w:p w14:paraId="54CC8FD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noWrap/>
            <w:vAlign w:val="bottom"/>
            <w:hideMark/>
          </w:tcPr>
          <w:p w14:paraId="46B7E38E" w14:textId="77777777" w:rsidR="002C4CEC" w:rsidRDefault="002C4CEC">
            <w:pPr>
              <w:rPr>
                <w:rFonts w:eastAsia="Times New Roman" w:cs="Times New Roman"/>
                <w:color w:val="000000"/>
                <w:sz w:val="16"/>
                <w:szCs w:val="16"/>
                <w:lang w:val="nl-NL" w:eastAsia="nl-NL"/>
              </w:rPr>
            </w:pPr>
          </w:p>
        </w:tc>
        <w:tc>
          <w:tcPr>
            <w:tcW w:w="992" w:type="dxa"/>
            <w:tcBorders>
              <w:top w:val="nil"/>
              <w:left w:val="single" w:sz="4" w:space="0" w:color="auto"/>
              <w:bottom w:val="nil"/>
              <w:right w:val="nil"/>
            </w:tcBorders>
            <w:noWrap/>
            <w:vAlign w:val="bottom"/>
            <w:hideMark/>
          </w:tcPr>
          <w:p w14:paraId="17A1A95D"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2FEB020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65BA2EB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32A02B8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noWrap/>
            <w:vAlign w:val="bottom"/>
            <w:hideMark/>
          </w:tcPr>
          <w:p w14:paraId="45B3BC14"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single" w:sz="4" w:space="0" w:color="auto"/>
              <w:bottom w:val="nil"/>
              <w:right w:val="single" w:sz="4" w:space="0" w:color="auto"/>
            </w:tcBorders>
            <w:noWrap/>
            <w:vAlign w:val="bottom"/>
            <w:hideMark/>
          </w:tcPr>
          <w:p w14:paraId="1B432EC6"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noWrap/>
            <w:vAlign w:val="bottom"/>
            <w:hideMark/>
          </w:tcPr>
          <w:p w14:paraId="7B661DCB"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single" w:sz="4" w:space="0" w:color="auto"/>
              <w:bottom w:val="nil"/>
              <w:right w:val="single" w:sz="4" w:space="0" w:color="auto"/>
            </w:tcBorders>
            <w:noWrap/>
            <w:vAlign w:val="bottom"/>
            <w:hideMark/>
          </w:tcPr>
          <w:p w14:paraId="1791F9F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nil"/>
              <w:left w:val="nil"/>
              <w:bottom w:val="nil"/>
              <w:right w:val="single" w:sz="4" w:space="0" w:color="auto"/>
            </w:tcBorders>
            <w:noWrap/>
            <w:vAlign w:val="bottom"/>
            <w:hideMark/>
          </w:tcPr>
          <w:p w14:paraId="562F776F"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605BD14"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5533ADB6" w14:textId="77777777" w:rsidR="002C4CEC" w:rsidRDefault="002C4CEC">
            <w:pPr>
              <w:spacing w:line="256" w:lineRule="auto"/>
              <w:rPr>
                <w:sz w:val="20"/>
                <w:szCs w:val="20"/>
                <w:lang w:val="nl-NL" w:eastAsia="nl-NL"/>
              </w:rPr>
            </w:pPr>
          </w:p>
        </w:tc>
        <w:tc>
          <w:tcPr>
            <w:tcW w:w="151" w:type="dxa"/>
            <w:noWrap/>
            <w:vAlign w:val="bottom"/>
            <w:hideMark/>
          </w:tcPr>
          <w:p w14:paraId="3A9C0C4A" w14:textId="77777777" w:rsidR="002C4CEC" w:rsidRDefault="002C4CEC">
            <w:pPr>
              <w:spacing w:line="256" w:lineRule="auto"/>
              <w:rPr>
                <w:sz w:val="20"/>
                <w:szCs w:val="20"/>
                <w:lang w:val="nl-NL" w:eastAsia="nl-NL"/>
              </w:rPr>
            </w:pPr>
          </w:p>
        </w:tc>
        <w:tc>
          <w:tcPr>
            <w:tcW w:w="1557" w:type="dxa"/>
            <w:noWrap/>
            <w:vAlign w:val="bottom"/>
            <w:hideMark/>
          </w:tcPr>
          <w:p w14:paraId="0F903F50" w14:textId="77777777" w:rsidR="002C4CEC" w:rsidRDefault="002C4CEC">
            <w:pPr>
              <w:spacing w:line="256" w:lineRule="auto"/>
              <w:rPr>
                <w:sz w:val="20"/>
                <w:szCs w:val="20"/>
                <w:lang w:val="nl-NL" w:eastAsia="nl-NL"/>
              </w:rPr>
            </w:pPr>
          </w:p>
        </w:tc>
      </w:tr>
      <w:tr w:rsidR="002C4CEC" w14:paraId="48EA9A07" w14:textId="77777777" w:rsidTr="00A80AEB">
        <w:trPr>
          <w:trHeight w:val="300"/>
          <w:jc w:val="center"/>
        </w:trPr>
        <w:tc>
          <w:tcPr>
            <w:tcW w:w="201" w:type="dxa"/>
            <w:tcBorders>
              <w:top w:val="nil"/>
              <w:left w:val="single" w:sz="4" w:space="0" w:color="auto"/>
              <w:bottom w:val="nil"/>
              <w:right w:val="nil"/>
            </w:tcBorders>
            <w:noWrap/>
            <w:vAlign w:val="bottom"/>
            <w:hideMark/>
          </w:tcPr>
          <w:p w14:paraId="569054B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noWrap/>
            <w:vAlign w:val="bottom"/>
            <w:hideMark/>
          </w:tcPr>
          <w:p w14:paraId="7A0E2EE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Totaal staat van ontleding (Subtotaal A + B + C):</w:t>
            </w:r>
          </w:p>
        </w:tc>
        <w:tc>
          <w:tcPr>
            <w:tcW w:w="532" w:type="dxa"/>
            <w:tcBorders>
              <w:top w:val="nil"/>
              <w:left w:val="single" w:sz="4" w:space="0" w:color="auto"/>
              <w:bottom w:val="nil"/>
              <w:right w:val="single" w:sz="4" w:space="0" w:color="auto"/>
            </w:tcBorders>
            <w:noWrap/>
            <w:vAlign w:val="bottom"/>
            <w:hideMark/>
          </w:tcPr>
          <w:p w14:paraId="0D2AC9B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B8CCE4"/>
            <w:noWrap/>
            <w:vAlign w:val="bottom"/>
            <w:hideMark/>
          </w:tcPr>
          <w:p w14:paraId="3D881006"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27DB7AAA"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B8CCE4"/>
            <w:noWrap/>
            <w:vAlign w:val="bottom"/>
            <w:hideMark/>
          </w:tcPr>
          <w:p w14:paraId="29FDA659"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02E36EF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single" w:sz="4" w:space="0" w:color="auto"/>
              <w:left w:val="nil"/>
              <w:bottom w:val="single" w:sz="4" w:space="0" w:color="auto"/>
              <w:right w:val="single" w:sz="4" w:space="0" w:color="auto"/>
            </w:tcBorders>
            <w:shd w:val="clear" w:color="auto" w:fill="B8CCE4"/>
            <w:noWrap/>
            <w:vAlign w:val="bottom"/>
            <w:hideMark/>
          </w:tcPr>
          <w:p w14:paraId="6A24A9E8"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532" w:type="dxa"/>
            <w:tcBorders>
              <w:top w:val="nil"/>
              <w:left w:val="nil"/>
              <w:bottom w:val="nil"/>
              <w:right w:val="single" w:sz="4" w:space="0" w:color="auto"/>
            </w:tcBorders>
            <w:noWrap/>
            <w:vAlign w:val="bottom"/>
            <w:hideMark/>
          </w:tcPr>
          <w:p w14:paraId="1B97219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single" w:sz="4" w:space="0" w:color="auto"/>
              <w:left w:val="nil"/>
              <w:bottom w:val="single" w:sz="4" w:space="0" w:color="auto"/>
              <w:right w:val="single" w:sz="4" w:space="0" w:color="auto"/>
            </w:tcBorders>
            <w:shd w:val="clear" w:color="auto" w:fill="B8CCE4"/>
            <w:noWrap/>
            <w:vAlign w:val="bottom"/>
            <w:hideMark/>
          </w:tcPr>
          <w:p w14:paraId="0FF1904E"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405" w:type="dxa"/>
            <w:noWrap/>
            <w:vAlign w:val="bottom"/>
            <w:hideMark/>
          </w:tcPr>
          <w:p w14:paraId="4139B503"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803" w:type="dxa"/>
            <w:tcBorders>
              <w:top w:val="single" w:sz="4" w:space="0" w:color="auto"/>
              <w:left w:val="single" w:sz="4" w:space="0" w:color="auto"/>
              <w:bottom w:val="single" w:sz="4" w:space="0" w:color="auto"/>
              <w:right w:val="single" w:sz="4" w:space="0" w:color="auto"/>
            </w:tcBorders>
            <w:shd w:val="clear" w:color="auto" w:fill="B8CCE4"/>
            <w:noWrap/>
            <w:vAlign w:val="bottom"/>
            <w:hideMark/>
          </w:tcPr>
          <w:p w14:paraId="5DE2022A"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xml:space="preserve"> €                      -   </w:t>
            </w:r>
          </w:p>
        </w:tc>
        <w:tc>
          <w:tcPr>
            <w:tcW w:w="195" w:type="dxa"/>
            <w:noWrap/>
            <w:vAlign w:val="bottom"/>
            <w:hideMark/>
          </w:tcPr>
          <w:p w14:paraId="4279E970" w14:textId="77777777" w:rsidR="002C4CEC" w:rsidRDefault="002C4CEC">
            <w:pPr>
              <w:rPr>
                <w:rFonts w:eastAsia="Times New Roman" w:cs="Times New Roman"/>
                <w:b/>
                <w:bCs/>
                <w:color w:val="000000"/>
                <w:sz w:val="16"/>
                <w:szCs w:val="16"/>
                <w:lang w:val="nl-NL" w:eastAsia="nl-NL"/>
              </w:rPr>
            </w:pPr>
          </w:p>
        </w:tc>
        <w:tc>
          <w:tcPr>
            <w:tcW w:w="1557" w:type="dxa"/>
            <w:noWrap/>
            <w:vAlign w:val="bottom"/>
            <w:hideMark/>
          </w:tcPr>
          <w:p w14:paraId="59FD41E8" w14:textId="77777777" w:rsidR="002C4CEC" w:rsidRDefault="002C4CEC">
            <w:pPr>
              <w:spacing w:line="256" w:lineRule="auto"/>
              <w:rPr>
                <w:sz w:val="20"/>
                <w:szCs w:val="20"/>
                <w:lang w:val="nl-NL" w:eastAsia="nl-NL"/>
              </w:rPr>
            </w:pPr>
          </w:p>
        </w:tc>
        <w:tc>
          <w:tcPr>
            <w:tcW w:w="151" w:type="dxa"/>
            <w:noWrap/>
            <w:vAlign w:val="bottom"/>
            <w:hideMark/>
          </w:tcPr>
          <w:p w14:paraId="63D6416A" w14:textId="77777777" w:rsidR="002C4CEC" w:rsidRDefault="002C4CEC">
            <w:pPr>
              <w:spacing w:line="256" w:lineRule="auto"/>
              <w:rPr>
                <w:sz w:val="20"/>
                <w:szCs w:val="20"/>
                <w:lang w:val="nl-NL" w:eastAsia="nl-NL"/>
              </w:rPr>
            </w:pPr>
          </w:p>
        </w:tc>
        <w:tc>
          <w:tcPr>
            <w:tcW w:w="1557" w:type="dxa"/>
            <w:noWrap/>
            <w:vAlign w:val="bottom"/>
            <w:hideMark/>
          </w:tcPr>
          <w:p w14:paraId="2D985B12" w14:textId="77777777" w:rsidR="002C4CEC" w:rsidRDefault="002C4CEC">
            <w:pPr>
              <w:spacing w:line="256" w:lineRule="auto"/>
              <w:rPr>
                <w:sz w:val="20"/>
                <w:szCs w:val="20"/>
                <w:lang w:val="nl-NL" w:eastAsia="nl-NL"/>
              </w:rPr>
            </w:pPr>
          </w:p>
        </w:tc>
      </w:tr>
      <w:tr w:rsidR="002C4CEC" w14:paraId="13A499E4" w14:textId="77777777" w:rsidTr="00A80AEB">
        <w:trPr>
          <w:trHeight w:val="300"/>
          <w:jc w:val="center"/>
        </w:trPr>
        <w:tc>
          <w:tcPr>
            <w:tcW w:w="201" w:type="dxa"/>
            <w:tcBorders>
              <w:top w:val="nil"/>
              <w:left w:val="single" w:sz="4" w:space="0" w:color="auto"/>
              <w:bottom w:val="single" w:sz="4" w:space="0" w:color="auto"/>
              <w:right w:val="nil"/>
            </w:tcBorders>
            <w:noWrap/>
            <w:vAlign w:val="bottom"/>
            <w:hideMark/>
          </w:tcPr>
          <w:p w14:paraId="6B23EC3C"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2273" w:type="dxa"/>
            <w:tcBorders>
              <w:top w:val="nil"/>
              <w:left w:val="nil"/>
              <w:bottom w:val="single" w:sz="4" w:space="0" w:color="auto"/>
              <w:right w:val="single" w:sz="4" w:space="0" w:color="auto"/>
            </w:tcBorders>
            <w:noWrap/>
            <w:vAlign w:val="bottom"/>
            <w:hideMark/>
          </w:tcPr>
          <w:p w14:paraId="5C2AB70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single" w:sz="4" w:space="0" w:color="auto"/>
              <w:right w:val="nil"/>
            </w:tcBorders>
            <w:noWrap/>
            <w:vAlign w:val="bottom"/>
            <w:hideMark/>
          </w:tcPr>
          <w:p w14:paraId="6DBB68EB" w14:textId="77777777" w:rsidR="002C4CEC" w:rsidRDefault="002C4CEC">
            <w:pPr>
              <w:spacing w:line="240" w:lineRule="auto"/>
              <w:rPr>
                <w:rFonts w:eastAsia="Times New Roman" w:cs="Times New Roman"/>
                <w:b/>
                <w:bCs/>
                <w:color w:val="000000"/>
                <w:sz w:val="16"/>
                <w:szCs w:val="16"/>
                <w:lang w:val="nl-NL" w:eastAsia="nl-NL"/>
              </w:rPr>
            </w:pPr>
            <w:r>
              <w:rPr>
                <w:rFonts w:eastAsia="Times New Roman" w:cs="Times New Roman"/>
                <w:b/>
                <w:bCs/>
                <w:color w:val="000000"/>
                <w:sz w:val="16"/>
                <w:szCs w:val="16"/>
                <w:lang w:val="nl-NL" w:eastAsia="nl-NL"/>
              </w:rPr>
              <w:t> </w:t>
            </w:r>
          </w:p>
        </w:tc>
        <w:tc>
          <w:tcPr>
            <w:tcW w:w="992" w:type="dxa"/>
            <w:tcBorders>
              <w:top w:val="nil"/>
              <w:left w:val="nil"/>
              <w:bottom w:val="single" w:sz="4" w:space="0" w:color="auto"/>
              <w:right w:val="nil"/>
            </w:tcBorders>
            <w:noWrap/>
            <w:vAlign w:val="bottom"/>
            <w:hideMark/>
          </w:tcPr>
          <w:p w14:paraId="49B4EB1E"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single" w:sz="4" w:space="0" w:color="auto"/>
              <w:right w:val="nil"/>
            </w:tcBorders>
            <w:noWrap/>
            <w:vAlign w:val="bottom"/>
            <w:hideMark/>
          </w:tcPr>
          <w:p w14:paraId="3CACBF88"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nil"/>
            </w:tcBorders>
            <w:noWrap/>
            <w:vAlign w:val="bottom"/>
            <w:hideMark/>
          </w:tcPr>
          <w:p w14:paraId="4A3C91E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single" w:sz="4" w:space="0" w:color="auto"/>
              <w:right w:val="nil"/>
            </w:tcBorders>
            <w:noWrap/>
            <w:vAlign w:val="bottom"/>
            <w:hideMark/>
          </w:tcPr>
          <w:p w14:paraId="10B55DE7"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992" w:type="dxa"/>
            <w:tcBorders>
              <w:top w:val="nil"/>
              <w:left w:val="nil"/>
              <w:bottom w:val="single" w:sz="4" w:space="0" w:color="auto"/>
              <w:right w:val="nil"/>
            </w:tcBorders>
            <w:noWrap/>
            <w:vAlign w:val="bottom"/>
            <w:hideMark/>
          </w:tcPr>
          <w:p w14:paraId="18E00F62"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532" w:type="dxa"/>
            <w:tcBorders>
              <w:top w:val="nil"/>
              <w:left w:val="nil"/>
              <w:bottom w:val="single" w:sz="4" w:space="0" w:color="auto"/>
              <w:right w:val="nil"/>
            </w:tcBorders>
            <w:noWrap/>
            <w:vAlign w:val="bottom"/>
            <w:hideMark/>
          </w:tcPr>
          <w:p w14:paraId="66BAD95F"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1375" w:type="dxa"/>
            <w:tcBorders>
              <w:top w:val="nil"/>
              <w:left w:val="nil"/>
              <w:bottom w:val="single" w:sz="4" w:space="0" w:color="auto"/>
              <w:right w:val="nil"/>
            </w:tcBorders>
            <w:noWrap/>
            <w:vAlign w:val="bottom"/>
            <w:hideMark/>
          </w:tcPr>
          <w:p w14:paraId="29320940"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405" w:type="dxa"/>
            <w:tcBorders>
              <w:top w:val="nil"/>
              <w:left w:val="nil"/>
              <w:bottom w:val="single" w:sz="4" w:space="0" w:color="auto"/>
              <w:right w:val="nil"/>
            </w:tcBorders>
            <w:noWrap/>
            <w:vAlign w:val="bottom"/>
            <w:hideMark/>
          </w:tcPr>
          <w:p w14:paraId="7F9999C3" w14:textId="77777777" w:rsidR="002C4CEC" w:rsidRDefault="002C4CEC">
            <w:pPr>
              <w:spacing w:line="240" w:lineRule="auto"/>
              <w:rPr>
                <w:rFonts w:eastAsia="Times New Roman" w:cs="Times New Roman"/>
                <w:color w:val="000000"/>
                <w:sz w:val="16"/>
                <w:szCs w:val="16"/>
                <w:lang w:val="nl-NL" w:eastAsia="nl-NL"/>
              </w:rPr>
            </w:pPr>
            <w:r>
              <w:rPr>
                <w:rFonts w:eastAsia="Times New Roman" w:cs="Times New Roman"/>
                <w:color w:val="000000"/>
                <w:sz w:val="16"/>
                <w:szCs w:val="16"/>
                <w:lang w:val="nl-NL" w:eastAsia="nl-NL"/>
              </w:rPr>
              <w:t> </w:t>
            </w:r>
          </w:p>
        </w:tc>
        <w:tc>
          <w:tcPr>
            <w:tcW w:w="803" w:type="dxa"/>
            <w:tcBorders>
              <w:top w:val="nil"/>
              <w:left w:val="nil"/>
              <w:bottom w:val="single" w:sz="4" w:space="0" w:color="auto"/>
              <w:right w:val="single" w:sz="4" w:space="0" w:color="auto"/>
            </w:tcBorders>
            <w:noWrap/>
            <w:vAlign w:val="bottom"/>
            <w:hideMark/>
          </w:tcPr>
          <w:p w14:paraId="42ACD2EA" w14:textId="77777777" w:rsidR="002C4CEC" w:rsidRDefault="002C4CEC">
            <w:pPr>
              <w:spacing w:line="240" w:lineRule="auto"/>
              <w:rPr>
                <w:rFonts w:ascii="Calibri" w:eastAsia="Times New Roman" w:hAnsi="Calibri" w:cs="Times New Roman"/>
                <w:color w:val="000000"/>
                <w:sz w:val="22"/>
                <w:szCs w:val="22"/>
                <w:lang w:val="nl-NL" w:eastAsia="nl-NL"/>
              </w:rPr>
            </w:pPr>
            <w:r>
              <w:rPr>
                <w:rFonts w:ascii="Calibri" w:eastAsia="Times New Roman" w:hAnsi="Calibri" w:cs="Times New Roman"/>
                <w:color w:val="000000"/>
                <w:sz w:val="22"/>
                <w:szCs w:val="22"/>
                <w:lang w:val="nl-NL" w:eastAsia="nl-NL"/>
              </w:rPr>
              <w:t> </w:t>
            </w:r>
          </w:p>
        </w:tc>
        <w:tc>
          <w:tcPr>
            <w:tcW w:w="195" w:type="dxa"/>
            <w:noWrap/>
            <w:vAlign w:val="bottom"/>
            <w:hideMark/>
          </w:tcPr>
          <w:p w14:paraId="7B242542" w14:textId="77777777" w:rsidR="002C4CEC" w:rsidRDefault="002C4CEC">
            <w:pPr>
              <w:rPr>
                <w:rFonts w:ascii="Calibri" w:eastAsia="Times New Roman" w:hAnsi="Calibri" w:cs="Times New Roman"/>
                <w:color w:val="000000"/>
                <w:sz w:val="22"/>
                <w:szCs w:val="22"/>
                <w:lang w:val="nl-NL" w:eastAsia="nl-NL"/>
              </w:rPr>
            </w:pPr>
          </w:p>
        </w:tc>
        <w:tc>
          <w:tcPr>
            <w:tcW w:w="1557" w:type="dxa"/>
            <w:noWrap/>
            <w:vAlign w:val="bottom"/>
            <w:hideMark/>
          </w:tcPr>
          <w:p w14:paraId="34B65568" w14:textId="77777777" w:rsidR="002C4CEC" w:rsidRDefault="002C4CEC">
            <w:pPr>
              <w:spacing w:line="256" w:lineRule="auto"/>
              <w:rPr>
                <w:sz w:val="20"/>
                <w:szCs w:val="20"/>
                <w:lang w:val="nl-NL" w:eastAsia="nl-NL"/>
              </w:rPr>
            </w:pPr>
          </w:p>
        </w:tc>
        <w:tc>
          <w:tcPr>
            <w:tcW w:w="151" w:type="dxa"/>
            <w:noWrap/>
            <w:vAlign w:val="bottom"/>
            <w:hideMark/>
          </w:tcPr>
          <w:p w14:paraId="51F73725" w14:textId="77777777" w:rsidR="002C4CEC" w:rsidRDefault="002C4CEC">
            <w:pPr>
              <w:spacing w:line="256" w:lineRule="auto"/>
              <w:rPr>
                <w:sz w:val="20"/>
                <w:szCs w:val="20"/>
                <w:lang w:val="nl-NL" w:eastAsia="nl-NL"/>
              </w:rPr>
            </w:pPr>
          </w:p>
        </w:tc>
        <w:tc>
          <w:tcPr>
            <w:tcW w:w="1557" w:type="dxa"/>
            <w:noWrap/>
            <w:vAlign w:val="bottom"/>
            <w:hideMark/>
          </w:tcPr>
          <w:p w14:paraId="140B6168" w14:textId="77777777" w:rsidR="002C4CEC" w:rsidRDefault="002C4CEC">
            <w:pPr>
              <w:spacing w:line="256" w:lineRule="auto"/>
              <w:rPr>
                <w:sz w:val="20"/>
                <w:szCs w:val="20"/>
                <w:lang w:val="nl-NL" w:eastAsia="nl-NL"/>
              </w:rPr>
            </w:pPr>
          </w:p>
        </w:tc>
      </w:tr>
    </w:tbl>
    <w:p w14:paraId="2CB081C4" w14:textId="77777777" w:rsidR="002C4CEC" w:rsidRDefault="002C4CEC" w:rsidP="002C4CEC">
      <w:pPr>
        <w:tabs>
          <w:tab w:val="left" w:pos="1440"/>
        </w:tabs>
        <w:spacing w:line="260" w:lineRule="atLeast"/>
        <w:ind w:left="1253" w:hanging="1440"/>
        <w:rPr>
          <w:rFonts w:cs="Verdana"/>
          <w:lang w:val="nl-NL"/>
        </w:rPr>
      </w:pPr>
    </w:p>
    <w:p w14:paraId="61C78003" w14:textId="3CA3B1B2" w:rsidR="002C4CEC" w:rsidRDefault="002C4CEC" w:rsidP="002C4CEC">
      <w:pPr>
        <w:spacing w:after="160" w:line="256" w:lineRule="auto"/>
        <w:rPr>
          <w:rFonts w:cs="Verdana"/>
          <w:lang w:val="nl-NL"/>
        </w:rPr>
      </w:pPr>
    </w:p>
    <w:p w14:paraId="3D86E342" w14:textId="77777777" w:rsidR="002C4CEC" w:rsidRDefault="002C4CEC" w:rsidP="002C4CEC">
      <w:pPr>
        <w:tabs>
          <w:tab w:val="left" w:pos="1440"/>
        </w:tabs>
        <w:spacing w:line="260" w:lineRule="atLeast"/>
        <w:ind w:left="1253" w:hanging="1440"/>
        <w:rPr>
          <w:rFonts w:cs="Verdana"/>
          <w:lang w:val="nl-NL"/>
        </w:rPr>
      </w:pPr>
    </w:p>
    <w:tbl>
      <w:tblPr>
        <w:tblW w:w="13041" w:type="dxa"/>
        <w:tblCellMar>
          <w:left w:w="70" w:type="dxa"/>
          <w:right w:w="70" w:type="dxa"/>
        </w:tblCellMar>
        <w:tblLook w:val="04A0" w:firstRow="1" w:lastRow="0" w:firstColumn="1" w:lastColumn="0" w:noHBand="0" w:noVBand="1"/>
      </w:tblPr>
      <w:tblGrid>
        <w:gridCol w:w="146"/>
        <w:gridCol w:w="14"/>
        <w:gridCol w:w="183"/>
        <w:gridCol w:w="5894"/>
        <w:gridCol w:w="426"/>
        <w:gridCol w:w="2551"/>
        <w:gridCol w:w="284"/>
        <w:gridCol w:w="3543"/>
      </w:tblGrid>
      <w:tr w:rsidR="002C4CEC" w:rsidRPr="00103C86" w14:paraId="7B1C9161" w14:textId="77777777" w:rsidTr="002C4CEC">
        <w:trPr>
          <w:trHeight w:val="300"/>
        </w:trPr>
        <w:tc>
          <w:tcPr>
            <w:tcW w:w="160" w:type="dxa"/>
            <w:gridSpan w:val="2"/>
            <w:noWrap/>
            <w:vAlign w:val="bottom"/>
            <w:hideMark/>
          </w:tcPr>
          <w:p w14:paraId="7AC93197" w14:textId="77777777" w:rsidR="002C4CEC" w:rsidRDefault="002C4CEC">
            <w:pPr>
              <w:rPr>
                <w:rFonts w:cs="Verdana"/>
                <w:lang w:val="nl-NL"/>
              </w:rPr>
            </w:pPr>
          </w:p>
        </w:tc>
        <w:tc>
          <w:tcPr>
            <w:tcW w:w="6077" w:type="dxa"/>
            <w:gridSpan w:val="2"/>
            <w:vAlign w:val="bottom"/>
            <w:hideMark/>
          </w:tcPr>
          <w:p w14:paraId="13806D29" w14:textId="77777777" w:rsidR="002C4CEC" w:rsidRDefault="002C4CEC">
            <w:pPr>
              <w:spacing w:line="240" w:lineRule="auto"/>
              <w:rPr>
                <w:rFonts w:ascii="Cambria" w:eastAsia="Times New Roman" w:hAnsi="Cambria" w:cs="Calibri"/>
                <w:b/>
                <w:bCs/>
                <w:sz w:val="16"/>
                <w:szCs w:val="16"/>
                <w:lang w:val="nl-NL" w:eastAsia="nl-NL"/>
              </w:rPr>
            </w:pPr>
            <w:r>
              <w:rPr>
                <w:rFonts w:ascii="Cambria" w:eastAsia="Times New Roman" w:hAnsi="Cambria" w:cs="Calibri"/>
                <w:b/>
                <w:bCs/>
                <w:sz w:val="16"/>
                <w:szCs w:val="16"/>
                <w:lang w:val="nl-NL" w:eastAsia="nl-NL"/>
              </w:rPr>
              <w:t>Concept Staat van Ontleding KWA</w:t>
            </w:r>
            <w:bookmarkStart w:id="3" w:name="_GoBack"/>
            <w:bookmarkEnd w:id="3"/>
            <w:r>
              <w:rPr>
                <w:rFonts w:ascii="Cambria" w:eastAsia="Times New Roman" w:hAnsi="Cambria" w:cs="Calibri"/>
                <w:b/>
                <w:bCs/>
                <w:sz w:val="16"/>
                <w:szCs w:val="16"/>
                <w:lang w:val="nl-NL" w:eastAsia="nl-NL"/>
              </w:rPr>
              <w:t>STT, d.d. 21-02-2024</w:t>
            </w:r>
          </w:p>
        </w:tc>
        <w:tc>
          <w:tcPr>
            <w:tcW w:w="426" w:type="dxa"/>
            <w:noWrap/>
            <w:vAlign w:val="bottom"/>
            <w:hideMark/>
          </w:tcPr>
          <w:p w14:paraId="40E888C0" w14:textId="77777777" w:rsidR="002C4CEC" w:rsidRDefault="002C4CEC">
            <w:pPr>
              <w:rPr>
                <w:rFonts w:ascii="Cambria" w:eastAsia="Times New Roman" w:hAnsi="Cambria" w:cs="Calibri"/>
                <w:b/>
                <w:bCs/>
                <w:sz w:val="16"/>
                <w:szCs w:val="16"/>
                <w:lang w:val="nl-NL" w:eastAsia="nl-NL"/>
              </w:rPr>
            </w:pPr>
          </w:p>
        </w:tc>
        <w:tc>
          <w:tcPr>
            <w:tcW w:w="2551" w:type="dxa"/>
            <w:noWrap/>
            <w:vAlign w:val="bottom"/>
            <w:hideMark/>
          </w:tcPr>
          <w:p w14:paraId="33D2F2D6" w14:textId="77777777" w:rsidR="002C4CEC" w:rsidRDefault="002C4CEC">
            <w:pPr>
              <w:spacing w:line="256" w:lineRule="auto"/>
              <w:rPr>
                <w:sz w:val="20"/>
                <w:szCs w:val="20"/>
                <w:lang w:val="nl-NL" w:eastAsia="nl-NL"/>
              </w:rPr>
            </w:pPr>
          </w:p>
        </w:tc>
        <w:tc>
          <w:tcPr>
            <w:tcW w:w="284" w:type="dxa"/>
            <w:noWrap/>
            <w:vAlign w:val="bottom"/>
            <w:hideMark/>
          </w:tcPr>
          <w:p w14:paraId="3EBAC15A" w14:textId="77777777" w:rsidR="002C4CEC" w:rsidRDefault="002C4CEC">
            <w:pPr>
              <w:spacing w:line="256" w:lineRule="auto"/>
              <w:rPr>
                <w:sz w:val="20"/>
                <w:szCs w:val="20"/>
                <w:lang w:val="nl-NL" w:eastAsia="nl-NL"/>
              </w:rPr>
            </w:pPr>
          </w:p>
        </w:tc>
        <w:tc>
          <w:tcPr>
            <w:tcW w:w="3543" w:type="dxa"/>
            <w:noWrap/>
            <w:vAlign w:val="bottom"/>
            <w:hideMark/>
          </w:tcPr>
          <w:p w14:paraId="1D9869B9" w14:textId="77777777" w:rsidR="002C4CEC" w:rsidRDefault="002C4CEC">
            <w:pPr>
              <w:spacing w:line="256" w:lineRule="auto"/>
              <w:rPr>
                <w:sz w:val="20"/>
                <w:szCs w:val="20"/>
                <w:lang w:val="nl-NL" w:eastAsia="nl-NL"/>
              </w:rPr>
            </w:pPr>
          </w:p>
        </w:tc>
      </w:tr>
      <w:tr w:rsidR="002C4CEC" w14:paraId="6EBCA356" w14:textId="77777777" w:rsidTr="002C4CEC">
        <w:trPr>
          <w:trHeight w:val="765"/>
        </w:trPr>
        <w:tc>
          <w:tcPr>
            <w:tcW w:w="146" w:type="dxa"/>
            <w:noWrap/>
            <w:vAlign w:val="bottom"/>
            <w:hideMark/>
          </w:tcPr>
          <w:p w14:paraId="120238C4" w14:textId="77777777" w:rsidR="002C4CEC" w:rsidRDefault="002C4CEC">
            <w:pPr>
              <w:spacing w:line="256" w:lineRule="auto"/>
              <w:rPr>
                <w:sz w:val="20"/>
                <w:szCs w:val="20"/>
                <w:lang w:val="nl-NL" w:eastAsia="nl-NL"/>
              </w:rPr>
            </w:pPr>
          </w:p>
        </w:tc>
        <w:tc>
          <w:tcPr>
            <w:tcW w:w="197" w:type="dxa"/>
            <w:gridSpan w:val="2"/>
            <w:noWrap/>
            <w:vAlign w:val="bottom"/>
            <w:hideMark/>
          </w:tcPr>
          <w:p w14:paraId="7A487ADC" w14:textId="77777777" w:rsidR="002C4CEC" w:rsidRDefault="002C4CEC">
            <w:pPr>
              <w:spacing w:line="256" w:lineRule="auto"/>
              <w:rPr>
                <w:sz w:val="20"/>
                <w:szCs w:val="20"/>
                <w:lang w:val="nl-NL" w:eastAsia="nl-NL"/>
              </w:rPr>
            </w:pPr>
          </w:p>
        </w:tc>
        <w:tc>
          <w:tcPr>
            <w:tcW w:w="5894" w:type="dxa"/>
            <w:noWrap/>
            <w:vAlign w:val="bottom"/>
            <w:hideMark/>
          </w:tcPr>
          <w:p w14:paraId="499E4AF3" w14:textId="77777777" w:rsidR="002C4CEC" w:rsidRPr="00103C86" w:rsidRDefault="002C4CEC">
            <w:pPr>
              <w:spacing w:line="240" w:lineRule="auto"/>
              <w:rPr>
                <w:b/>
                <w:lang w:val="nl-NL"/>
              </w:rPr>
            </w:pPr>
            <w:r w:rsidRPr="00103C86">
              <w:rPr>
                <w:b/>
                <w:lang w:val="nl-NL"/>
              </w:rPr>
              <w:t>Tabel 3: Optionele activiteiten</w:t>
            </w:r>
          </w:p>
        </w:tc>
        <w:tc>
          <w:tcPr>
            <w:tcW w:w="426" w:type="dxa"/>
            <w:noWrap/>
            <w:vAlign w:val="bottom"/>
            <w:hideMark/>
          </w:tcPr>
          <w:p w14:paraId="58AE1E06" w14:textId="77777777" w:rsidR="002C4CEC" w:rsidRDefault="002C4CEC">
            <w:pPr>
              <w:rPr>
                <w:rFonts w:ascii="Times New Roman" w:eastAsia="Times New Roman" w:hAnsi="Times New Roman" w:cs="Times New Roman"/>
                <w:i/>
                <w:sz w:val="20"/>
                <w:szCs w:val="20"/>
                <w:lang w:val="nl-NL" w:eastAsia="nl-NL"/>
              </w:rPr>
            </w:pPr>
          </w:p>
        </w:tc>
        <w:tc>
          <w:tcPr>
            <w:tcW w:w="2551" w:type="dxa"/>
            <w:tcBorders>
              <w:top w:val="single" w:sz="4" w:space="0" w:color="auto"/>
              <w:left w:val="single" w:sz="4" w:space="0" w:color="auto"/>
              <w:bottom w:val="single" w:sz="4" w:space="0" w:color="auto"/>
              <w:right w:val="single" w:sz="4" w:space="0" w:color="auto"/>
            </w:tcBorders>
            <w:vAlign w:val="bottom"/>
            <w:hideMark/>
          </w:tcPr>
          <w:p w14:paraId="2AC2AC8A" w14:textId="77777777" w:rsidR="002C4CEC" w:rsidRDefault="002C4CEC">
            <w:pPr>
              <w:spacing w:line="240" w:lineRule="auto"/>
              <w:jc w:val="center"/>
              <w:rPr>
                <w:rFonts w:ascii="Calibri" w:eastAsia="Times New Roman" w:hAnsi="Calibri" w:cs="Calibri"/>
                <w:b/>
                <w:bCs/>
                <w:color w:val="000000"/>
                <w:sz w:val="22"/>
                <w:szCs w:val="22"/>
                <w:lang w:val="nl-NL" w:eastAsia="nl-NL"/>
              </w:rPr>
            </w:pPr>
            <w:r>
              <w:rPr>
                <w:rFonts w:ascii="Calibri" w:eastAsia="Times New Roman" w:hAnsi="Calibri" w:cs="Calibri"/>
                <w:b/>
                <w:bCs/>
                <w:color w:val="000000"/>
                <w:sz w:val="22"/>
                <w:szCs w:val="22"/>
                <w:lang w:val="nl-NL" w:eastAsia="nl-NL"/>
              </w:rPr>
              <w:t>Koning Willem-Alexander Tunnel</w:t>
            </w:r>
          </w:p>
        </w:tc>
        <w:tc>
          <w:tcPr>
            <w:tcW w:w="284" w:type="dxa"/>
            <w:noWrap/>
            <w:vAlign w:val="bottom"/>
            <w:hideMark/>
          </w:tcPr>
          <w:p w14:paraId="0961F43E" w14:textId="77777777" w:rsidR="002C4CEC" w:rsidRDefault="002C4CEC">
            <w:pPr>
              <w:rPr>
                <w:rFonts w:ascii="Calibri" w:eastAsia="Times New Roman" w:hAnsi="Calibri" w:cs="Calibri"/>
                <w:b/>
                <w:bCs/>
                <w:color w:val="000000"/>
                <w:sz w:val="22"/>
                <w:szCs w:val="22"/>
                <w:lang w:val="nl-NL" w:eastAsia="nl-NL"/>
              </w:rPr>
            </w:pPr>
          </w:p>
        </w:tc>
        <w:tc>
          <w:tcPr>
            <w:tcW w:w="3543" w:type="dxa"/>
            <w:noWrap/>
            <w:vAlign w:val="bottom"/>
            <w:hideMark/>
          </w:tcPr>
          <w:p w14:paraId="0DE3944A" w14:textId="77777777" w:rsidR="002C4CEC" w:rsidRDefault="002C4CEC">
            <w:pPr>
              <w:spacing w:line="240" w:lineRule="auto"/>
              <w:rPr>
                <w:rFonts w:ascii="Calibri" w:eastAsia="Times New Roman" w:hAnsi="Calibri" w:cs="Calibri"/>
                <w:b/>
                <w:bCs/>
                <w:color w:val="000000"/>
                <w:sz w:val="22"/>
                <w:szCs w:val="22"/>
                <w:lang w:val="nl-NL" w:eastAsia="nl-NL"/>
              </w:rPr>
            </w:pPr>
            <w:r>
              <w:rPr>
                <w:rFonts w:ascii="Calibri" w:eastAsia="Times New Roman" w:hAnsi="Calibri" w:cs="Calibri"/>
                <w:b/>
                <w:bCs/>
                <w:color w:val="000000"/>
                <w:sz w:val="22"/>
                <w:szCs w:val="22"/>
                <w:lang w:val="nl-NL" w:eastAsia="nl-NL"/>
              </w:rPr>
              <w:t>Toelichting</w:t>
            </w:r>
          </w:p>
        </w:tc>
      </w:tr>
      <w:tr w:rsidR="002C4CEC" w:rsidRPr="00103C86" w14:paraId="687EC3FC" w14:textId="77777777" w:rsidTr="002C4CEC">
        <w:trPr>
          <w:trHeight w:val="300"/>
        </w:trPr>
        <w:tc>
          <w:tcPr>
            <w:tcW w:w="146" w:type="dxa"/>
            <w:noWrap/>
            <w:vAlign w:val="bottom"/>
            <w:hideMark/>
          </w:tcPr>
          <w:p w14:paraId="55D30CE2" w14:textId="77777777" w:rsidR="002C4CEC" w:rsidRDefault="002C4CEC">
            <w:pPr>
              <w:rPr>
                <w:rFonts w:ascii="Calibri" w:eastAsia="Times New Roman" w:hAnsi="Calibri" w:cs="Calibri"/>
                <w:b/>
                <w:bCs/>
                <w:color w:val="000000"/>
                <w:sz w:val="22"/>
                <w:szCs w:val="22"/>
                <w:lang w:val="nl-NL" w:eastAsia="nl-NL"/>
              </w:rPr>
            </w:pPr>
          </w:p>
        </w:tc>
        <w:tc>
          <w:tcPr>
            <w:tcW w:w="197" w:type="dxa"/>
            <w:gridSpan w:val="2"/>
            <w:tcBorders>
              <w:top w:val="single" w:sz="4" w:space="0" w:color="auto"/>
              <w:left w:val="single" w:sz="4" w:space="0" w:color="auto"/>
              <w:bottom w:val="nil"/>
              <w:right w:val="nil"/>
            </w:tcBorders>
            <w:noWrap/>
            <w:vAlign w:val="bottom"/>
            <w:hideMark/>
          </w:tcPr>
          <w:p w14:paraId="1CA210A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single" w:sz="4" w:space="0" w:color="auto"/>
              <w:left w:val="nil"/>
              <w:bottom w:val="nil"/>
              <w:right w:val="single" w:sz="4" w:space="0" w:color="auto"/>
            </w:tcBorders>
            <w:noWrap/>
            <w:vAlign w:val="bottom"/>
            <w:hideMark/>
          </w:tcPr>
          <w:p w14:paraId="10655BE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Omschrijving posten</w:t>
            </w:r>
          </w:p>
        </w:tc>
        <w:tc>
          <w:tcPr>
            <w:tcW w:w="426" w:type="dxa"/>
            <w:tcBorders>
              <w:top w:val="single" w:sz="4" w:space="0" w:color="auto"/>
              <w:left w:val="nil"/>
              <w:bottom w:val="nil"/>
              <w:right w:val="nil"/>
            </w:tcBorders>
            <w:noWrap/>
            <w:vAlign w:val="bottom"/>
            <w:hideMark/>
          </w:tcPr>
          <w:p w14:paraId="1B83EEE9"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w:t>
            </w:r>
          </w:p>
        </w:tc>
        <w:tc>
          <w:tcPr>
            <w:tcW w:w="2551" w:type="dxa"/>
            <w:tcBorders>
              <w:top w:val="single" w:sz="4" w:space="0" w:color="auto"/>
              <w:left w:val="single" w:sz="4" w:space="0" w:color="auto"/>
              <w:bottom w:val="nil"/>
              <w:right w:val="single" w:sz="4" w:space="0" w:color="auto"/>
            </w:tcBorders>
            <w:noWrap/>
            <w:vAlign w:val="bottom"/>
            <w:hideMark/>
          </w:tcPr>
          <w:p w14:paraId="2F711E63" w14:textId="77777777" w:rsidR="002C4CEC" w:rsidRDefault="002C4CEC">
            <w:pPr>
              <w:spacing w:line="240" w:lineRule="auto"/>
              <w:jc w:val="center"/>
              <w:rPr>
                <w:rFonts w:eastAsia="Times New Roman" w:cs="Calibri"/>
                <w:color w:val="000000"/>
                <w:sz w:val="16"/>
                <w:szCs w:val="16"/>
                <w:lang w:val="nl-NL" w:eastAsia="nl-NL"/>
              </w:rPr>
            </w:pPr>
            <w:r>
              <w:rPr>
                <w:rFonts w:eastAsia="Times New Roman" w:cs="Calibri"/>
                <w:color w:val="000000"/>
                <w:sz w:val="16"/>
                <w:szCs w:val="16"/>
                <w:lang w:val="nl-NL" w:eastAsia="nl-NL"/>
              </w:rPr>
              <w:t>KWA_VoOp1</w:t>
            </w:r>
          </w:p>
        </w:tc>
        <w:tc>
          <w:tcPr>
            <w:tcW w:w="284" w:type="dxa"/>
            <w:noWrap/>
            <w:vAlign w:val="bottom"/>
            <w:hideMark/>
          </w:tcPr>
          <w:p w14:paraId="21A78938"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347E73C" w14:textId="77777777" w:rsidR="002C4CEC" w:rsidRDefault="002C4CEC">
            <w:pPr>
              <w:spacing w:line="240" w:lineRule="auto"/>
              <w:rPr>
                <w:rFonts w:ascii="Calibri" w:eastAsia="Times New Roman" w:hAnsi="Calibri" w:cs="Calibri"/>
                <w:color w:val="000000"/>
                <w:sz w:val="22"/>
                <w:szCs w:val="22"/>
                <w:lang w:val="nl-NL" w:eastAsia="nl-NL"/>
              </w:rPr>
            </w:pPr>
            <w:r>
              <w:rPr>
                <w:rFonts w:ascii="Calibri" w:eastAsia="Times New Roman" w:hAnsi="Calibri" w:cs="Calibri"/>
                <w:color w:val="000000"/>
                <w:sz w:val="22"/>
                <w:szCs w:val="22"/>
                <w:lang w:val="nl-NL" w:eastAsia="nl-NL"/>
              </w:rPr>
              <w:t>LFV65_TTI Verv. Telefooncentrales_Definitief V1.0</w:t>
            </w:r>
          </w:p>
        </w:tc>
      </w:tr>
      <w:tr w:rsidR="002C4CEC" w:rsidRPr="00103C86" w14:paraId="3832BD2B" w14:textId="77777777" w:rsidTr="002C4CEC">
        <w:trPr>
          <w:trHeight w:val="300"/>
        </w:trPr>
        <w:tc>
          <w:tcPr>
            <w:tcW w:w="146" w:type="dxa"/>
            <w:noWrap/>
            <w:vAlign w:val="bottom"/>
            <w:hideMark/>
          </w:tcPr>
          <w:p w14:paraId="6231768F" w14:textId="77777777" w:rsidR="002C4CEC" w:rsidRDefault="002C4CEC">
            <w:pPr>
              <w:rPr>
                <w:rFonts w:ascii="Calibri" w:eastAsia="Times New Roman" w:hAnsi="Calibri" w:cs="Calibri"/>
                <w:color w:val="000000"/>
                <w:sz w:val="22"/>
                <w:szCs w:val="22"/>
                <w:lang w:val="nl-NL" w:eastAsia="nl-NL"/>
              </w:rPr>
            </w:pPr>
          </w:p>
        </w:tc>
        <w:tc>
          <w:tcPr>
            <w:tcW w:w="197" w:type="dxa"/>
            <w:gridSpan w:val="2"/>
            <w:tcBorders>
              <w:top w:val="nil"/>
              <w:left w:val="single" w:sz="4" w:space="0" w:color="auto"/>
              <w:bottom w:val="nil"/>
              <w:right w:val="nil"/>
            </w:tcBorders>
            <w:noWrap/>
            <w:vAlign w:val="bottom"/>
            <w:hideMark/>
          </w:tcPr>
          <w:p w14:paraId="1E9E27E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46D046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554FEF6A"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6A08E3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87CFCF3"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E009A78" w14:textId="77777777" w:rsidR="002C4CEC" w:rsidRDefault="002C4CEC">
            <w:pPr>
              <w:spacing w:line="256" w:lineRule="auto"/>
              <w:rPr>
                <w:sz w:val="20"/>
                <w:szCs w:val="20"/>
                <w:lang w:val="nl-NL" w:eastAsia="nl-NL"/>
              </w:rPr>
            </w:pPr>
          </w:p>
        </w:tc>
      </w:tr>
      <w:tr w:rsidR="002C4CEC" w14:paraId="5151F3B3" w14:textId="77777777" w:rsidTr="002C4CEC">
        <w:trPr>
          <w:trHeight w:val="300"/>
        </w:trPr>
        <w:tc>
          <w:tcPr>
            <w:tcW w:w="146" w:type="dxa"/>
            <w:noWrap/>
            <w:vAlign w:val="bottom"/>
            <w:hideMark/>
          </w:tcPr>
          <w:p w14:paraId="0D8FF0B8" w14:textId="77777777" w:rsidR="002C4CEC" w:rsidRDefault="002C4CEC">
            <w:pPr>
              <w:spacing w:line="256" w:lineRule="auto"/>
              <w:rPr>
                <w:sz w:val="20"/>
                <w:szCs w:val="20"/>
                <w:lang w:val="nl-NL" w:eastAsia="nl-NL"/>
              </w:rPr>
            </w:pPr>
          </w:p>
        </w:tc>
        <w:tc>
          <w:tcPr>
            <w:tcW w:w="6091" w:type="dxa"/>
            <w:gridSpan w:val="3"/>
            <w:tcBorders>
              <w:top w:val="nil"/>
              <w:left w:val="single" w:sz="4" w:space="0" w:color="auto"/>
              <w:bottom w:val="nil"/>
              <w:right w:val="single" w:sz="4" w:space="0" w:color="000000"/>
            </w:tcBorders>
            <w:noWrap/>
            <w:vAlign w:val="bottom"/>
            <w:hideMark/>
          </w:tcPr>
          <w:p w14:paraId="66126B01"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Directe bouwkosten op tunnelniveau</w:t>
            </w:r>
          </w:p>
        </w:tc>
        <w:tc>
          <w:tcPr>
            <w:tcW w:w="426" w:type="dxa"/>
            <w:noWrap/>
            <w:vAlign w:val="bottom"/>
            <w:hideMark/>
          </w:tcPr>
          <w:p w14:paraId="6B9FECFD" w14:textId="77777777" w:rsidR="002C4CEC" w:rsidRDefault="002C4CEC">
            <w:pPr>
              <w:rPr>
                <w:rFonts w:eastAsia="Times New Roman" w:cs="Calibri"/>
                <w:b/>
                <w:b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15387C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C8C4CBC"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D689CBE" w14:textId="77777777" w:rsidR="002C4CEC" w:rsidRDefault="002C4CEC">
            <w:pPr>
              <w:spacing w:line="256" w:lineRule="auto"/>
              <w:rPr>
                <w:sz w:val="20"/>
                <w:szCs w:val="20"/>
                <w:lang w:val="nl-NL" w:eastAsia="nl-NL"/>
              </w:rPr>
            </w:pPr>
          </w:p>
        </w:tc>
      </w:tr>
      <w:tr w:rsidR="002C4CEC" w14:paraId="6D5204C2" w14:textId="77777777" w:rsidTr="002C4CEC">
        <w:trPr>
          <w:trHeight w:val="300"/>
        </w:trPr>
        <w:tc>
          <w:tcPr>
            <w:tcW w:w="146" w:type="dxa"/>
            <w:noWrap/>
            <w:vAlign w:val="bottom"/>
            <w:hideMark/>
          </w:tcPr>
          <w:p w14:paraId="4FFEE93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1462FB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CA02FB3"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5 LFV's van een Verkeersbuis</w:t>
            </w:r>
          </w:p>
        </w:tc>
        <w:tc>
          <w:tcPr>
            <w:tcW w:w="426" w:type="dxa"/>
            <w:noWrap/>
            <w:vAlign w:val="bottom"/>
            <w:hideMark/>
          </w:tcPr>
          <w:p w14:paraId="2852F225"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1204E1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F6050E6"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D0C5627" w14:textId="77777777" w:rsidR="002C4CEC" w:rsidRDefault="002C4CEC">
            <w:pPr>
              <w:spacing w:line="256" w:lineRule="auto"/>
              <w:rPr>
                <w:sz w:val="20"/>
                <w:szCs w:val="20"/>
                <w:lang w:val="nl-NL" w:eastAsia="nl-NL"/>
              </w:rPr>
            </w:pPr>
          </w:p>
        </w:tc>
      </w:tr>
      <w:tr w:rsidR="002C4CEC" w14:paraId="265EAF39" w14:textId="77777777" w:rsidTr="002C4CEC">
        <w:trPr>
          <w:trHeight w:val="300"/>
        </w:trPr>
        <w:tc>
          <w:tcPr>
            <w:tcW w:w="146" w:type="dxa"/>
            <w:noWrap/>
            <w:vAlign w:val="bottom"/>
            <w:hideMark/>
          </w:tcPr>
          <w:p w14:paraId="7E8D8A92"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70A0C3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78423B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235C614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A0DBE2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C45EA89"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1438553" w14:textId="77777777" w:rsidR="002C4CEC" w:rsidRDefault="002C4CEC">
            <w:pPr>
              <w:spacing w:line="256" w:lineRule="auto"/>
              <w:rPr>
                <w:sz w:val="20"/>
                <w:szCs w:val="20"/>
                <w:lang w:val="nl-NL" w:eastAsia="nl-NL"/>
              </w:rPr>
            </w:pPr>
          </w:p>
        </w:tc>
      </w:tr>
      <w:tr w:rsidR="002C4CEC" w14:paraId="3898EB95" w14:textId="77777777" w:rsidTr="002C4CEC">
        <w:trPr>
          <w:trHeight w:val="300"/>
        </w:trPr>
        <w:tc>
          <w:tcPr>
            <w:tcW w:w="146" w:type="dxa"/>
            <w:noWrap/>
            <w:vAlign w:val="bottom"/>
            <w:hideMark/>
          </w:tcPr>
          <w:p w14:paraId="1974F108"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64F72C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0F3494F"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6 LFV's van een Dienstgebouw</w:t>
            </w:r>
          </w:p>
        </w:tc>
        <w:tc>
          <w:tcPr>
            <w:tcW w:w="426" w:type="dxa"/>
            <w:noWrap/>
            <w:vAlign w:val="bottom"/>
            <w:hideMark/>
          </w:tcPr>
          <w:p w14:paraId="30502FB2"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0F428AE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6D734C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90FA77C" w14:textId="77777777" w:rsidR="002C4CEC" w:rsidRDefault="002C4CEC">
            <w:pPr>
              <w:spacing w:line="256" w:lineRule="auto"/>
              <w:rPr>
                <w:sz w:val="20"/>
                <w:szCs w:val="20"/>
                <w:lang w:val="nl-NL" w:eastAsia="nl-NL"/>
              </w:rPr>
            </w:pPr>
          </w:p>
        </w:tc>
      </w:tr>
      <w:tr w:rsidR="002C4CEC" w14:paraId="60D3D520" w14:textId="77777777" w:rsidTr="002C4CEC">
        <w:trPr>
          <w:trHeight w:val="300"/>
        </w:trPr>
        <w:tc>
          <w:tcPr>
            <w:tcW w:w="146" w:type="dxa"/>
            <w:noWrap/>
            <w:vAlign w:val="bottom"/>
            <w:hideMark/>
          </w:tcPr>
          <w:p w14:paraId="5D927B0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787D6A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14377B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6454DBFB"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6881BF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EA61FF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624E78C" w14:textId="77777777" w:rsidR="002C4CEC" w:rsidRDefault="002C4CEC">
            <w:pPr>
              <w:spacing w:line="256" w:lineRule="auto"/>
              <w:rPr>
                <w:sz w:val="20"/>
                <w:szCs w:val="20"/>
                <w:lang w:val="nl-NL" w:eastAsia="nl-NL"/>
              </w:rPr>
            </w:pPr>
          </w:p>
        </w:tc>
      </w:tr>
      <w:tr w:rsidR="002C4CEC" w:rsidRPr="00103C86" w14:paraId="06F9162E" w14:textId="77777777" w:rsidTr="002C4CEC">
        <w:trPr>
          <w:trHeight w:val="300"/>
        </w:trPr>
        <w:tc>
          <w:tcPr>
            <w:tcW w:w="146" w:type="dxa"/>
            <w:noWrap/>
            <w:vAlign w:val="bottom"/>
            <w:hideMark/>
          </w:tcPr>
          <w:p w14:paraId="39A422B6"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8D4842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BDE6C17"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7 LFV's van een Veilige Ruimte</w:t>
            </w:r>
          </w:p>
        </w:tc>
        <w:tc>
          <w:tcPr>
            <w:tcW w:w="426" w:type="dxa"/>
            <w:noWrap/>
            <w:vAlign w:val="bottom"/>
            <w:hideMark/>
          </w:tcPr>
          <w:p w14:paraId="5EE5705E"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314A0F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96FDCE6"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37A541A" w14:textId="77777777" w:rsidR="002C4CEC" w:rsidRDefault="002C4CEC">
            <w:pPr>
              <w:spacing w:line="256" w:lineRule="auto"/>
              <w:rPr>
                <w:sz w:val="20"/>
                <w:szCs w:val="20"/>
                <w:lang w:val="nl-NL" w:eastAsia="nl-NL"/>
              </w:rPr>
            </w:pPr>
          </w:p>
        </w:tc>
      </w:tr>
      <w:tr w:rsidR="002C4CEC" w:rsidRPr="00103C86" w14:paraId="12804B0B" w14:textId="77777777" w:rsidTr="002C4CEC">
        <w:trPr>
          <w:trHeight w:val="300"/>
        </w:trPr>
        <w:tc>
          <w:tcPr>
            <w:tcW w:w="146" w:type="dxa"/>
            <w:noWrap/>
            <w:vAlign w:val="bottom"/>
            <w:hideMark/>
          </w:tcPr>
          <w:p w14:paraId="1CD4A70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2519440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552F9F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6B4C2828"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63AD85E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2F70D6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AC995B0" w14:textId="77777777" w:rsidR="002C4CEC" w:rsidRDefault="002C4CEC">
            <w:pPr>
              <w:spacing w:line="256" w:lineRule="auto"/>
              <w:rPr>
                <w:sz w:val="20"/>
                <w:szCs w:val="20"/>
                <w:lang w:val="nl-NL" w:eastAsia="nl-NL"/>
              </w:rPr>
            </w:pPr>
          </w:p>
        </w:tc>
      </w:tr>
      <w:tr w:rsidR="002C4CEC" w14:paraId="0CA2923D" w14:textId="77777777" w:rsidTr="002C4CEC">
        <w:trPr>
          <w:trHeight w:val="300"/>
        </w:trPr>
        <w:tc>
          <w:tcPr>
            <w:tcW w:w="146" w:type="dxa"/>
            <w:noWrap/>
            <w:vAlign w:val="bottom"/>
            <w:hideMark/>
          </w:tcPr>
          <w:p w14:paraId="5ECBB11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756E11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6B05AEE7"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8 LFV's op Tunnel niveau</w:t>
            </w:r>
          </w:p>
        </w:tc>
        <w:tc>
          <w:tcPr>
            <w:tcW w:w="426" w:type="dxa"/>
            <w:noWrap/>
            <w:vAlign w:val="bottom"/>
            <w:hideMark/>
          </w:tcPr>
          <w:p w14:paraId="5413D0AC"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73940F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A7DD51E"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86598C6" w14:textId="77777777" w:rsidR="002C4CEC" w:rsidRDefault="002C4CEC">
            <w:pPr>
              <w:spacing w:line="256" w:lineRule="auto"/>
              <w:rPr>
                <w:sz w:val="20"/>
                <w:szCs w:val="20"/>
                <w:lang w:val="nl-NL" w:eastAsia="nl-NL"/>
              </w:rPr>
            </w:pPr>
          </w:p>
        </w:tc>
      </w:tr>
      <w:tr w:rsidR="002C4CEC" w14:paraId="287036AC" w14:textId="77777777" w:rsidTr="002C4CEC">
        <w:trPr>
          <w:trHeight w:val="300"/>
        </w:trPr>
        <w:tc>
          <w:tcPr>
            <w:tcW w:w="146" w:type="dxa"/>
            <w:noWrap/>
            <w:vAlign w:val="bottom"/>
            <w:hideMark/>
          </w:tcPr>
          <w:p w14:paraId="53D0EB60"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0E2AB1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62C9D2A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 LFV Terreinverlichting Tunnel</w:t>
            </w:r>
          </w:p>
        </w:tc>
        <w:tc>
          <w:tcPr>
            <w:tcW w:w="426" w:type="dxa"/>
            <w:noWrap/>
            <w:vAlign w:val="bottom"/>
            <w:hideMark/>
          </w:tcPr>
          <w:p w14:paraId="73A2B624"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443277B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5F2886D1"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0C8F51D" w14:textId="77777777" w:rsidR="002C4CEC" w:rsidRDefault="002C4CEC">
            <w:pPr>
              <w:spacing w:line="256" w:lineRule="auto"/>
              <w:rPr>
                <w:sz w:val="20"/>
                <w:szCs w:val="20"/>
                <w:lang w:val="nl-NL" w:eastAsia="nl-NL"/>
              </w:rPr>
            </w:pPr>
          </w:p>
        </w:tc>
      </w:tr>
      <w:tr w:rsidR="002C4CEC" w14:paraId="7CB1D5CF" w14:textId="77777777" w:rsidTr="002C4CEC">
        <w:trPr>
          <w:trHeight w:val="300"/>
        </w:trPr>
        <w:tc>
          <w:tcPr>
            <w:tcW w:w="146" w:type="dxa"/>
            <w:noWrap/>
            <w:vAlign w:val="bottom"/>
            <w:hideMark/>
          </w:tcPr>
          <w:p w14:paraId="73EE35DB"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494F67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1BF057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8.2 LFV Bediening Tunnel</w:t>
            </w:r>
          </w:p>
        </w:tc>
        <w:tc>
          <w:tcPr>
            <w:tcW w:w="426" w:type="dxa"/>
            <w:noWrap/>
            <w:vAlign w:val="bottom"/>
            <w:hideMark/>
          </w:tcPr>
          <w:p w14:paraId="0841C42F"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E0FEEA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443639F"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8519444" w14:textId="77777777" w:rsidR="002C4CEC" w:rsidRDefault="002C4CEC">
            <w:pPr>
              <w:spacing w:line="256" w:lineRule="auto"/>
              <w:rPr>
                <w:sz w:val="20"/>
                <w:szCs w:val="20"/>
                <w:lang w:val="nl-NL" w:eastAsia="nl-NL"/>
              </w:rPr>
            </w:pPr>
          </w:p>
        </w:tc>
      </w:tr>
      <w:tr w:rsidR="002C4CEC" w14:paraId="39BDCFE3" w14:textId="77777777" w:rsidTr="002C4CEC">
        <w:trPr>
          <w:trHeight w:val="300"/>
        </w:trPr>
        <w:tc>
          <w:tcPr>
            <w:tcW w:w="146" w:type="dxa"/>
            <w:noWrap/>
            <w:vAlign w:val="bottom"/>
            <w:hideMark/>
          </w:tcPr>
          <w:p w14:paraId="4D644F9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C4F767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F811FD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8.3 LFV Noodbediening Tunnel</w:t>
            </w:r>
          </w:p>
        </w:tc>
        <w:tc>
          <w:tcPr>
            <w:tcW w:w="426" w:type="dxa"/>
            <w:noWrap/>
            <w:vAlign w:val="bottom"/>
            <w:hideMark/>
          </w:tcPr>
          <w:p w14:paraId="07AFDFD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012BE9D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CB5CA2D"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519CC42" w14:textId="77777777" w:rsidR="002C4CEC" w:rsidRDefault="002C4CEC">
            <w:pPr>
              <w:spacing w:line="256" w:lineRule="auto"/>
              <w:rPr>
                <w:sz w:val="20"/>
                <w:szCs w:val="20"/>
                <w:lang w:val="nl-NL" w:eastAsia="nl-NL"/>
              </w:rPr>
            </w:pPr>
          </w:p>
        </w:tc>
      </w:tr>
      <w:tr w:rsidR="002C4CEC" w14:paraId="1D42C894" w14:textId="77777777" w:rsidTr="002C4CEC">
        <w:trPr>
          <w:trHeight w:val="300"/>
        </w:trPr>
        <w:tc>
          <w:tcPr>
            <w:tcW w:w="146" w:type="dxa"/>
            <w:noWrap/>
            <w:vAlign w:val="bottom"/>
            <w:hideMark/>
          </w:tcPr>
          <w:p w14:paraId="41DD19B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A31106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74FD1E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8.4 LFV Eventrecorder Tunnel</w:t>
            </w:r>
          </w:p>
        </w:tc>
        <w:tc>
          <w:tcPr>
            <w:tcW w:w="426" w:type="dxa"/>
            <w:noWrap/>
            <w:vAlign w:val="bottom"/>
            <w:hideMark/>
          </w:tcPr>
          <w:p w14:paraId="3C338BFD"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08E4E4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E5E3D8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06A68C9" w14:textId="77777777" w:rsidR="002C4CEC" w:rsidRDefault="002C4CEC">
            <w:pPr>
              <w:spacing w:line="256" w:lineRule="auto"/>
              <w:rPr>
                <w:sz w:val="20"/>
                <w:szCs w:val="20"/>
                <w:lang w:val="nl-NL" w:eastAsia="nl-NL"/>
              </w:rPr>
            </w:pPr>
          </w:p>
        </w:tc>
      </w:tr>
      <w:tr w:rsidR="002C4CEC" w14:paraId="259C23F6" w14:textId="77777777" w:rsidTr="002C4CEC">
        <w:trPr>
          <w:trHeight w:val="300"/>
        </w:trPr>
        <w:tc>
          <w:tcPr>
            <w:tcW w:w="146" w:type="dxa"/>
            <w:noWrap/>
            <w:vAlign w:val="bottom"/>
            <w:hideMark/>
          </w:tcPr>
          <w:p w14:paraId="26159C46"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2619005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82F24C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8.5 LFV Waarschuwingsinstallatie Dienstruimtes Tunnel</w:t>
            </w:r>
          </w:p>
        </w:tc>
        <w:tc>
          <w:tcPr>
            <w:tcW w:w="426" w:type="dxa"/>
            <w:noWrap/>
            <w:vAlign w:val="bottom"/>
            <w:hideMark/>
          </w:tcPr>
          <w:p w14:paraId="33A2ED51"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0C76FC0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BAFEDA3"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73C7689" w14:textId="77777777" w:rsidR="002C4CEC" w:rsidRDefault="002C4CEC">
            <w:pPr>
              <w:spacing w:line="256" w:lineRule="auto"/>
              <w:rPr>
                <w:sz w:val="20"/>
                <w:szCs w:val="20"/>
                <w:lang w:val="nl-NL" w:eastAsia="nl-NL"/>
              </w:rPr>
            </w:pPr>
          </w:p>
        </w:tc>
      </w:tr>
      <w:tr w:rsidR="002C4CEC" w:rsidRPr="00103C86" w14:paraId="4E4F2A22" w14:textId="77777777" w:rsidTr="002C4CEC">
        <w:trPr>
          <w:trHeight w:val="300"/>
        </w:trPr>
        <w:tc>
          <w:tcPr>
            <w:tcW w:w="146" w:type="dxa"/>
            <w:noWrap/>
            <w:vAlign w:val="bottom"/>
            <w:hideMark/>
          </w:tcPr>
          <w:p w14:paraId="721C6510"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65E08B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080BED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8.6 LFV Brandmeld- en ontruimingsinstallatie Dienstruimtes Tunnel</w:t>
            </w:r>
          </w:p>
        </w:tc>
        <w:tc>
          <w:tcPr>
            <w:tcW w:w="426" w:type="dxa"/>
            <w:noWrap/>
            <w:vAlign w:val="bottom"/>
            <w:hideMark/>
          </w:tcPr>
          <w:p w14:paraId="062591E7"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6A5AF7F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EE7057C"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FCA4894" w14:textId="77777777" w:rsidR="002C4CEC" w:rsidRDefault="002C4CEC">
            <w:pPr>
              <w:spacing w:line="256" w:lineRule="auto"/>
              <w:rPr>
                <w:sz w:val="20"/>
                <w:szCs w:val="20"/>
                <w:lang w:val="nl-NL" w:eastAsia="nl-NL"/>
              </w:rPr>
            </w:pPr>
          </w:p>
        </w:tc>
      </w:tr>
      <w:tr w:rsidR="002C4CEC" w14:paraId="5D67F5A9" w14:textId="77777777" w:rsidTr="002C4CEC">
        <w:trPr>
          <w:trHeight w:val="300"/>
        </w:trPr>
        <w:tc>
          <w:tcPr>
            <w:tcW w:w="146" w:type="dxa"/>
            <w:noWrap/>
            <w:vAlign w:val="bottom"/>
            <w:hideMark/>
          </w:tcPr>
          <w:p w14:paraId="4E10486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1B72A8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4AE862D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8.7 LFV Blusvoorziening Tunnel</w:t>
            </w:r>
          </w:p>
        </w:tc>
        <w:tc>
          <w:tcPr>
            <w:tcW w:w="426" w:type="dxa"/>
            <w:noWrap/>
            <w:vAlign w:val="bottom"/>
            <w:hideMark/>
          </w:tcPr>
          <w:p w14:paraId="50241F4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4D1C75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ED8D31B"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F279ABB" w14:textId="77777777" w:rsidR="002C4CEC" w:rsidRDefault="002C4CEC">
            <w:pPr>
              <w:spacing w:line="256" w:lineRule="auto"/>
              <w:rPr>
                <w:sz w:val="20"/>
                <w:szCs w:val="20"/>
                <w:lang w:val="nl-NL" w:eastAsia="nl-NL"/>
              </w:rPr>
            </w:pPr>
          </w:p>
        </w:tc>
      </w:tr>
      <w:tr w:rsidR="002C4CEC" w14:paraId="70813B2B" w14:textId="77777777" w:rsidTr="002C4CEC">
        <w:trPr>
          <w:trHeight w:val="300"/>
        </w:trPr>
        <w:tc>
          <w:tcPr>
            <w:tcW w:w="146" w:type="dxa"/>
            <w:noWrap/>
            <w:vAlign w:val="bottom"/>
            <w:hideMark/>
          </w:tcPr>
          <w:p w14:paraId="78484CCD"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8B750B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B9FE98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8.8 LFV C2000 Tunnel</w:t>
            </w:r>
          </w:p>
        </w:tc>
        <w:tc>
          <w:tcPr>
            <w:tcW w:w="426" w:type="dxa"/>
            <w:noWrap/>
            <w:vAlign w:val="bottom"/>
            <w:hideMark/>
          </w:tcPr>
          <w:p w14:paraId="40CE953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040442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C83D487"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87D0DA4" w14:textId="77777777" w:rsidR="002C4CEC" w:rsidRDefault="002C4CEC">
            <w:pPr>
              <w:spacing w:line="256" w:lineRule="auto"/>
              <w:rPr>
                <w:sz w:val="20"/>
                <w:szCs w:val="20"/>
                <w:lang w:val="nl-NL" w:eastAsia="nl-NL"/>
              </w:rPr>
            </w:pPr>
          </w:p>
        </w:tc>
      </w:tr>
      <w:tr w:rsidR="002C4CEC" w14:paraId="4F7D7BBE" w14:textId="77777777" w:rsidTr="002C4CEC">
        <w:trPr>
          <w:trHeight w:val="300"/>
        </w:trPr>
        <w:tc>
          <w:tcPr>
            <w:tcW w:w="146" w:type="dxa"/>
            <w:noWrap/>
            <w:vAlign w:val="bottom"/>
            <w:hideMark/>
          </w:tcPr>
          <w:p w14:paraId="28C7E4B9"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79E49A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E7D3BB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8.9 LFV Intercom Tunnel</w:t>
            </w:r>
          </w:p>
        </w:tc>
        <w:tc>
          <w:tcPr>
            <w:tcW w:w="426" w:type="dxa"/>
            <w:noWrap/>
            <w:vAlign w:val="bottom"/>
            <w:hideMark/>
          </w:tcPr>
          <w:p w14:paraId="15692C2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ECFCF5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5527ADA"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83FB7DD" w14:textId="77777777" w:rsidR="002C4CEC" w:rsidRDefault="002C4CEC">
            <w:pPr>
              <w:spacing w:line="256" w:lineRule="auto"/>
              <w:rPr>
                <w:sz w:val="20"/>
                <w:szCs w:val="20"/>
                <w:lang w:val="nl-NL" w:eastAsia="nl-NL"/>
              </w:rPr>
            </w:pPr>
          </w:p>
        </w:tc>
      </w:tr>
      <w:tr w:rsidR="002C4CEC" w14:paraId="001EF153" w14:textId="77777777" w:rsidTr="002C4CEC">
        <w:trPr>
          <w:trHeight w:val="300"/>
        </w:trPr>
        <w:tc>
          <w:tcPr>
            <w:tcW w:w="146" w:type="dxa"/>
            <w:noWrap/>
            <w:vAlign w:val="bottom"/>
            <w:hideMark/>
          </w:tcPr>
          <w:p w14:paraId="1C00F56D"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BD4226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4439828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8.10 LFV Telefoonvoorziening Tunnel</w:t>
            </w:r>
          </w:p>
        </w:tc>
        <w:tc>
          <w:tcPr>
            <w:tcW w:w="426" w:type="dxa"/>
            <w:noWrap/>
            <w:vAlign w:val="bottom"/>
            <w:hideMark/>
          </w:tcPr>
          <w:p w14:paraId="6D51EB54" w14:textId="77777777" w:rsidR="002C4CEC" w:rsidRDefault="002C4CEC">
            <w:pPr>
              <w:rPr>
                <w:rFonts w:eastAsia="Times New Roman" w:cs="Calibri"/>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ABDF7B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4D6022C"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11E3D36" w14:textId="77777777" w:rsidR="002C4CEC" w:rsidRDefault="002C4CEC">
            <w:pPr>
              <w:spacing w:line="256" w:lineRule="auto"/>
              <w:rPr>
                <w:sz w:val="20"/>
                <w:szCs w:val="20"/>
                <w:lang w:val="nl-NL" w:eastAsia="nl-NL"/>
              </w:rPr>
            </w:pPr>
          </w:p>
        </w:tc>
      </w:tr>
      <w:tr w:rsidR="002C4CEC" w14:paraId="49530B11" w14:textId="77777777" w:rsidTr="002C4CEC">
        <w:trPr>
          <w:trHeight w:val="300"/>
        </w:trPr>
        <w:tc>
          <w:tcPr>
            <w:tcW w:w="146" w:type="dxa"/>
            <w:noWrap/>
            <w:vAlign w:val="bottom"/>
            <w:hideMark/>
          </w:tcPr>
          <w:p w14:paraId="3E1CB32D"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E12A94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CF4509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8.11 LFV CaDo Tunnel</w:t>
            </w:r>
          </w:p>
        </w:tc>
        <w:tc>
          <w:tcPr>
            <w:tcW w:w="426" w:type="dxa"/>
            <w:noWrap/>
            <w:vAlign w:val="bottom"/>
            <w:hideMark/>
          </w:tcPr>
          <w:p w14:paraId="23C4CEBB"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03BAAE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C18715B"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0C17930" w14:textId="77777777" w:rsidR="002C4CEC" w:rsidRDefault="002C4CEC">
            <w:pPr>
              <w:spacing w:line="256" w:lineRule="auto"/>
              <w:rPr>
                <w:sz w:val="20"/>
                <w:szCs w:val="20"/>
                <w:lang w:val="nl-NL" w:eastAsia="nl-NL"/>
              </w:rPr>
            </w:pPr>
          </w:p>
        </w:tc>
      </w:tr>
      <w:tr w:rsidR="002C4CEC" w14:paraId="32C032C8" w14:textId="77777777" w:rsidTr="002C4CEC">
        <w:trPr>
          <w:trHeight w:val="300"/>
        </w:trPr>
        <w:tc>
          <w:tcPr>
            <w:tcW w:w="146" w:type="dxa"/>
            <w:noWrap/>
            <w:vAlign w:val="bottom"/>
            <w:hideMark/>
          </w:tcPr>
          <w:p w14:paraId="11DC62E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ECB9FB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4BC3C1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8.12 LFV VeVa Tunnel</w:t>
            </w:r>
          </w:p>
        </w:tc>
        <w:tc>
          <w:tcPr>
            <w:tcW w:w="426" w:type="dxa"/>
            <w:noWrap/>
            <w:vAlign w:val="bottom"/>
            <w:hideMark/>
          </w:tcPr>
          <w:p w14:paraId="74598EFF"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ACFD4A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21D1868"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13E012F" w14:textId="77777777" w:rsidR="002C4CEC" w:rsidRDefault="002C4CEC">
            <w:pPr>
              <w:spacing w:line="256" w:lineRule="auto"/>
              <w:rPr>
                <w:sz w:val="20"/>
                <w:szCs w:val="20"/>
                <w:lang w:val="nl-NL" w:eastAsia="nl-NL"/>
              </w:rPr>
            </w:pPr>
          </w:p>
        </w:tc>
      </w:tr>
      <w:tr w:rsidR="002C4CEC" w14:paraId="1B6AB4D2" w14:textId="77777777" w:rsidTr="002C4CEC">
        <w:trPr>
          <w:trHeight w:val="300"/>
        </w:trPr>
        <w:tc>
          <w:tcPr>
            <w:tcW w:w="146" w:type="dxa"/>
            <w:noWrap/>
            <w:vAlign w:val="bottom"/>
            <w:hideMark/>
          </w:tcPr>
          <w:p w14:paraId="1268F0C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EEAF9F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78508A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8.13 LFV Beweegbare Barrier Tunnel</w:t>
            </w:r>
          </w:p>
        </w:tc>
        <w:tc>
          <w:tcPr>
            <w:tcW w:w="426" w:type="dxa"/>
            <w:noWrap/>
            <w:vAlign w:val="bottom"/>
            <w:hideMark/>
          </w:tcPr>
          <w:p w14:paraId="45A98273"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2FE4DD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0FC352D"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690C88E" w14:textId="77777777" w:rsidR="002C4CEC" w:rsidRDefault="002C4CEC">
            <w:pPr>
              <w:spacing w:line="256" w:lineRule="auto"/>
              <w:rPr>
                <w:sz w:val="20"/>
                <w:szCs w:val="20"/>
                <w:lang w:val="nl-NL" w:eastAsia="nl-NL"/>
              </w:rPr>
            </w:pPr>
          </w:p>
        </w:tc>
      </w:tr>
      <w:tr w:rsidR="002C4CEC" w14:paraId="428AD955" w14:textId="77777777" w:rsidTr="002C4CEC">
        <w:trPr>
          <w:trHeight w:val="300"/>
        </w:trPr>
        <w:tc>
          <w:tcPr>
            <w:tcW w:w="146" w:type="dxa"/>
            <w:noWrap/>
            <w:vAlign w:val="bottom"/>
            <w:hideMark/>
          </w:tcPr>
          <w:p w14:paraId="67A7AFD5"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27116C8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627D2AF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8.14 LFV Beeldvoorziening Meldkamer Tunnel</w:t>
            </w:r>
          </w:p>
        </w:tc>
        <w:tc>
          <w:tcPr>
            <w:tcW w:w="426" w:type="dxa"/>
            <w:noWrap/>
            <w:vAlign w:val="bottom"/>
            <w:hideMark/>
          </w:tcPr>
          <w:p w14:paraId="76E64136"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A609BA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73FD97D"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7877471" w14:textId="77777777" w:rsidR="002C4CEC" w:rsidRDefault="002C4CEC">
            <w:pPr>
              <w:spacing w:line="256" w:lineRule="auto"/>
              <w:rPr>
                <w:sz w:val="20"/>
                <w:szCs w:val="20"/>
                <w:lang w:val="nl-NL" w:eastAsia="nl-NL"/>
              </w:rPr>
            </w:pPr>
          </w:p>
        </w:tc>
      </w:tr>
      <w:tr w:rsidR="002C4CEC" w:rsidRPr="00103C86" w14:paraId="1FD7D695" w14:textId="77777777" w:rsidTr="002C4CEC">
        <w:trPr>
          <w:trHeight w:val="300"/>
        </w:trPr>
        <w:tc>
          <w:tcPr>
            <w:tcW w:w="146" w:type="dxa"/>
            <w:noWrap/>
            <w:vAlign w:val="bottom"/>
            <w:hideMark/>
          </w:tcPr>
          <w:p w14:paraId="63C07A41"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A1EEA6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F14372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8.15 LFV Koppeling Externe Systemen Tunnel</w:t>
            </w:r>
          </w:p>
        </w:tc>
        <w:tc>
          <w:tcPr>
            <w:tcW w:w="426" w:type="dxa"/>
            <w:noWrap/>
            <w:vAlign w:val="bottom"/>
            <w:hideMark/>
          </w:tcPr>
          <w:p w14:paraId="0593DD8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4A67D8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5229823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D74AB2E" w14:textId="77777777" w:rsidR="002C4CEC" w:rsidRDefault="002C4CEC">
            <w:pPr>
              <w:spacing w:line="256" w:lineRule="auto"/>
              <w:rPr>
                <w:sz w:val="20"/>
                <w:szCs w:val="20"/>
                <w:lang w:val="nl-NL" w:eastAsia="nl-NL"/>
              </w:rPr>
            </w:pPr>
          </w:p>
        </w:tc>
      </w:tr>
      <w:tr w:rsidR="002C4CEC" w14:paraId="570196FA" w14:textId="77777777" w:rsidTr="002C4CEC">
        <w:trPr>
          <w:trHeight w:val="300"/>
        </w:trPr>
        <w:tc>
          <w:tcPr>
            <w:tcW w:w="146" w:type="dxa"/>
            <w:noWrap/>
            <w:vAlign w:val="bottom"/>
            <w:hideMark/>
          </w:tcPr>
          <w:p w14:paraId="364FE7E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28121C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EF8948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8.16 LFV Vloeistofpompinstallatie Tunnel</w:t>
            </w:r>
          </w:p>
        </w:tc>
        <w:tc>
          <w:tcPr>
            <w:tcW w:w="426" w:type="dxa"/>
            <w:noWrap/>
            <w:vAlign w:val="bottom"/>
            <w:hideMark/>
          </w:tcPr>
          <w:p w14:paraId="4165AC7F"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4974E3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BA16CA6"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AD20B20" w14:textId="77777777" w:rsidR="002C4CEC" w:rsidRDefault="002C4CEC">
            <w:pPr>
              <w:spacing w:line="256" w:lineRule="auto"/>
              <w:rPr>
                <w:sz w:val="20"/>
                <w:szCs w:val="20"/>
                <w:lang w:val="nl-NL" w:eastAsia="nl-NL"/>
              </w:rPr>
            </w:pPr>
          </w:p>
        </w:tc>
      </w:tr>
      <w:tr w:rsidR="002C4CEC" w14:paraId="464B4A90" w14:textId="77777777" w:rsidTr="002C4CEC">
        <w:trPr>
          <w:trHeight w:val="300"/>
        </w:trPr>
        <w:tc>
          <w:tcPr>
            <w:tcW w:w="146" w:type="dxa"/>
            <w:noWrap/>
            <w:vAlign w:val="bottom"/>
            <w:hideMark/>
          </w:tcPr>
          <w:p w14:paraId="7309D22E"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AD114F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21F058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8.17 LFV Overdrukvoorziening Grensruimte Tunnel</w:t>
            </w:r>
          </w:p>
        </w:tc>
        <w:tc>
          <w:tcPr>
            <w:tcW w:w="426" w:type="dxa"/>
            <w:noWrap/>
            <w:vAlign w:val="bottom"/>
            <w:hideMark/>
          </w:tcPr>
          <w:p w14:paraId="1B22E64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4E9F9E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F24FC44"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8EEA562" w14:textId="77777777" w:rsidR="002C4CEC" w:rsidRDefault="002C4CEC">
            <w:pPr>
              <w:spacing w:line="256" w:lineRule="auto"/>
              <w:rPr>
                <w:sz w:val="20"/>
                <w:szCs w:val="20"/>
                <w:lang w:val="nl-NL" w:eastAsia="nl-NL"/>
              </w:rPr>
            </w:pPr>
          </w:p>
        </w:tc>
      </w:tr>
      <w:tr w:rsidR="002C4CEC" w14:paraId="317FEE92" w14:textId="77777777" w:rsidTr="002C4CEC">
        <w:trPr>
          <w:trHeight w:val="300"/>
        </w:trPr>
        <w:tc>
          <w:tcPr>
            <w:tcW w:w="146" w:type="dxa"/>
            <w:noWrap/>
            <w:vAlign w:val="bottom"/>
            <w:hideMark/>
          </w:tcPr>
          <w:p w14:paraId="5178455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E09CC7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8F5B63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8.18 LFV Energie Tunnel</w:t>
            </w:r>
          </w:p>
        </w:tc>
        <w:tc>
          <w:tcPr>
            <w:tcW w:w="426" w:type="dxa"/>
            <w:noWrap/>
            <w:vAlign w:val="bottom"/>
            <w:hideMark/>
          </w:tcPr>
          <w:p w14:paraId="755D272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1B44A6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C972AA8"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E4C55AE" w14:textId="77777777" w:rsidR="002C4CEC" w:rsidRDefault="002C4CEC">
            <w:pPr>
              <w:spacing w:line="256" w:lineRule="auto"/>
              <w:rPr>
                <w:sz w:val="20"/>
                <w:szCs w:val="20"/>
                <w:lang w:val="nl-NL" w:eastAsia="nl-NL"/>
              </w:rPr>
            </w:pPr>
          </w:p>
        </w:tc>
      </w:tr>
      <w:tr w:rsidR="002C4CEC" w14:paraId="758A9598" w14:textId="77777777" w:rsidTr="002C4CEC">
        <w:trPr>
          <w:trHeight w:val="300"/>
        </w:trPr>
        <w:tc>
          <w:tcPr>
            <w:tcW w:w="146" w:type="dxa"/>
            <w:noWrap/>
            <w:vAlign w:val="bottom"/>
            <w:hideMark/>
          </w:tcPr>
          <w:p w14:paraId="13F02245"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E5F72A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EBD61D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8.19 Vluchtroute</w:t>
            </w:r>
          </w:p>
        </w:tc>
        <w:tc>
          <w:tcPr>
            <w:tcW w:w="426" w:type="dxa"/>
            <w:noWrap/>
            <w:vAlign w:val="bottom"/>
            <w:hideMark/>
          </w:tcPr>
          <w:p w14:paraId="325FE09B"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338702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7344E5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CADE081" w14:textId="77777777" w:rsidR="002C4CEC" w:rsidRDefault="002C4CEC">
            <w:pPr>
              <w:spacing w:line="256" w:lineRule="auto"/>
              <w:rPr>
                <w:sz w:val="20"/>
                <w:szCs w:val="20"/>
                <w:lang w:val="nl-NL" w:eastAsia="nl-NL"/>
              </w:rPr>
            </w:pPr>
          </w:p>
        </w:tc>
      </w:tr>
      <w:tr w:rsidR="002C4CEC" w14:paraId="62B67956" w14:textId="77777777" w:rsidTr="002C4CEC">
        <w:trPr>
          <w:trHeight w:val="300"/>
        </w:trPr>
        <w:tc>
          <w:tcPr>
            <w:tcW w:w="146" w:type="dxa"/>
            <w:noWrap/>
            <w:vAlign w:val="bottom"/>
            <w:hideMark/>
          </w:tcPr>
          <w:p w14:paraId="6099D52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8938A4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F2D378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8.99 Overige op tunnel niveau</w:t>
            </w:r>
          </w:p>
        </w:tc>
        <w:tc>
          <w:tcPr>
            <w:tcW w:w="426" w:type="dxa"/>
            <w:noWrap/>
            <w:vAlign w:val="bottom"/>
            <w:hideMark/>
          </w:tcPr>
          <w:p w14:paraId="24B77562"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D1EED7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687F4C6"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8C618E8" w14:textId="77777777" w:rsidR="002C4CEC" w:rsidRDefault="002C4CEC">
            <w:pPr>
              <w:spacing w:line="256" w:lineRule="auto"/>
              <w:rPr>
                <w:sz w:val="20"/>
                <w:szCs w:val="20"/>
                <w:lang w:val="nl-NL" w:eastAsia="nl-NL"/>
              </w:rPr>
            </w:pPr>
          </w:p>
        </w:tc>
      </w:tr>
      <w:tr w:rsidR="002C4CEC" w14:paraId="010C28B9" w14:textId="77777777" w:rsidTr="002C4CEC">
        <w:trPr>
          <w:trHeight w:val="300"/>
        </w:trPr>
        <w:tc>
          <w:tcPr>
            <w:tcW w:w="146" w:type="dxa"/>
            <w:noWrap/>
            <w:vAlign w:val="bottom"/>
            <w:hideMark/>
          </w:tcPr>
          <w:p w14:paraId="0D59B83B"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5FD56B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2F3CB6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7DCECEA2"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01DA211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834ACDA"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7D7E8D7" w14:textId="77777777" w:rsidR="002C4CEC" w:rsidRDefault="002C4CEC">
            <w:pPr>
              <w:spacing w:line="256" w:lineRule="auto"/>
              <w:rPr>
                <w:sz w:val="20"/>
                <w:szCs w:val="20"/>
                <w:lang w:val="nl-NL" w:eastAsia="nl-NL"/>
              </w:rPr>
            </w:pPr>
          </w:p>
        </w:tc>
      </w:tr>
      <w:tr w:rsidR="002C4CEC" w14:paraId="5489C121" w14:textId="77777777" w:rsidTr="002C4CEC">
        <w:trPr>
          <w:trHeight w:val="300"/>
        </w:trPr>
        <w:tc>
          <w:tcPr>
            <w:tcW w:w="146" w:type="dxa"/>
            <w:noWrap/>
            <w:vAlign w:val="bottom"/>
            <w:hideMark/>
          </w:tcPr>
          <w:p w14:paraId="4A82DF8D"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9C713B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054C4394"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10 Overige TTI en installaties</w:t>
            </w:r>
          </w:p>
        </w:tc>
        <w:tc>
          <w:tcPr>
            <w:tcW w:w="426" w:type="dxa"/>
            <w:noWrap/>
            <w:vAlign w:val="bottom"/>
            <w:hideMark/>
          </w:tcPr>
          <w:p w14:paraId="59C92E0D"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5F885C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7A313A6C"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D9B293C" w14:textId="77777777" w:rsidR="002C4CEC" w:rsidRDefault="002C4CEC">
            <w:pPr>
              <w:spacing w:line="256" w:lineRule="auto"/>
              <w:rPr>
                <w:sz w:val="20"/>
                <w:szCs w:val="20"/>
                <w:lang w:val="nl-NL" w:eastAsia="nl-NL"/>
              </w:rPr>
            </w:pPr>
          </w:p>
        </w:tc>
      </w:tr>
      <w:tr w:rsidR="002C4CEC" w14:paraId="5A911B02" w14:textId="77777777" w:rsidTr="002C4CEC">
        <w:trPr>
          <w:trHeight w:val="300"/>
        </w:trPr>
        <w:tc>
          <w:tcPr>
            <w:tcW w:w="146" w:type="dxa"/>
            <w:noWrap/>
            <w:vAlign w:val="bottom"/>
            <w:hideMark/>
          </w:tcPr>
          <w:p w14:paraId="43C30321"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2B5BD14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C790EF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4B3F5EE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928FA5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419CD4E"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CE5E50E" w14:textId="77777777" w:rsidR="002C4CEC" w:rsidRDefault="002C4CEC">
            <w:pPr>
              <w:spacing w:line="256" w:lineRule="auto"/>
              <w:rPr>
                <w:sz w:val="20"/>
                <w:szCs w:val="20"/>
                <w:lang w:val="nl-NL" w:eastAsia="nl-NL"/>
              </w:rPr>
            </w:pPr>
          </w:p>
        </w:tc>
      </w:tr>
      <w:tr w:rsidR="002C4CEC" w14:paraId="36D88289" w14:textId="77777777" w:rsidTr="002C4CEC">
        <w:trPr>
          <w:trHeight w:val="300"/>
        </w:trPr>
        <w:tc>
          <w:tcPr>
            <w:tcW w:w="146" w:type="dxa"/>
            <w:noWrap/>
            <w:vAlign w:val="bottom"/>
            <w:hideMark/>
          </w:tcPr>
          <w:p w14:paraId="0BC5FC2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56781F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EF1CF1A"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11 Civiel &amp; Groen</w:t>
            </w:r>
          </w:p>
        </w:tc>
        <w:tc>
          <w:tcPr>
            <w:tcW w:w="426" w:type="dxa"/>
            <w:noWrap/>
            <w:vAlign w:val="bottom"/>
            <w:hideMark/>
          </w:tcPr>
          <w:p w14:paraId="0DA2E147"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3CA9298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0ABC803"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924E100" w14:textId="77777777" w:rsidR="002C4CEC" w:rsidRDefault="002C4CEC">
            <w:pPr>
              <w:spacing w:line="256" w:lineRule="auto"/>
              <w:rPr>
                <w:sz w:val="20"/>
                <w:szCs w:val="20"/>
                <w:lang w:val="nl-NL" w:eastAsia="nl-NL"/>
              </w:rPr>
            </w:pPr>
          </w:p>
        </w:tc>
      </w:tr>
      <w:tr w:rsidR="002C4CEC" w14:paraId="49353051" w14:textId="77777777" w:rsidTr="002C4CEC">
        <w:trPr>
          <w:trHeight w:val="300"/>
        </w:trPr>
        <w:tc>
          <w:tcPr>
            <w:tcW w:w="146" w:type="dxa"/>
            <w:noWrap/>
            <w:vAlign w:val="bottom"/>
            <w:hideMark/>
          </w:tcPr>
          <w:p w14:paraId="2B148AD4"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E1E9E5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07AC3ED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75F3F83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B86AA6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844097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52BB7C1" w14:textId="77777777" w:rsidR="002C4CEC" w:rsidRDefault="002C4CEC">
            <w:pPr>
              <w:spacing w:line="256" w:lineRule="auto"/>
              <w:rPr>
                <w:sz w:val="20"/>
                <w:szCs w:val="20"/>
                <w:lang w:val="nl-NL" w:eastAsia="nl-NL"/>
              </w:rPr>
            </w:pPr>
          </w:p>
        </w:tc>
      </w:tr>
      <w:tr w:rsidR="002C4CEC" w14:paraId="6AE786F6" w14:textId="77777777" w:rsidTr="002C4CEC">
        <w:trPr>
          <w:trHeight w:val="300"/>
        </w:trPr>
        <w:tc>
          <w:tcPr>
            <w:tcW w:w="146" w:type="dxa"/>
            <w:noWrap/>
            <w:vAlign w:val="bottom"/>
            <w:hideMark/>
          </w:tcPr>
          <w:p w14:paraId="188B7F07"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A94DCBA"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BE49359"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Subtotaal A1 (directe bouwkosten per tunnel):</w:t>
            </w:r>
          </w:p>
        </w:tc>
        <w:tc>
          <w:tcPr>
            <w:tcW w:w="426" w:type="dxa"/>
            <w:noWrap/>
            <w:vAlign w:val="bottom"/>
            <w:hideMark/>
          </w:tcPr>
          <w:p w14:paraId="0AF5BDFD"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A</w:t>
            </w:r>
          </w:p>
        </w:tc>
        <w:tc>
          <w:tcPr>
            <w:tcW w:w="2551" w:type="dxa"/>
            <w:tcBorders>
              <w:top w:val="single" w:sz="4" w:space="0" w:color="auto"/>
              <w:left w:val="single" w:sz="4" w:space="0" w:color="auto"/>
              <w:bottom w:val="single" w:sz="4" w:space="0" w:color="auto"/>
              <w:right w:val="single" w:sz="4" w:space="0" w:color="auto"/>
            </w:tcBorders>
            <w:noWrap/>
            <w:vAlign w:val="bottom"/>
            <w:hideMark/>
          </w:tcPr>
          <w:p w14:paraId="108641BE"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xml:space="preserve"> €                         -   </w:t>
            </w:r>
          </w:p>
        </w:tc>
        <w:tc>
          <w:tcPr>
            <w:tcW w:w="284" w:type="dxa"/>
            <w:noWrap/>
            <w:vAlign w:val="bottom"/>
            <w:hideMark/>
          </w:tcPr>
          <w:p w14:paraId="0994DDA9" w14:textId="77777777" w:rsidR="002C4CEC" w:rsidRDefault="002C4CEC">
            <w:pPr>
              <w:rPr>
                <w:rFonts w:eastAsia="Times New Roman" w:cs="Calibri"/>
                <w:b/>
                <w:bCs/>
                <w:color w:val="000000"/>
                <w:sz w:val="16"/>
                <w:szCs w:val="16"/>
                <w:lang w:val="nl-NL" w:eastAsia="nl-NL"/>
              </w:rPr>
            </w:pPr>
          </w:p>
        </w:tc>
        <w:tc>
          <w:tcPr>
            <w:tcW w:w="3543" w:type="dxa"/>
            <w:noWrap/>
            <w:vAlign w:val="bottom"/>
            <w:hideMark/>
          </w:tcPr>
          <w:p w14:paraId="2F084262" w14:textId="77777777" w:rsidR="002C4CEC" w:rsidRDefault="002C4CEC">
            <w:pPr>
              <w:spacing w:line="256" w:lineRule="auto"/>
              <w:rPr>
                <w:sz w:val="20"/>
                <w:szCs w:val="20"/>
                <w:lang w:val="nl-NL" w:eastAsia="nl-NL"/>
              </w:rPr>
            </w:pPr>
          </w:p>
        </w:tc>
      </w:tr>
      <w:tr w:rsidR="002C4CEC" w14:paraId="32848AED" w14:textId="77777777" w:rsidTr="002C4CEC">
        <w:trPr>
          <w:trHeight w:val="300"/>
        </w:trPr>
        <w:tc>
          <w:tcPr>
            <w:tcW w:w="146" w:type="dxa"/>
            <w:noWrap/>
            <w:vAlign w:val="bottom"/>
            <w:hideMark/>
          </w:tcPr>
          <w:p w14:paraId="4F3171A5"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6E19E8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088BAE3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71A7092F"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3018396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C5FCD10"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24A96B5" w14:textId="77777777" w:rsidR="002C4CEC" w:rsidRDefault="002C4CEC">
            <w:pPr>
              <w:spacing w:line="256" w:lineRule="auto"/>
              <w:rPr>
                <w:sz w:val="20"/>
                <w:szCs w:val="20"/>
                <w:lang w:val="nl-NL" w:eastAsia="nl-NL"/>
              </w:rPr>
            </w:pPr>
          </w:p>
        </w:tc>
      </w:tr>
      <w:tr w:rsidR="002C4CEC" w:rsidRPr="00103C86" w14:paraId="2496EB31" w14:textId="77777777" w:rsidTr="002C4CEC">
        <w:trPr>
          <w:trHeight w:val="300"/>
        </w:trPr>
        <w:tc>
          <w:tcPr>
            <w:tcW w:w="146" w:type="dxa"/>
            <w:noWrap/>
            <w:vAlign w:val="bottom"/>
            <w:hideMark/>
          </w:tcPr>
          <w:p w14:paraId="21D2729A" w14:textId="77777777" w:rsidR="002C4CEC" w:rsidRDefault="002C4CEC">
            <w:pPr>
              <w:spacing w:line="256" w:lineRule="auto"/>
              <w:rPr>
                <w:sz w:val="20"/>
                <w:szCs w:val="20"/>
                <w:lang w:val="nl-NL" w:eastAsia="nl-NL"/>
              </w:rPr>
            </w:pPr>
          </w:p>
        </w:tc>
        <w:tc>
          <w:tcPr>
            <w:tcW w:w="6091" w:type="dxa"/>
            <w:gridSpan w:val="3"/>
            <w:tcBorders>
              <w:top w:val="nil"/>
              <w:left w:val="single" w:sz="4" w:space="0" w:color="auto"/>
              <w:bottom w:val="nil"/>
              <w:right w:val="single" w:sz="4" w:space="0" w:color="000000"/>
            </w:tcBorders>
            <w:noWrap/>
            <w:vAlign w:val="bottom"/>
            <w:hideMark/>
          </w:tcPr>
          <w:p w14:paraId="218342E2" w14:textId="77777777" w:rsidR="002C4CEC" w:rsidRDefault="002C4CEC">
            <w:pPr>
              <w:spacing w:line="240" w:lineRule="auto"/>
              <w:rPr>
                <w:rFonts w:eastAsia="Times New Roman" w:cs="Calibri"/>
                <w:b/>
                <w:bCs/>
                <w:sz w:val="16"/>
                <w:szCs w:val="16"/>
                <w:lang w:val="nl-NL" w:eastAsia="nl-NL"/>
              </w:rPr>
            </w:pPr>
            <w:r>
              <w:rPr>
                <w:rFonts w:eastAsia="Times New Roman" w:cs="Calibri"/>
                <w:b/>
                <w:bCs/>
                <w:sz w:val="16"/>
                <w:szCs w:val="16"/>
                <w:lang w:val="nl-NL" w:eastAsia="nl-NL"/>
              </w:rPr>
              <w:t>Overige directe bouwkosten per tunnel</w:t>
            </w:r>
          </w:p>
        </w:tc>
        <w:tc>
          <w:tcPr>
            <w:tcW w:w="426" w:type="dxa"/>
            <w:noWrap/>
            <w:vAlign w:val="bottom"/>
            <w:hideMark/>
          </w:tcPr>
          <w:p w14:paraId="43A98FC6" w14:textId="77777777" w:rsidR="002C4CEC" w:rsidRDefault="002C4CEC">
            <w:pPr>
              <w:rPr>
                <w:rFonts w:eastAsia="Times New Roman" w:cs="Calibri"/>
                <w:b/>
                <w:bCs/>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AFD773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8D291F4"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13620D8" w14:textId="77777777" w:rsidR="002C4CEC" w:rsidRDefault="002C4CEC">
            <w:pPr>
              <w:spacing w:line="256" w:lineRule="auto"/>
              <w:rPr>
                <w:sz w:val="20"/>
                <w:szCs w:val="20"/>
                <w:lang w:val="nl-NL" w:eastAsia="nl-NL"/>
              </w:rPr>
            </w:pPr>
          </w:p>
        </w:tc>
      </w:tr>
      <w:tr w:rsidR="002C4CEC" w14:paraId="7754AB28" w14:textId="77777777" w:rsidTr="002C4CEC">
        <w:trPr>
          <w:trHeight w:val="300"/>
        </w:trPr>
        <w:tc>
          <w:tcPr>
            <w:tcW w:w="146" w:type="dxa"/>
            <w:noWrap/>
            <w:vAlign w:val="bottom"/>
            <w:hideMark/>
          </w:tcPr>
          <w:p w14:paraId="4CC97FC8"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937F25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259203E"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1 Inspectie</w:t>
            </w:r>
          </w:p>
        </w:tc>
        <w:tc>
          <w:tcPr>
            <w:tcW w:w="426" w:type="dxa"/>
            <w:noWrap/>
            <w:vAlign w:val="bottom"/>
            <w:hideMark/>
          </w:tcPr>
          <w:p w14:paraId="5036B12E"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D38169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BC67EE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8FE8583" w14:textId="77777777" w:rsidR="002C4CEC" w:rsidRDefault="002C4CEC">
            <w:pPr>
              <w:spacing w:line="256" w:lineRule="auto"/>
              <w:rPr>
                <w:sz w:val="20"/>
                <w:szCs w:val="20"/>
                <w:lang w:val="nl-NL" w:eastAsia="nl-NL"/>
              </w:rPr>
            </w:pPr>
          </w:p>
        </w:tc>
      </w:tr>
      <w:tr w:rsidR="002C4CEC" w14:paraId="2027F78D" w14:textId="77777777" w:rsidTr="002C4CEC">
        <w:trPr>
          <w:trHeight w:val="300"/>
        </w:trPr>
        <w:tc>
          <w:tcPr>
            <w:tcW w:w="146" w:type="dxa"/>
            <w:noWrap/>
            <w:vAlign w:val="bottom"/>
            <w:hideMark/>
          </w:tcPr>
          <w:p w14:paraId="0637230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C489DF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8DFCF7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1D26C274"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2FE94C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B9EC926"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5978077" w14:textId="77777777" w:rsidR="002C4CEC" w:rsidRDefault="002C4CEC">
            <w:pPr>
              <w:spacing w:line="256" w:lineRule="auto"/>
              <w:rPr>
                <w:sz w:val="20"/>
                <w:szCs w:val="20"/>
                <w:lang w:val="nl-NL" w:eastAsia="nl-NL"/>
              </w:rPr>
            </w:pPr>
          </w:p>
        </w:tc>
      </w:tr>
      <w:tr w:rsidR="002C4CEC" w14:paraId="0A437101" w14:textId="77777777" w:rsidTr="002C4CEC">
        <w:trPr>
          <w:trHeight w:val="300"/>
        </w:trPr>
        <w:tc>
          <w:tcPr>
            <w:tcW w:w="146" w:type="dxa"/>
            <w:noWrap/>
            <w:vAlign w:val="bottom"/>
            <w:hideMark/>
          </w:tcPr>
          <w:p w14:paraId="3850970B"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6BF4B0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3AE10B3"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2 Gegevensbeheer</w:t>
            </w:r>
          </w:p>
        </w:tc>
        <w:tc>
          <w:tcPr>
            <w:tcW w:w="426" w:type="dxa"/>
            <w:noWrap/>
            <w:vAlign w:val="bottom"/>
            <w:hideMark/>
          </w:tcPr>
          <w:p w14:paraId="77C395F7"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55D172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7F4DCE5D"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6F2C383" w14:textId="77777777" w:rsidR="002C4CEC" w:rsidRDefault="002C4CEC">
            <w:pPr>
              <w:spacing w:line="256" w:lineRule="auto"/>
              <w:rPr>
                <w:sz w:val="20"/>
                <w:szCs w:val="20"/>
                <w:lang w:val="nl-NL" w:eastAsia="nl-NL"/>
              </w:rPr>
            </w:pPr>
          </w:p>
        </w:tc>
      </w:tr>
      <w:tr w:rsidR="002C4CEC" w14:paraId="6FCD6335" w14:textId="77777777" w:rsidTr="002C4CEC">
        <w:trPr>
          <w:trHeight w:val="300"/>
        </w:trPr>
        <w:tc>
          <w:tcPr>
            <w:tcW w:w="146" w:type="dxa"/>
            <w:noWrap/>
            <w:vAlign w:val="bottom"/>
            <w:hideMark/>
          </w:tcPr>
          <w:p w14:paraId="5852E2DE"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ED63EA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C2D9A7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7C8C1B0D"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5F6AEB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39A93F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C2AC4D1" w14:textId="77777777" w:rsidR="002C4CEC" w:rsidRDefault="002C4CEC">
            <w:pPr>
              <w:spacing w:line="256" w:lineRule="auto"/>
              <w:rPr>
                <w:sz w:val="20"/>
                <w:szCs w:val="20"/>
                <w:lang w:val="nl-NL" w:eastAsia="nl-NL"/>
              </w:rPr>
            </w:pPr>
          </w:p>
        </w:tc>
      </w:tr>
      <w:tr w:rsidR="002C4CEC" w14:paraId="6ED6A964" w14:textId="77777777" w:rsidTr="002C4CEC">
        <w:trPr>
          <w:trHeight w:val="300"/>
        </w:trPr>
        <w:tc>
          <w:tcPr>
            <w:tcW w:w="146" w:type="dxa"/>
            <w:noWrap/>
            <w:vAlign w:val="bottom"/>
            <w:hideMark/>
          </w:tcPr>
          <w:p w14:paraId="3563EDED"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5AB78B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E43A3C2"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3 Verhelpen storingen en gebreken</w:t>
            </w:r>
          </w:p>
        </w:tc>
        <w:tc>
          <w:tcPr>
            <w:tcW w:w="426" w:type="dxa"/>
            <w:noWrap/>
            <w:vAlign w:val="bottom"/>
            <w:hideMark/>
          </w:tcPr>
          <w:p w14:paraId="73EE0CAF"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0E69932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33F297F"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92796F3" w14:textId="77777777" w:rsidR="002C4CEC" w:rsidRDefault="002C4CEC">
            <w:pPr>
              <w:spacing w:line="256" w:lineRule="auto"/>
              <w:rPr>
                <w:sz w:val="20"/>
                <w:szCs w:val="20"/>
                <w:lang w:val="nl-NL" w:eastAsia="nl-NL"/>
              </w:rPr>
            </w:pPr>
          </w:p>
        </w:tc>
      </w:tr>
      <w:tr w:rsidR="002C4CEC" w14:paraId="0C730FB5" w14:textId="77777777" w:rsidTr="002C4CEC">
        <w:trPr>
          <w:trHeight w:val="300"/>
        </w:trPr>
        <w:tc>
          <w:tcPr>
            <w:tcW w:w="146" w:type="dxa"/>
            <w:noWrap/>
            <w:vAlign w:val="bottom"/>
            <w:hideMark/>
          </w:tcPr>
          <w:p w14:paraId="3C2D4C40"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0D314E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CD4EF9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7FF7D38F"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617C0A2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E9DBDD9"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4892592" w14:textId="77777777" w:rsidR="002C4CEC" w:rsidRDefault="002C4CEC">
            <w:pPr>
              <w:spacing w:line="256" w:lineRule="auto"/>
              <w:rPr>
                <w:sz w:val="20"/>
                <w:szCs w:val="20"/>
                <w:lang w:val="nl-NL" w:eastAsia="nl-NL"/>
              </w:rPr>
            </w:pPr>
          </w:p>
        </w:tc>
      </w:tr>
      <w:tr w:rsidR="002C4CEC" w14:paraId="2A930126" w14:textId="77777777" w:rsidTr="002C4CEC">
        <w:trPr>
          <w:trHeight w:val="300"/>
        </w:trPr>
        <w:tc>
          <w:tcPr>
            <w:tcW w:w="146" w:type="dxa"/>
            <w:noWrap/>
            <w:vAlign w:val="bottom"/>
            <w:hideMark/>
          </w:tcPr>
          <w:p w14:paraId="352E590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E1A96A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6D1212C1"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4 Duurzaamheid</w:t>
            </w:r>
          </w:p>
        </w:tc>
        <w:tc>
          <w:tcPr>
            <w:tcW w:w="426" w:type="dxa"/>
            <w:noWrap/>
            <w:vAlign w:val="bottom"/>
            <w:hideMark/>
          </w:tcPr>
          <w:p w14:paraId="696655A5"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5F08B9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826C703"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2ADA4AB" w14:textId="77777777" w:rsidR="002C4CEC" w:rsidRDefault="002C4CEC">
            <w:pPr>
              <w:spacing w:line="256" w:lineRule="auto"/>
              <w:rPr>
                <w:sz w:val="20"/>
                <w:szCs w:val="20"/>
                <w:lang w:val="nl-NL" w:eastAsia="nl-NL"/>
              </w:rPr>
            </w:pPr>
          </w:p>
        </w:tc>
      </w:tr>
      <w:tr w:rsidR="002C4CEC" w14:paraId="26C69CB5" w14:textId="77777777" w:rsidTr="002C4CEC">
        <w:trPr>
          <w:trHeight w:val="300"/>
        </w:trPr>
        <w:tc>
          <w:tcPr>
            <w:tcW w:w="146" w:type="dxa"/>
            <w:noWrap/>
            <w:vAlign w:val="bottom"/>
          </w:tcPr>
          <w:p w14:paraId="649FDE27" w14:textId="77777777" w:rsidR="002C4CEC" w:rsidRDefault="002C4CEC">
            <w:pPr>
              <w:spacing w:line="240" w:lineRule="auto"/>
              <w:rPr>
                <w:rFonts w:ascii="Times New Roman" w:eastAsia="Times New Roman" w:hAnsi="Times New Roman" w:cs="Times New Roman"/>
                <w:sz w:val="20"/>
                <w:szCs w:val="20"/>
                <w:lang w:val="nl-NL" w:eastAsia="nl-NL"/>
              </w:rPr>
            </w:pPr>
          </w:p>
        </w:tc>
        <w:tc>
          <w:tcPr>
            <w:tcW w:w="197" w:type="dxa"/>
            <w:gridSpan w:val="2"/>
            <w:tcBorders>
              <w:top w:val="nil"/>
              <w:left w:val="single" w:sz="4" w:space="0" w:color="auto"/>
              <w:bottom w:val="nil"/>
              <w:right w:val="nil"/>
            </w:tcBorders>
            <w:noWrap/>
            <w:vAlign w:val="bottom"/>
          </w:tcPr>
          <w:p w14:paraId="641A65B8" w14:textId="77777777" w:rsidR="002C4CEC" w:rsidRDefault="002C4CEC">
            <w:pPr>
              <w:spacing w:line="240" w:lineRule="auto"/>
              <w:rPr>
                <w:rFonts w:eastAsia="Times New Roman" w:cs="Calibri"/>
                <w:color w:val="000000"/>
                <w:sz w:val="16"/>
                <w:szCs w:val="16"/>
                <w:lang w:val="nl-NL" w:eastAsia="nl-NL"/>
              </w:rPr>
            </w:pPr>
          </w:p>
        </w:tc>
        <w:tc>
          <w:tcPr>
            <w:tcW w:w="5894" w:type="dxa"/>
            <w:tcBorders>
              <w:top w:val="nil"/>
              <w:left w:val="nil"/>
              <w:bottom w:val="nil"/>
              <w:right w:val="single" w:sz="4" w:space="0" w:color="auto"/>
            </w:tcBorders>
            <w:noWrap/>
            <w:vAlign w:val="bottom"/>
          </w:tcPr>
          <w:p w14:paraId="63BD1EBB" w14:textId="77777777" w:rsidR="002C4CEC" w:rsidRDefault="002C4CEC">
            <w:pPr>
              <w:spacing w:line="240" w:lineRule="auto"/>
              <w:rPr>
                <w:rFonts w:eastAsia="Times New Roman" w:cs="Calibri"/>
                <w:b/>
                <w:bCs/>
                <w:i/>
                <w:iCs/>
                <w:color w:val="000000"/>
                <w:sz w:val="16"/>
                <w:szCs w:val="16"/>
                <w:lang w:val="nl-NL" w:eastAsia="nl-NL"/>
              </w:rPr>
            </w:pPr>
          </w:p>
        </w:tc>
        <w:tc>
          <w:tcPr>
            <w:tcW w:w="426" w:type="dxa"/>
            <w:noWrap/>
            <w:vAlign w:val="bottom"/>
          </w:tcPr>
          <w:p w14:paraId="6950D26F" w14:textId="77777777" w:rsidR="002C4CEC" w:rsidRDefault="002C4CEC">
            <w:pPr>
              <w:spacing w:line="240" w:lineRule="auto"/>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tcPr>
          <w:p w14:paraId="5CA5D8BE" w14:textId="77777777" w:rsidR="002C4CEC" w:rsidRDefault="002C4CEC">
            <w:pPr>
              <w:spacing w:line="240" w:lineRule="auto"/>
              <w:rPr>
                <w:rFonts w:eastAsia="Times New Roman" w:cs="Calibri"/>
                <w:color w:val="000000"/>
                <w:sz w:val="16"/>
                <w:szCs w:val="16"/>
                <w:lang w:val="nl-NL" w:eastAsia="nl-NL"/>
              </w:rPr>
            </w:pPr>
          </w:p>
        </w:tc>
        <w:tc>
          <w:tcPr>
            <w:tcW w:w="284" w:type="dxa"/>
            <w:noWrap/>
            <w:vAlign w:val="bottom"/>
          </w:tcPr>
          <w:p w14:paraId="6178EADB" w14:textId="77777777" w:rsidR="002C4CEC" w:rsidRDefault="002C4CEC">
            <w:pPr>
              <w:spacing w:line="240" w:lineRule="auto"/>
              <w:rPr>
                <w:rFonts w:eastAsia="Times New Roman" w:cs="Calibri"/>
                <w:color w:val="000000"/>
                <w:sz w:val="16"/>
                <w:szCs w:val="16"/>
                <w:lang w:val="nl-NL" w:eastAsia="nl-NL"/>
              </w:rPr>
            </w:pPr>
          </w:p>
        </w:tc>
        <w:tc>
          <w:tcPr>
            <w:tcW w:w="3543" w:type="dxa"/>
            <w:noWrap/>
            <w:vAlign w:val="bottom"/>
          </w:tcPr>
          <w:p w14:paraId="76D6BABB" w14:textId="77777777" w:rsidR="002C4CEC" w:rsidRDefault="002C4CEC">
            <w:pPr>
              <w:spacing w:line="240" w:lineRule="auto"/>
              <w:rPr>
                <w:rFonts w:ascii="Times New Roman" w:eastAsia="Times New Roman" w:hAnsi="Times New Roman" w:cs="Times New Roman"/>
                <w:sz w:val="20"/>
                <w:szCs w:val="20"/>
                <w:lang w:val="nl-NL" w:eastAsia="nl-NL"/>
              </w:rPr>
            </w:pPr>
          </w:p>
        </w:tc>
      </w:tr>
      <w:tr w:rsidR="002C4CEC" w14:paraId="509BBC1A" w14:textId="77777777" w:rsidTr="002C4CEC">
        <w:trPr>
          <w:trHeight w:val="300"/>
        </w:trPr>
        <w:tc>
          <w:tcPr>
            <w:tcW w:w="146" w:type="dxa"/>
            <w:noWrap/>
            <w:vAlign w:val="bottom"/>
            <w:hideMark/>
          </w:tcPr>
          <w:p w14:paraId="2C76A080" w14:textId="77777777" w:rsidR="002C4CEC" w:rsidRDefault="002C4CEC">
            <w:pPr>
              <w:rPr>
                <w:rFonts w:ascii="Times New Roman" w:eastAsia="Times New Roman" w:hAnsi="Times New Roman" w:cs="Times New Roman"/>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DF812A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0F1A8A8"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5 Overige Werkzaamheden</w:t>
            </w:r>
          </w:p>
        </w:tc>
        <w:tc>
          <w:tcPr>
            <w:tcW w:w="426" w:type="dxa"/>
            <w:noWrap/>
            <w:vAlign w:val="bottom"/>
            <w:hideMark/>
          </w:tcPr>
          <w:p w14:paraId="21DFE9C8"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261872B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2F51D17"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069A996" w14:textId="77777777" w:rsidR="002C4CEC" w:rsidRDefault="002C4CEC">
            <w:pPr>
              <w:spacing w:line="256" w:lineRule="auto"/>
              <w:rPr>
                <w:sz w:val="20"/>
                <w:szCs w:val="20"/>
                <w:lang w:val="nl-NL" w:eastAsia="nl-NL"/>
              </w:rPr>
            </w:pPr>
          </w:p>
        </w:tc>
      </w:tr>
      <w:tr w:rsidR="002C4CEC" w14:paraId="46B6A798" w14:textId="77777777" w:rsidTr="002C4CEC">
        <w:trPr>
          <w:trHeight w:val="300"/>
        </w:trPr>
        <w:tc>
          <w:tcPr>
            <w:tcW w:w="146" w:type="dxa"/>
            <w:noWrap/>
            <w:vAlign w:val="bottom"/>
            <w:hideMark/>
          </w:tcPr>
          <w:p w14:paraId="018C1EC5"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7851F9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single" w:sz="4" w:space="0" w:color="auto"/>
              <w:left w:val="nil"/>
              <w:bottom w:val="single" w:sz="4" w:space="0" w:color="auto"/>
              <w:right w:val="single" w:sz="4" w:space="0" w:color="auto"/>
            </w:tcBorders>
            <w:shd w:val="clear" w:color="auto" w:fill="D9D9D9"/>
            <w:noWrap/>
            <w:vAlign w:val="bottom"/>
            <w:hideMark/>
          </w:tcPr>
          <w:p w14:paraId="4918D9C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5.5 &lt;Vul kostenpost in&gt;</w:t>
            </w:r>
          </w:p>
        </w:tc>
        <w:tc>
          <w:tcPr>
            <w:tcW w:w="426" w:type="dxa"/>
            <w:noWrap/>
            <w:vAlign w:val="bottom"/>
            <w:hideMark/>
          </w:tcPr>
          <w:p w14:paraId="5966FC5C" w14:textId="77777777" w:rsidR="002C4CEC" w:rsidRDefault="002C4CEC">
            <w:pPr>
              <w:rPr>
                <w:rFonts w:eastAsia="Times New Roman" w:cs="Calibri"/>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EEC2C3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5681451"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4E029F7" w14:textId="77777777" w:rsidR="002C4CEC" w:rsidRDefault="002C4CEC">
            <w:pPr>
              <w:spacing w:line="256" w:lineRule="auto"/>
              <w:rPr>
                <w:sz w:val="20"/>
                <w:szCs w:val="20"/>
                <w:lang w:val="nl-NL" w:eastAsia="nl-NL"/>
              </w:rPr>
            </w:pPr>
          </w:p>
        </w:tc>
      </w:tr>
      <w:tr w:rsidR="002C4CEC" w14:paraId="2B452B07" w14:textId="77777777" w:rsidTr="002C4CEC">
        <w:trPr>
          <w:trHeight w:val="300"/>
        </w:trPr>
        <w:tc>
          <w:tcPr>
            <w:tcW w:w="146" w:type="dxa"/>
            <w:noWrap/>
            <w:vAlign w:val="bottom"/>
            <w:hideMark/>
          </w:tcPr>
          <w:p w14:paraId="68485B44"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AE232D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single" w:sz="4" w:space="0" w:color="auto"/>
              <w:right w:val="single" w:sz="4" w:space="0" w:color="auto"/>
            </w:tcBorders>
            <w:shd w:val="clear" w:color="auto" w:fill="D9D9D9"/>
            <w:noWrap/>
            <w:vAlign w:val="bottom"/>
            <w:hideMark/>
          </w:tcPr>
          <w:p w14:paraId="12C64F7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5.6 &lt;Vul kostenpost in&gt;</w:t>
            </w:r>
          </w:p>
        </w:tc>
        <w:tc>
          <w:tcPr>
            <w:tcW w:w="426" w:type="dxa"/>
            <w:noWrap/>
            <w:vAlign w:val="bottom"/>
            <w:hideMark/>
          </w:tcPr>
          <w:p w14:paraId="5CE3090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0CDF37D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A6E70E6"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9EE0511" w14:textId="77777777" w:rsidR="002C4CEC" w:rsidRDefault="002C4CEC">
            <w:pPr>
              <w:spacing w:line="256" w:lineRule="auto"/>
              <w:rPr>
                <w:sz w:val="20"/>
                <w:szCs w:val="20"/>
                <w:lang w:val="nl-NL" w:eastAsia="nl-NL"/>
              </w:rPr>
            </w:pPr>
          </w:p>
        </w:tc>
      </w:tr>
      <w:tr w:rsidR="002C4CEC" w14:paraId="49DEF238" w14:textId="77777777" w:rsidTr="002C4CEC">
        <w:trPr>
          <w:trHeight w:val="300"/>
        </w:trPr>
        <w:tc>
          <w:tcPr>
            <w:tcW w:w="146" w:type="dxa"/>
            <w:noWrap/>
            <w:vAlign w:val="bottom"/>
            <w:hideMark/>
          </w:tcPr>
          <w:p w14:paraId="17907AD2"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CC4848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single" w:sz="4" w:space="0" w:color="auto"/>
              <w:right w:val="single" w:sz="4" w:space="0" w:color="auto"/>
            </w:tcBorders>
            <w:shd w:val="clear" w:color="auto" w:fill="D9D9D9"/>
            <w:noWrap/>
            <w:vAlign w:val="bottom"/>
            <w:hideMark/>
          </w:tcPr>
          <w:p w14:paraId="3A1C4E3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5.7 &lt;Vul kostenpost in&gt;</w:t>
            </w:r>
          </w:p>
        </w:tc>
        <w:tc>
          <w:tcPr>
            <w:tcW w:w="426" w:type="dxa"/>
            <w:noWrap/>
            <w:vAlign w:val="bottom"/>
            <w:hideMark/>
          </w:tcPr>
          <w:p w14:paraId="6AF239EC"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69A502A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7A648F1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ED198C6" w14:textId="77777777" w:rsidR="002C4CEC" w:rsidRDefault="002C4CEC">
            <w:pPr>
              <w:spacing w:line="256" w:lineRule="auto"/>
              <w:rPr>
                <w:sz w:val="20"/>
                <w:szCs w:val="20"/>
                <w:lang w:val="nl-NL" w:eastAsia="nl-NL"/>
              </w:rPr>
            </w:pPr>
          </w:p>
        </w:tc>
      </w:tr>
      <w:tr w:rsidR="002C4CEC" w14:paraId="10CF5CBA" w14:textId="77777777" w:rsidTr="002C4CEC">
        <w:trPr>
          <w:trHeight w:val="300"/>
        </w:trPr>
        <w:tc>
          <w:tcPr>
            <w:tcW w:w="146" w:type="dxa"/>
            <w:noWrap/>
            <w:vAlign w:val="bottom"/>
            <w:hideMark/>
          </w:tcPr>
          <w:p w14:paraId="08FF25C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F5968E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single" w:sz="4" w:space="0" w:color="auto"/>
              <w:right w:val="single" w:sz="4" w:space="0" w:color="auto"/>
            </w:tcBorders>
            <w:shd w:val="clear" w:color="auto" w:fill="D9D9D9"/>
            <w:noWrap/>
            <w:vAlign w:val="bottom"/>
            <w:hideMark/>
          </w:tcPr>
          <w:p w14:paraId="6419904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5.8 &lt;Vul kostenpost in&gt;</w:t>
            </w:r>
          </w:p>
        </w:tc>
        <w:tc>
          <w:tcPr>
            <w:tcW w:w="426" w:type="dxa"/>
            <w:noWrap/>
            <w:vAlign w:val="bottom"/>
            <w:hideMark/>
          </w:tcPr>
          <w:p w14:paraId="43C0B608"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53141A4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5404F83"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F371FE4" w14:textId="77777777" w:rsidR="002C4CEC" w:rsidRDefault="002C4CEC">
            <w:pPr>
              <w:spacing w:line="256" w:lineRule="auto"/>
              <w:rPr>
                <w:sz w:val="20"/>
                <w:szCs w:val="20"/>
                <w:lang w:val="nl-NL" w:eastAsia="nl-NL"/>
              </w:rPr>
            </w:pPr>
          </w:p>
        </w:tc>
      </w:tr>
      <w:tr w:rsidR="002C4CEC" w14:paraId="59B7B956" w14:textId="77777777" w:rsidTr="002C4CEC">
        <w:trPr>
          <w:trHeight w:val="300"/>
        </w:trPr>
        <w:tc>
          <w:tcPr>
            <w:tcW w:w="146" w:type="dxa"/>
            <w:noWrap/>
            <w:vAlign w:val="bottom"/>
            <w:hideMark/>
          </w:tcPr>
          <w:p w14:paraId="7E24F873"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B5C4C6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single" w:sz="4" w:space="0" w:color="auto"/>
              <w:right w:val="single" w:sz="4" w:space="0" w:color="auto"/>
            </w:tcBorders>
            <w:shd w:val="clear" w:color="auto" w:fill="D9D9D9"/>
            <w:noWrap/>
            <w:vAlign w:val="bottom"/>
            <w:hideMark/>
          </w:tcPr>
          <w:p w14:paraId="4EEC431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5.9 &lt;Vul kostenpost in&gt;</w:t>
            </w:r>
          </w:p>
        </w:tc>
        <w:tc>
          <w:tcPr>
            <w:tcW w:w="426" w:type="dxa"/>
            <w:noWrap/>
            <w:vAlign w:val="bottom"/>
            <w:hideMark/>
          </w:tcPr>
          <w:p w14:paraId="58D5C4CE"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1BEC06A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8C8EDA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F51A1C4" w14:textId="77777777" w:rsidR="002C4CEC" w:rsidRDefault="002C4CEC">
            <w:pPr>
              <w:spacing w:line="256" w:lineRule="auto"/>
              <w:rPr>
                <w:sz w:val="20"/>
                <w:szCs w:val="20"/>
                <w:lang w:val="nl-NL" w:eastAsia="nl-NL"/>
              </w:rPr>
            </w:pPr>
          </w:p>
        </w:tc>
      </w:tr>
      <w:tr w:rsidR="002C4CEC" w14:paraId="735E4B5A" w14:textId="77777777" w:rsidTr="002C4CEC">
        <w:trPr>
          <w:trHeight w:val="300"/>
        </w:trPr>
        <w:tc>
          <w:tcPr>
            <w:tcW w:w="146" w:type="dxa"/>
            <w:noWrap/>
            <w:vAlign w:val="bottom"/>
            <w:hideMark/>
          </w:tcPr>
          <w:p w14:paraId="784E0FF9"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5C7CDB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single" w:sz="4" w:space="0" w:color="auto"/>
              <w:right w:val="single" w:sz="4" w:space="0" w:color="auto"/>
            </w:tcBorders>
            <w:shd w:val="clear" w:color="auto" w:fill="D9D9D9"/>
            <w:noWrap/>
            <w:vAlign w:val="bottom"/>
            <w:hideMark/>
          </w:tcPr>
          <w:p w14:paraId="3D2B2AD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5.10 &lt;Vul kostenpost in&gt;</w:t>
            </w:r>
          </w:p>
        </w:tc>
        <w:tc>
          <w:tcPr>
            <w:tcW w:w="426" w:type="dxa"/>
            <w:noWrap/>
            <w:vAlign w:val="bottom"/>
            <w:hideMark/>
          </w:tcPr>
          <w:p w14:paraId="3C163EC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3C737AF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541165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D02114C" w14:textId="77777777" w:rsidR="002C4CEC" w:rsidRDefault="002C4CEC">
            <w:pPr>
              <w:spacing w:line="256" w:lineRule="auto"/>
              <w:rPr>
                <w:sz w:val="20"/>
                <w:szCs w:val="20"/>
                <w:lang w:val="nl-NL" w:eastAsia="nl-NL"/>
              </w:rPr>
            </w:pPr>
          </w:p>
        </w:tc>
      </w:tr>
      <w:tr w:rsidR="002C4CEC" w14:paraId="11B3F8CF" w14:textId="77777777" w:rsidTr="002C4CEC">
        <w:trPr>
          <w:trHeight w:val="300"/>
        </w:trPr>
        <w:tc>
          <w:tcPr>
            <w:tcW w:w="146" w:type="dxa"/>
            <w:noWrap/>
            <w:vAlign w:val="bottom"/>
            <w:hideMark/>
          </w:tcPr>
          <w:p w14:paraId="037DA520"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6345F9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245039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5.99 Overige activiteiten</w:t>
            </w:r>
          </w:p>
        </w:tc>
        <w:tc>
          <w:tcPr>
            <w:tcW w:w="426" w:type="dxa"/>
            <w:noWrap/>
            <w:vAlign w:val="bottom"/>
            <w:hideMark/>
          </w:tcPr>
          <w:p w14:paraId="4CA6C357"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34A0CF8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84534C0"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20555A9" w14:textId="77777777" w:rsidR="002C4CEC" w:rsidRDefault="002C4CEC">
            <w:pPr>
              <w:spacing w:line="256" w:lineRule="auto"/>
              <w:rPr>
                <w:sz w:val="20"/>
                <w:szCs w:val="20"/>
                <w:lang w:val="nl-NL" w:eastAsia="nl-NL"/>
              </w:rPr>
            </w:pPr>
          </w:p>
        </w:tc>
      </w:tr>
      <w:tr w:rsidR="002C4CEC" w14:paraId="7B5DB4FB" w14:textId="77777777" w:rsidTr="002C4CEC">
        <w:trPr>
          <w:trHeight w:val="300"/>
        </w:trPr>
        <w:tc>
          <w:tcPr>
            <w:tcW w:w="146" w:type="dxa"/>
            <w:noWrap/>
            <w:vAlign w:val="bottom"/>
            <w:hideMark/>
          </w:tcPr>
          <w:p w14:paraId="405CCA75"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2CFB94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602C8C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23DD7627"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020A735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5F67FEE"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C96AC53" w14:textId="77777777" w:rsidR="002C4CEC" w:rsidRDefault="002C4CEC">
            <w:pPr>
              <w:spacing w:line="256" w:lineRule="auto"/>
              <w:rPr>
                <w:sz w:val="20"/>
                <w:szCs w:val="20"/>
                <w:lang w:val="nl-NL" w:eastAsia="nl-NL"/>
              </w:rPr>
            </w:pPr>
          </w:p>
        </w:tc>
      </w:tr>
      <w:tr w:rsidR="002C4CEC" w14:paraId="1B159537" w14:textId="77777777" w:rsidTr="002C4CEC">
        <w:trPr>
          <w:trHeight w:val="300"/>
        </w:trPr>
        <w:tc>
          <w:tcPr>
            <w:tcW w:w="146" w:type="dxa"/>
            <w:noWrap/>
            <w:vAlign w:val="bottom"/>
            <w:hideMark/>
          </w:tcPr>
          <w:p w14:paraId="54F4F04D"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3B3A23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D624B68"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Subtotaal A2 (directe bouwkosten per regio)</w:t>
            </w:r>
          </w:p>
        </w:tc>
        <w:tc>
          <w:tcPr>
            <w:tcW w:w="426" w:type="dxa"/>
            <w:noWrap/>
            <w:vAlign w:val="bottom"/>
            <w:hideMark/>
          </w:tcPr>
          <w:p w14:paraId="2EF39632" w14:textId="77777777" w:rsidR="002C4CEC" w:rsidRDefault="002C4CEC">
            <w:pPr>
              <w:rPr>
                <w:rFonts w:eastAsia="Times New Roman" w:cs="Calibri"/>
                <w:b/>
                <w:bCs/>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noWrap/>
            <w:vAlign w:val="bottom"/>
            <w:hideMark/>
          </w:tcPr>
          <w:p w14:paraId="51D5C598"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xml:space="preserve"> €                         -   </w:t>
            </w:r>
          </w:p>
        </w:tc>
        <w:tc>
          <w:tcPr>
            <w:tcW w:w="284" w:type="dxa"/>
            <w:noWrap/>
            <w:vAlign w:val="bottom"/>
            <w:hideMark/>
          </w:tcPr>
          <w:p w14:paraId="110A325C" w14:textId="77777777" w:rsidR="002C4CEC" w:rsidRDefault="002C4CEC">
            <w:pPr>
              <w:rPr>
                <w:rFonts w:eastAsia="Times New Roman" w:cs="Calibri"/>
                <w:b/>
                <w:bCs/>
                <w:color w:val="000000"/>
                <w:sz w:val="16"/>
                <w:szCs w:val="16"/>
                <w:lang w:val="nl-NL" w:eastAsia="nl-NL"/>
              </w:rPr>
            </w:pPr>
          </w:p>
        </w:tc>
        <w:tc>
          <w:tcPr>
            <w:tcW w:w="3543" w:type="dxa"/>
            <w:noWrap/>
            <w:vAlign w:val="bottom"/>
            <w:hideMark/>
          </w:tcPr>
          <w:p w14:paraId="4F3ABA9A" w14:textId="77777777" w:rsidR="002C4CEC" w:rsidRDefault="002C4CEC">
            <w:pPr>
              <w:spacing w:line="256" w:lineRule="auto"/>
              <w:rPr>
                <w:sz w:val="20"/>
                <w:szCs w:val="20"/>
                <w:lang w:val="nl-NL" w:eastAsia="nl-NL"/>
              </w:rPr>
            </w:pPr>
          </w:p>
        </w:tc>
      </w:tr>
      <w:tr w:rsidR="002C4CEC" w14:paraId="250AAEB5" w14:textId="77777777" w:rsidTr="002C4CEC">
        <w:trPr>
          <w:trHeight w:val="300"/>
        </w:trPr>
        <w:tc>
          <w:tcPr>
            <w:tcW w:w="146" w:type="dxa"/>
            <w:noWrap/>
            <w:vAlign w:val="bottom"/>
            <w:hideMark/>
          </w:tcPr>
          <w:p w14:paraId="260A2EB5"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6FAE936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75A5C8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009C1C7B"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FFD5D1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5E852D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2CBE8BEC" w14:textId="77777777" w:rsidR="002C4CEC" w:rsidRDefault="002C4CEC">
            <w:pPr>
              <w:spacing w:line="256" w:lineRule="auto"/>
              <w:rPr>
                <w:sz w:val="20"/>
                <w:szCs w:val="20"/>
                <w:lang w:val="nl-NL" w:eastAsia="nl-NL"/>
              </w:rPr>
            </w:pPr>
          </w:p>
        </w:tc>
      </w:tr>
      <w:tr w:rsidR="002C4CEC" w14:paraId="26A16405" w14:textId="77777777" w:rsidTr="002C4CEC">
        <w:trPr>
          <w:trHeight w:val="300"/>
        </w:trPr>
        <w:tc>
          <w:tcPr>
            <w:tcW w:w="146" w:type="dxa"/>
            <w:noWrap/>
            <w:vAlign w:val="bottom"/>
            <w:hideMark/>
          </w:tcPr>
          <w:p w14:paraId="7A6C9EC5" w14:textId="77777777" w:rsidR="002C4CEC" w:rsidRDefault="002C4CEC">
            <w:pPr>
              <w:spacing w:line="256" w:lineRule="auto"/>
              <w:rPr>
                <w:sz w:val="20"/>
                <w:szCs w:val="20"/>
                <w:lang w:val="nl-NL" w:eastAsia="nl-NL"/>
              </w:rPr>
            </w:pPr>
          </w:p>
        </w:tc>
        <w:tc>
          <w:tcPr>
            <w:tcW w:w="6091" w:type="dxa"/>
            <w:gridSpan w:val="3"/>
            <w:tcBorders>
              <w:top w:val="nil"/>
              <w:left w:val="single" w:sz="4" w:space="0" w:color="auto"/>
              <w:bottom w:val="nil"/>
              <w:right w:val="single" w:sz="4" w:space="0" w:color="000000"/>
            </w:tcBorders>
            <w:noWrap/>
            <w:vAlign w:val="bottom"/>
            <w:hideMark/>
          </w:tcPr>
          <w:p w14:paraId="3413F672"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Engineeringskosten  (Ontwerpwerkzaamheden)</w:t>
            </w:r>
          </w:p>
        </w:tc>
        <w:tc>
          <w:tcPr>
            <w:tcW w:w="426" w:type="dxa"/>
            <w:noWrap/>
            <w:vAlign w:val="bottom"/>
            <w:hideMark/>
          </w:tcPr>
          <w:p w14:paraId="7CE253D8" w14:textId="77777777" w:rsidR="002C4CEC" w:rsidRDefault="002C4CEC">
            <w:pPr>
              <w:rPr>
                <w:rFonts w:eastAsia="Times New Roman" w:cs="Calibri"/>
                <w:b/>
                <w:b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1B77CE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73F9870"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DC7D774" w14:textId="77777777" w:rsidR="002C4CEC" w:rsidRDefault="002C4CEC">
            <w:pPr>
              <w:spacing w:line="256" w:lineRule="auto"/>
              <w:rPr>
                <w:sz w:val="20"/>
                <w:szCs w:val="20"/>
                <w:lang w:val="nl-NL" w:eastAsia="nl-NL"/>
              </w:rPr>
            </w:pPr>
          </w:p>
        </w:tc>
      </w:tr>
      <w:tr w:rsidR="002C4CEC" w14:paraId="45A387EA" w14:textId="77777777" w:rsidTr="002C4CEC">
        <w:trPr>
          <w:trHeight w:val="300"/>
        </w:trPr>
        <w:tc>
          <w:tcPr>
            <w:tcW w:w="146" w:type="dxa"/>
            <w:noWrap/>
            <w:vAlign w:val="bottom"/>
            <w:hideMark/>
          </w:tcPr>
          <w:p w14:paraId="1886D66E"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7DCFFC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444DF3A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Voorlopig ontwerp</w:t>
            </w:r>
          </w:p>
        </w:tc>
        <w:tc>
          <w:tcPr>
            <w:tcW w:w="426" w:type="dxa"/>
            <w:noWrap/>
            <w:vAlign w:val="bottom"/>
            <w:hideMark/>
          </w:tcPr>
          <w:p w14:paraId="7D8A0105" w14:textId="77777777" w:rsidR="002C4CEC" w:rsidRDefault="002C4CEC">
            <w:pPr>
              <w:rPr>
                <w:rFonts w:eastAsia="Times New Roman" w:cs="Calibri"/>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256207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2D28549E"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F42EDA3" w14:textId="77777777" w:rsidR="002C4CEC" w:rsidRDefault="002C4CEC">
            <w:pPr>
              <w:spacing w:line="256" w:lineRule="auto"/>
              <w:rPr>
                <w:sz w:val="20"/>
                <w:szCs w:val="20"/>
                <w:lang w:val="nl-NL" w:eastAsia="nl-NL"/>
              </w:rPr>
            </w:pPr>
          </w:p>
        </w:tc>
      </w:tr>
      <w:tr w:rsidR="002C4CEC" w14:paraId="15D1369A" w14:textId="77777777" w:rsidTr="002C4CEC">
        <w:trPr>
          <w:trHeight w:val="300"/>
        </w:trPr>
        <w:tc>
          <w:tcPr>
            <w:tcW w:w="146" w:type="dxa"/>
            <w:noWrap/>
            <w:vAlign w:val="bottom"/>
            <w:hideMark/>
          </w:tcPr>
          <w:p w14:paraId="2DA20608"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BCE3B9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1D021A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Definitief ontwerp</w:t>
            </w:r>
          </w:p>
        </w:tc>
        <w:tc>
          <w:tcPr>
            <w:tcW w:w="426" w:type="dxa"/>
            <w:noWrap/>
            <w:vAlign w:val="bottom"/>
            <w:hideMark/>
          </w:tcPr>
          <w:p w14:paraId="58A73CA3"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22CE0B9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559E5EB0"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7A37BCD" w14:textId="77777777" w:rsidR="002C4CEC" w:rsidRDefault="002C4CEC">
            <w:pPr>
              <w:spacing w:line="256" w:lineRule="auto"/>
              <w:rPr>
                <w:sz w:val="20"/>
                <w:szCs w:val="20"/>
                <w:lang w:val="nl-NL" w:eastAsia="nl-NL"/>
              </w:rPr>
            </w:pPr>
          </w:p>
        </w:tc>
      </w:tr>
      <w:tr w:rsidR="002C4CEC" w14:paraId="7EB1BA63" w14:textId="77777777" w:rsidTr="002C4CEC">
        <w:trPr>
          <w:trHeight w:val="300"/>
        </w:trPr>
        <w:tc>
          <w:tcPr>
            <w:tcW w:w="146" w:type="dxa"/>
            <w:noWrap/>
            <w:vAlign w:val="bottom"/>
            <w:hideMark/>
          </w:tcPr>
          <w:p w14:paraId="16285E3B"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25B3BE5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B99352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Uitvoeringsontwerp</w:t>
            </w:r>
          </w:p>
        </w:tc>
        <w:tc>
          <w:tcPr>
            <w:tcW w:w="426" w:type="dxa"/>
            <w:noWrap/>
            <w:vAlign w:val="bottom"/>
            <w:hideMark/>
          </w:tcPr>
          <w:p w14:paraId="3F99833F"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7F4CCC7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404C12F9"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180A11D" w14:textId="77777777" w:rsidR="002C4CEC" w:rsidRDefault="002C4CEC">
            <w:pPr>
              <w:spacing w:line="256" w:lineRule="auto"/>
              <w:rPr>
                <w:sz w:val="20"/>
                <w:szCs w:val="20"/>
                <w:lang w:val="nl-NL" w:eastAsia="nl-NL"/>
              </w:rPr>
            </w:pPr>
          </w:p>
        </w:tc>
      </w:tr>
      <w:tr w:rsidR="002C4CEC" w:rsidRPr="002C4CEC" w14:paraId="43E444AD" w14:textId="77777777" w:rsidTr="002C4CEC">
        <w:trPr>
          <w:trHeight w:val="300"/>
        </w:trPr>
        <w:tc>
          <w:tcPr>
            <w:tcW w:w="146" w:type="dxa"/>
            <w:noWrap/>
            <w:vAlign w:val="bottom"/>
            <w:hideMark/>
          </w:tcPr>
          <w:p w14:paraId="0348548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8DFED4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19D9628" w14:textId="77777777" w:rsidR="002C4CEC" w:rsidRDefault="002C4CEC">
            <w:pPr>
              <w:spacing w:line="240" w:lineRule="auto"/>
              <w:rPr>
                <w:rFonts w:eastAsia="Times New Roman" w:cs="Calibri"/>
                <w:color w:val="000000"/>
                <w:sz w:val="16"/>
                <w:szCs w:val="16"/>
                <w:lang w:eastAsia="nl-NL"/>
              </w:rPr>
            </w:pPr>
            <w:r>
              <w:rPr>
                <w:rFonts w:eastAsia="Times New Roman" w:cs="Calibri"/>
                <w:color w:val="000000"/>
                <w:sz w:val="16"/>
                <w:szCs w:val="16"/>
                <w:lang w:eastAsia="nl-NL"/>
              </w:rPr>
              <w:t>Site engineering en as-built</w:t>
            </w:r>
          </w:p>
        </w:tc>
        <w:tc>
          <w:tcPr>
            <w:tcW w:w="426" w:type="dxa"/>
            <w:noWrap/>
            <w:vAlign w:val="bottom"/>
            <w:hideMark/>
          </w:tcPr>
          <w:p w14:paraId="65964833" w14:textId="77777777" w:rsidR="002C4CEC" w:rsidRDefault="002C4CEC">
            <w:pPr>
              <w:rPr>
                <w:rFonts w:eastAsia="Times New Roman" w:cs="Calibri"/>
                <w:color w:val="000000"/>
                <w:sz w:val="16"/>
                <w:szCs w:val="16"/>
                <w:lang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515CA8A7" w14:textId="77777777" w:rsidR="002C4CEC" w:rsidRDefault="002C4CEC">
            <w:pPr>
              <w:spacing w:line="240" w:lineRule="auto"/>
              <w:rPr>
                <w:rFonts w:eastAsia="Times New Roman" w:cs="Calibri"/>
                <w:color w:val="000000"/>
                <w:sz w:val="16"/>
                <w:szCs w:val="16"/>
                <w:lang w:eastAsia="nl-NL"/>
              </w:rPr>
            </w:pPr>
            <w:r>
              <w:rPr>
                <w:rFonts w:eastAsia="Times New Roman" w:cs="Calibri"/>
                <w:color w:val="000000"/>
                <w:sz w:val="16"/>
                <w:szCs w:val="16"/>
                <w:lang w:eastAsia="nl-NL"/>
              </w:rPr>
              <w:t> </w:t>
            </w:r>
          </w:p>
        </w:tc>
        <w:tc>
          <w:tcPr>
            <w:tcW w:w="284" w:type="dxa"/>
            <w:noWrap/>
            <w:vAlign w:val="bottom"/>
            <w:hideMark/>
          </w:tcPr>
          <w:p w14:paraId="6ABEE1D6" w14:textId="77777777" w:rsidR="002C4CEC" w:rsidRDefault="002C4CEC">
            <w:pPr>
              <w:rPr>
                <w:rFonts w:eastAsia="Times New Roman" w:cs="Calibri"/>
                <w:color w:val="000000"/>
                <w:sz w:val="16"/>
                <w:szCs w:val="16"/>
                <w:lang w:eastAsia="nl-NL"/>
              </w:rPr>
            </w:pPr>
          </w:p>
        </w:tc>
        <w:tc>
          <w:tcPr>
            <w:tcW w:w="3543" w:type="dxa"/>
            <w:noWrap/>
            <w:vAlign w:val="bottom"/>
            <w:hideMark/>
          </w:tcPr>
          <w:p w14:paraId="37EAC069" w14:textId="77777777" w:rsidR="002C4CEC" w:rsidRPr="002C4CEC" w:rsidRDefault="002C4CEC">
            <w:pPr>
              <w:spacing w:line="256" w:lineRule="auto"/>
              <w:rPr>
                <w:sz w:val="20"/>
                <w:szCs w:val="20"/>
                <w:lang w:eastAsia="nl-NL"/>
              </w:rPr>
            </w:pPr>
          </w:p>
        </w:tc>
      </w:tr>
      <w:tr w:rsidR="002C4CEC" w:rsidRPr="00103C86" w14:paraId="35FFDC5A" w14:textId="77777777" w:rsidTr="002C4CEC">
        <w:trPr>
          <w:trHeight w:val="300"/>
        </w:trPr>
        <w:tc>
          <w:tcPr>
            <w:tcW w:w="146" w:type="dxa"/>
            <w:noWrap/>
            <w:vAlign w:val="bottom"/>
            <w:hideMark/>
          </w:tcPr>
          <w:p w14:paraId="272B7418" w14:textId="77777777" w:rsidR="002C4CEC" w:rsidRPr="002C4CEC" w:rsidRDefault="002C4CEC">
            <w:pPr>
              <w:spacing w:line="256" w:lineRule="auto"/>
              <w:rPr>
                <w:sz w:val="20"/>
                <w:szCs w:val="20"/>
                <w:lang w:eastAsia="nl-NL"/>
              </w:rPr>
            </w:pPr>
          </w:p>
        </w:tc>
        <w:tc>
          <w:tcPr>
            <w:tcW w:w="197" w:type="dxa"/>
            <w:gridSpan w:val="2"/>
            <w:tcBorders>
              <w:top w:val="nil"/>
              <w:left w:val="single" w:sz="4" w:space="0" w:color="auto"/>
              <w:bottom w:val="nil"/>
              <w:right w:val="nil"/>
            </w:tcBorders>
            <w:noWrap/>
            <w:vAlign w:val="bottom"/>
            <w:hideMark/>
          </w:tcPr>
          <w:p w14:paraId="49118EFD" w14:textId="77777777" w:rsidR="002C4CEC" w:rsidRDefault="002C4CEC">
            <w:pPr>
              <w:spacing w:line="240" w:lineRule="auto"/>
              <w:rPr>
                <w:rFonts w:eastAsia="Times New Roman" w:cs="Calibri"/>
                <w:color w:val="000000"/>
                <w:sz w:val="16"/>
                <w:szCs w:val="16"/>
                <w:lang w:eastAsia="nl-NL"/>
              </w:rPr>
            </w:pPr>
            <w:r>
              <w:rPr>
                <w:rFonts w:eastAsia="Times New Roman" w:cs="Calibri"/>
                <w:color w:val="000000"/>
                <w:sz w:val="16"/>
                <w:szCs w:val="16"/>
                <w:lang w:eastAsia="nl-NL"/>
              </w:rPr>
              <w:t> </w:t>
            </w:r>
          </w:p>
        </w:tc>
        <w:tc>
          <w:tcPr>
            <w:tcW w:w="5894" w:type="dxa"/>
            <w:tcBorders>
              <w:top w:val="nil"/>
              <w:left w:val="nil"/>
              <w:bottom w:val="nil"/>
              <w:right w:val="single" w:sz="4" w:space="0" w:color="auto"/>
            </w:tcBorders>
            <w:noWrap/>
            <w:vAlign w:val="bottom"/>
            <w:hideMark/>
          </w:tcPr>
          <w:p w14:paraId="41A76AA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Overige engineering (o.a. onderzoeken).</w:t>
            </w:r>
          </w:p>
        </w:tc>
        <w:tc>
          <w:tcPr>
            <w:tcW w:w="426" w:type="dxa"/>
            <w:noWrap/>
            <w:vAlign w:val="bottom"/>
            <w:hideMark/>
          </w:tcPr>
          <w:p w14:paraId="4EB48F32"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7FE63FE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F2ECA2D"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10EF5FF" w14:textId="77777777" w:rsidR="002C4CEC" w:rsidRDefault="002C4CEC">
            <w:pPr>
              <w:spacing w:line="256" w:lineRule="auto"/>
              <w:rPr>
                <w:sz w:val="20"/>
                <w:szCs w:val="20"/>
                <w:lang w:val="nl-NL" w:eastAsia="nl-NL"/>
              </w:rPr>
            </w:pPr>
          </w:p>
        </w:tc>
      </w:tr>
      <w:tr w:rsidR="002C4CEC" w:rsidRPr="00103C86" w14:paraId="65A96B53" w14:textId="77777777" w:rsidTr="002C4CEC">
        <w:trPr>
          <w:trHeight w:val="300"/>
        </w:trPr>
        <w:tc>
          <w:tcPr>
            <w:tcW w:w="146" w:type="dxa"/>
            <w:noWrap/>
            <w:vAlign w:val="bottom"/>
            <w:hideMark/>
          </w:tcPr>
          <w:p w14:paraId="33B542B0"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BCC1EA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0C08F6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264B79F4"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38925D62"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21546FA"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550BE82" w14:textId="77777777" w:rsidR="002C4CEC" w:rsidRDefault="002C4CEC">
            <w:pPr>
              <w:spacing w:line="256" w:lineRule="auto"/>
              <w:rPr>
                <w:sz w:val="20"/>
                <w:szCs w:val="20"/>
                <w:lang w:val="nl-NL" w:eastAsia="nl-NL"/>
              </w:rPr>
            </w:pPr>
          </w:p>
        </w:tc>
      </w:tr>
      <w:tr w:rsidR="002C4CEC" w14:paraId="27AEE37C" w14:textId="77777777" w:rsidTr="002C4CEC">
        <w:trPr>
          <w:trHeight w:val="300"/>
        </w:trPr>
        <w:tc>
          <w:tcPr>
            <w:tcW w:w="146" w:type="dxa"/>
            <w:noWrap/>
            <w:vAlign w:val="bottom"/>
            <w:hideMark/>
          </w:tcPr>
          <w:p w14:paraId="2F8730C9"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0675C7E"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485446EF"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Subtotaal B (directe engineeringskosten):</w:t>
            </w:r>
          </w:p>
        </w:tc>
        <w:tc>
          <w:tcPr>
            <w:tcW w:w="426" w:type="dxa"/>
            <w:noWrap/>
            <w:vAlign w:val="bottom"/>
            <w:hideMark/>
          </w:tcPr>
          <w:p w14:paraId="64320DB9"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B</w:t>
            </w:r>
          </w:p>
        </w:tc>
        <w:tc>
          <w:tcPr>
            <w:tcW w:w="2551" w:type="dxa"/>
            <w:tcBorders>
              <w:top w:val="single" w:sz="4" w:space="0" w:color="auto"/>
              <w:left w:val="single" w:sz="4" w:space="0" w:color="auto"/>
              <w:bottom w:val="single" w:sz="4" w:space="0" w:color="auto"/>
              <w:right w:val="single" w:sz="4" w:space="0" w:color="auto"/>
            </w:tcBorders>
            <w:noWrap/>
            <w:vAlign w:val="bottom"/>
            <w:hideMark/>
          </w:tcPr>
          <w:p w14:paraId="6F45564F"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xml:space="preserve"> €                         -   </w:t>
            </w:r>
          </w:p>
        </w:tc>
        <w:tc>
          <w:tcPr>
            <w:tcW w:w="284" w:type="dxa"/>
            <w:noWrap/>
            <w:vAlign w:val="bottom"/>
            <w:hideMark/>
          </w:tcPr>
          <w:p w14:paraId="520D0850" w14:textId="77777777" w:rsidR="002C4CEC" w:rsidRDefault="002C4CEC">
            <w:pPr>
              <w:rPr>
                <w:rFonts w:eastAsia="Times New Roman" w:cs="Calibri"/>
                <w:b/>
                <w:bCs/>
                <w:color w:val="000000"/>
                <w:sz w:val="16"/>
                <w:szCs w:val="16"/>
                <w:lang w:val="nl-NL" w:eastAsia="nl-NL"/>
              </w:rPr>
            </w:pPr>
          </w:p>
        </w:tc>
        <w:tc>
          <w:tcPr>
            <w:tcW w:w="3543" w:type="dxa"/>
            <w:noWrap/>
            <w:vAlign w:val="bottom"/>
            <w:hideMark/>
          </w:tcPr>
          <w:p w14:paraId="5904C964" w14:textId="77777777" w:rsidR="002C4CEC" w:rsidRDefault="002C4CEC">
            <w:pPr>
              <w:spacing w:line="256" w:lineRule="auto"/>
              <w:rPr>
                <w:sz w:val="20"/>
                <w:szCs w:val="20"/>
                <w:lang w:val="nl-NL" w:eastAsia="nl-NL"/>
              </w:rPr>
            </w:pPr>
          </w:p>
        </w:tc>
      </w:tr>
      <w:tr w:rsidR="002C4CEC" w14:paraId="63298606" w14:textId="77777777" w:rsidTr="002C4CEC">
        <w:trPr>
          <w:trHeight w:val="300"/>
        </w:trPr>
        <w:tc>
          <w:tcPr>
            <w:tcW w:w="146" w:type="dxa"/>
            <w:noWrap/>
            <w:vAlign w:val="bottom"/>
            <w:hideMark/>
          </w:tcPr>
          <w:p w14:paraId="7B59E3E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28A4A80"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4E58E1F2"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 </w:t>
            </w:r>
          </w:p>
        </w:tc>
        <w:tc>
          <w:tcPr>
            <w:tcW w:w="426" w:type="dxa"/>
            <w:noWrap/>
            <w:vAlign w:val="bottom"/>
            <w:hideMark/>
          </w:tcPr>
          <w:p w14:paraId="42E0EBC3"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49C1726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D4FB098"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5366767" w14:textId="77777777" w:rsidR="002C4CEC" w:rsidRDefault="002C4CEC">
            <w:pPr>
              <w:spacing w:line="256" w:lineRule="auto"/>
              <w:rPr>
                <w:sz w:val="20"/>
                <w:szCs w:val="20"/>
                <w:lang w:val="nl-NL" w:eastAsia="nl-NL"/>
              </w:rPr>
            </w:pPr>
          </w:p>
        </w:tc>
      </w:tr>
      <w:tr w:rsidR="002C4CEC" w:rsidRPr="00103C86" w14:paraId="2880DF78" w14:textId="77777777" w:rsidTr="002C4CEC">
        <w:trPr>
          <w:trHeight w:val="300"/>
        </w:trPr>
        <w:tc>
          <w:tcPr>
            <w:tcW w:w="146" w:type="dxa"/>
            <w:noWrap/>
            <w:vAlign w:val="bottom"/>
            <w:hideMark/>
          </w:tcPr>
          <w:p w14:paraId="4B078971" w14:textId="77777777" w:rsidR="002C4CEC" w:rsidRDefault="002C4CEC">
            <w:pPr>
              <w:spacing w:line="256" w:lineRule="auto"/>
              <w:rPr>
                <w:sz w:val="20"/>
                <w:szCs w:val="20"/>
                <w:lang w:val="nl-NL" w:eastAsia="nl-NL"/>
              </w:rPr>
            </w:pPr>
          </w:p>
        </w:tc>
        <w:tc>
          <w:tcPr>
            <w:tcW w:w="6091" w:type="dxa"/>
            <w:gridSpan w:val="3"/>
            <w:tcBorders>
              <w:top w:val="nil"/>
              <w:left w:val="single" w:sz="4" w:space="0" w:color="auto"/>
              <w:bottom w:val="nil"/>
              <w:right w:val="single" w:sz="4" w:space="0" w:color="000000"/>
            </w:tcBorders>
            <w:noWrap/>
            <w:vAlign w:val="bottom"/>
            <w:hideMark/>
          </w:tcPr>
          <w:p w14:paraId="7B309827"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Indirecte kosten (geen verdere uitsplitsing)</w:t>
            </w:r>
          </w:p>
        </w:tc>
        <w:tc>
          <w:tcPr>
            <w:tcW w:w="426" w:type="dxa"/>
            <w:noWrap/>
            <w:vAlign w:val="bottom"/>
            <w:hideMark/>
          </w:tcPr>
          <w:p w14:paraId="124A03C9" w14:textId="77777777" w:rsidR="002C4CEC" w:rsidRDefault="002C4CEC">
            <w:pPr>
              <w:rPr>
                <w:rFonts w:eastAsia="Times New Roman" w:cs="Calibri"/>
                <w:b/>
                <w:b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3C7FF3F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3BFECB5"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4E88D48" w14:textId="77777777" w:rsidR="002C4CEC" w:rsidRDefault="002C4CEC">
            <w:pPr>
              <w:spacing w:line="256" w:lineRule="auto"/>
              <w:rPr>
                <w:sz w:val="20"/>
                <w:szCs w:val="20"/>
                <w:lang w:val="nl-NL" w:eastAsia="nl-NL"/>
              </w:rPr>
            </w:pPr>
          </w:p>
        </w:tc>
      </w:tr>
      <w:tr w:rsidR="002C4CEC" w14:paraId="7A4077D3" w14:textId="77777777" w:rsidTr="002C4CEC">
        <w:trPr>
          <w:trHeight w:val="300"/>
        </w:trPr>
        <w:tc>
          <w:tcPr>
            <w:tcW w:w="146" w:type="dxa"/>
            <w:noWrap/>
            <w:vAlign w:val="bottom"/>
            <w:hideMark/>
          </w:tcPr>
          <w:p w14:paraId="7309D00A"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A7EFA7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45C1B6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Eenmalige kosten</w:t>
            </w:r>
          </w:p>
        </w:tc>
        <w:tc>
          <w:tcPr>
            <w:tcW w:w="426" w:type="dxa"/>
            <w:noWrap/>
            <w:vAlign w:val="bottom"/>
            <w:hideMark/>
          </w:tcPr>
          <w:p w14:paraId="6C94D6CC" w14:textId="77777777" w:rsidR="002C4CEC" w:rsidRDefault="002C4CEC">
            <w:pPr>
              <w:rPr>
                <w:rFonts w:eastAsia="Times New Roman" w:cs="Calibri"/>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50144C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CB832BA"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17ED866" w14:textId="77777777" w:rsidR="002C4CEC" w:rsidRDefault="002C4CEC">
            <w:pPr>
              <w:spacing w:line="256" w:lineRule="auto"/>
              <w:rPr>
                <w:sz w:val="20"/>
                <w:szCs w:val="20"/>
                <w:lang w:val="nl-NL" w:eastAsia="nl-NL"/>
              </w:rPr>
            </w:pPr>
          </w:p>
        </w:tc>
      </w:tr>
      <w:tr w:rsidR="002C4CEC" w14:paraId="5270675D" w14:textId="77777777" w:rsidTr="002C4CEC">
        <w:trPr>
          <w:trHeight w:val="300"/>
        </w:trPr>
        <w:tc>
          <w:tcPr>
            <w:tcW w:w="146" w:type="dxa"/>
            <w:noWrap/>
            <w:vAlign w:val="bottom"/>
            <w:hideMark/>
          </w:tcPr>
          <w:p w14:paraId="1641D164"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60AB26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36A374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Algemene bouwplaatskosten</w:t>
            </w:r>
          </w:p>
        </w:tc>
        <w:tc>
          <w:tcPr>
            <w:tcW w:w="426" w:type="dxa"/>
            <w:noWrap/>
            <w:vAlign w:val="bottom"/>
            <w:hideMark/>
          </w:tcPr>
          <w:p w14:paraId="6CD6E146"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0A8D35C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6545314"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C040CEB" w14:textId="77777777" w:rsidR="002C4CEC" w:rsidRDefault="002C4CEC">
            <w:pPr>
              <w:spacing w:line="256" w:lineRule="auto"/>
              <w:rPr>
                <w:sz w:val="20"/>
                <w:szCs w:val="20"/>
                <w:lang w:val="nl-NL" w:eastAsia="nl-NL"/>
              </w:rPr>
            </w:pPr>
          </w:p>
        </w:tc>
      </w:tr>
      <w:tr w:rsidR="002C4CEC" w14:paraId="1F3F5812" w14:textId="77777777" w:rsidTr="002C4CEC">
        <w:trPr>
          <w:trHeight w:val="300"/>
        </w:trPr>
        <w:tc>
          <w:tcPr>
            <w:tcW w:w="146" w:type="dxa"/>
            <w:noWrap/>
            <w:vAlign w:val="bottom"/>
            <w:hideMark/>
          </w:tcPr>
          <w:p w14:paraId="3D3A4C60"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090E6C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1F31DD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Uitvoeringskosten</w:t>
            </w:r>
          </w:p>
        </w:tc>
        <w:tc>
          <w:tcPr>
            <w:tcW w:w="426" w:type="dxa"/>
            <w:noWrap/>
            <w:vAlign w:val="bottom"/>
            <w:hideMark/>
          </w:tcPr>
          <w:p w14:paraId="76CC9300"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213060C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57FCD2C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192E45FA" w14:textId="77777777" w:rsidR="002C4CEC" w:rsidRDefault="002C4CEC">
            <w:pPr>
              <w:spacing w:line="256" w:lineRule="auto"/>
              <w:rPr>
                <w:sz w:val="20"/>
                <w:szCs w:val="20"/>
                <w:lang w:val="nl-NL" w:eastAsia="nl-NL"/>
              </w:rPr>
            </w:pPr>
          </w:p>
        </w:tc>
      </w:tr>
      <w:tr w:rsidR="002C4CEC" w14:paraId="4B9EC175" w14:textId="77777777" w:rsidTr="002C4CEC">
        <w:trPr>
          <w:trHeight w:val="300"/>
        </w:trPr>
        <w:tc>
          <w:tcPr>
            <w:tcW w:w="146" w:type="dxa"/>
            <w:noWrap/>
            <w:vAlign w:val="bottom"/>
            <w:hideMark/>
          </w:tcPr>
          <w:p w14:paraId="5C22729E"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0940D9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AD911F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Projectmanagementkosten incl. staf/koepel</w:t>
            </w:r>
          </w:p>
        </w:tc>
        <w:tc>
          <w:tcPr>
            <w:tcW w:w="426" w:type="dxa"/>
            <w:noWrap/>
            <w:vAlign w:val="bottom"/>
            <w:hideMark/>
          </w:tcPr>
          <w:p w14:paraId="34925971"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6D7E066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6C9CDFB"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56EFE130" w14:textId="77777777" w:rsidR="002C4CEC" w:rsidRDefault="002C4CEC">
            <w:pPr>
              <w:spacing w:line="256" w:lineRule="auto"/>
              <w:rPr>
                <w:sz w:val="20"/>
                <w:szCs w:val="20"/>
                <w:lang w:val="nl-NL" w:eastAsia="nl-NL"/>
              </w:rPr>
            </w:pPr>
          </w:p>
        </w:tc>
      </w:tr>
      <w:tr w:rsidR="002C4CEC" w14:paraId="068BF18E" w14:textId="77777777" w:rsidTr="002C4CEC">
        <w:trPr>
          <w:trHeight w:val="195"/>
        </w:trPr>
        <w:tc>
          <w:tcPr>
            <w:tcW w:w="146" w:type="dxa"/>
            <w:noWrap/>
            <w:vAlign w:val="bottom"/>
            <w:hideMark/>
          </w:tcPr>
          <w:p w14:paraId="2470893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0C4D939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7231A8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38BDD316"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6557BA3F"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7190F91F"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1B20C3A" w14:textId="77777777" w:rsidR="002C4CEC" w:rsidRDefault="002C4CEC">
            <w:pPr>
              <w:spacing w:line="256" w:lineRule="auto"/>
              <w:rPr>
                <w:sz w:val="20"/>
                <w:szCs w:val="20"/>
                <w:lang w:val="nl-NL" w:eastAsia="nl-NL"/>
              </w:rPr>
            </w:pPr>
          </w:p>
        </w:tc>
      </w:tr>
      <w:tr w:rsidR="002C4CEC" w14:paraId="1866EC20" w14:textId="77777777" w:rsidTr="002C4CEC">
        <w:trPr>
          <w:trHeight w:val="300"/>
        </w:trPr>
        <w:tc>
          <w:tcPr>
            <w:tcW w:w="146" w:type="dxa"/>
            <w:noWrap/>
            <w:vAlign w:val="bottom"/>
            <w:hideMark/>
          </w:tcPr>
          <w:p w14:paraId="41BE77F4"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30C9B4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5AE42F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Algemene kosten</w:t>
            </w:r>
          </w:p>
        </w:tc>
        <w:tc>
          <w:tcPr>
            <w:tcW w:w="426" w:type="dxa"/>
            <w:noWrap/>
            <w:vAlign w:val="bottom"/>
            <w:hideMark/>
          </w:tcPr>
          <w:p w14:paraId="194B0852" w14:textId="77777777" w:rsidR="002C4CEC" w:rsidRDefault="002C4CEC">
            <w:pPr>
              <w:rPr>
                <w:rFonts w:eastAsia="Times New Roman" w:cs="Calibri"/>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E8AF36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3A97AEE"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77DDF0AC" w14:textId="77777777" w:rsidR="002C4CEC" w:rsidRDefault="002C4CEC">
            <w:pPr>
              <w:spacing w:line="256" w:lineRule="auto"/>
              <w:rPr>
                <w:sz w:val="20"/>
                <w:szCs w:val="20"/>
                <w:lang w:val="nl-NL" w:eastAsia="nl-NL"/>
              </w:rPr>
            </w:pPr>
          </w:p>
        </w:tc>
      </w:tr>
      <w:tr w:rsidR="002C4CEC" w14:paraId="65153176" w14:textId="77777777" w:rsidTr="002C4CEC">
        <w:trPr>
          <w:trHeight w:val="300"/>
        </w:trPr>
        <w:tc>
          <w:tcPr>
            <w:tcW w:w="146" w:type="dxa"/>
            <w:noWrap/>
            <w:vAlign w:val="bottom"/>
            <w:hideMark/>
          </w:tcPr>
          <w:p w14:paraId="3F7D41F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43599A3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5F7E343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Winst</w:t>
            </w:r>
          </w:p>
        </w:tc>
        <w:tc>
          <w:tcPr>
            <w:tcW w:w="426" w:type="dxa"/>
            <w:noWrap/>
            <w:vAlign w:val="bottom"/>
            <w:hideMark/>
          </w:tcPr>
          <w:p w14:paraId="07A685C4"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1A666AE0"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661ECF77"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709FBFF" w14:textId="77777777" w:rsidR="002C4CEC" w:rsidRDefault="002C4CEC">
            <w:pPr>
              <w:spacing w:line="256" w:lineRule="auto"/>
              <w:rPr>
                <w:sz w:val="20"/>
                <w:szCs w:val="20"/>
                <w:lang w:val="nl-NL" w:eastAsia="nl-NL"/>
              </w:rPr>
            </w:pPr>
          </w:p>
        </w:tc>
      </w:tr>
      <w:tr w:rsidR="002C4CEC" w14:paraId="7897B3A8" w14:textId="77777777" w:rsidTr="002C4CEC">
        <w:trPr>
          <w:trHeight w:val="300"/>
        </w:trPr>
        <w:tc>
          <w:tcPr>
            <w:tcW w:w="146" w:type="dxa"/>
            <w:noWrap/>
            <w:vAlign w:val="bottom"/>
            <w:hideMark/>
          </w:tcPr>
          <w:p w14:paraId="7917752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13F71C1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09FE333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Risico</w:t>
            </w:r>
          </w:p>
        </w:tc>
        <w:tc>
          <w:tcPr>
            <w:tcW w:w="426" w:type="dxa"/>
            <w:noWrap/>
            <w:vAlign w:val="bottom"/>
            <w:hideMark/>
          </w:tcPr>
          <w:p w14:paraId="77FFA509"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single" w:sz="4" w:space="0" w:color="auto"/>
              <w:right w:val="single" w:sz="4" w:space="0" w:color="auto"/>
            </w:tcBorders>
            <w:shd w:val="clear" w:color="auto" w:fill="D9D9D9"/>
            <w:noWrap/>
            <w:vAlign w:val="bottom"/>
            <w:hideMark/>
          </w:tcPr>
          <w:p w14:paraId="256B453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F4B9EC2"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3164667" w14:textId="77777777" w:rsidR="002C4CEC" w:rsidRDefault="002C4CEC">
            <w:pPr>
              <w:spacing w:line="256" w:lineRule="auto"/>
              <w:rPr>
                <w:sz w:val="20"/>
                <w:szCs w:val="20"/>
                <w:lang w:val="nl-NL" w:eastAsia="nl-NL"/>
              </w:rPr>
            </w:pPr>
          </w:p>
        </w:tc>
      </w:tr>
      <w:tr w:rsidR="002C4CEC" w14:paraId="1771CBBF" w14:textId="77777777" w:rsidTr="002C4CEC">
        <w:trPr>
          <w:trHeight w:val="300"/>
        </w:trPr>
        <w:tc>
          <w:tcPr>
            <w:tcW w:w="146" w:type="dxa"/>
            <w:noWrap/>
            <w:vAlign w:val="bottom"/>
            <w:hideMark/>
          </w:tcPr>
          <w:p w14:paraId="6ED436DB"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5E494F17"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3D6C15F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7693CB85"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1EF393E5"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017D854C"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476F6490" w14:textId="77777777" w:rsidR="002C4CEC" w:rsidRDefault="002C4CEC">
            <w:pPr>
              <w:spacing w:line="256" w:lineRule="auto"/>
              <w:rPr>
                <w:sz w:val="20"/>
                <w:szCs w:val="20"/>
                <w:lang w:val="nl-NL" w:eastAsia="nl-NL"/>
              </w:rPr>
            </w:pPr>
          </w:p>
        </w:tc>
      </w:tr>
      <w:tr w:rsidR="002C4CEC" w14:paraId="7267DDAD" w14:textId="77777777" w:rsidTr="002C4CEC">
        <w:trPr>
          <w:trHeight w:val="300"/>
        </w:trPr>
        <w:tc>
          <w:tcPr>
            <w:tcW w:w="146" w:type="dxa"/>
            <w:noWrap/>
            <w:vAlign w:val="bottom"/>
            <w:hideMark/>
          </w:tcPr>
          <w:p w14:paraId="03A21EC1"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D8286B6"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1376E197"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Subtotaal C (indirecte kosten):</w:t>
            </w:r>
          </w:p>
        </w:tc>
        <w:tc>
          <w:tcPr>
            <w:tcW w:w="426" w:type="dxa"/>
            <w:noWrap/>
            <w:vAlign w:val="bottom"/>
            <w:hideMark/>
          </w:tcPr>
          <w:p w14:paraId="52B91FDE"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C</w:t>
            </w:r>
          </w:p>
        </w:tc>
        <w:tc>
          <w:tcPr>
            <w:tcW w:w="2551" w:type="dxa"/>
            <w:tcBorders>
              <w:top w:val="single" w:sz="4" w:space="0" w:color="auto"/>
              <w:left w:val="single" w:sz="4" w:space="0" w:color="auto"/>
              <w:bottom w:val="single" w:sz="4" w:space="0" w:color="auto"/>
              <w:right w:val="single" w:sz="4" w:space="0" w:color="auto"/>
            </w:tcBorders>
            <w:noWrap/>
            <w:vAlign w:val="bottom"/>
            <w:hideMark/>
          </w:tcPr>
          <w:p w14:paraId="23086277"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xml:space="preserve"> €                         -   </w:t>
            </w:r>
          </w:p>
        </w:tc>
        <w:tc>
          <w:tcPr>
            <w:tcW w:w="284" w:type="dxa"/>
            <w:noWrap/>
            <w:vAlign w:val="bottom"/>
            <w:hideMark/>
          </w:tcPr>
          <w:p w14:paraId="13B62867" w14:textId="77777777" w:rsidR="002C4CEC" w:rsidRDefault="002C4CEC">
            <w:pPr>
              <w:rPr>
                <w:rFonts w:eastAsia="Times New Roman" w:cs="Calibri"/>
                <w:b/>
                <w:bCs/>
                <w:color w:val="000000"/>
                <w:sz w:val="16"/>
                <w:szCs w:val="16"/>
                <w:lang w:val="nl-NL" w:eastAsia="nl-NL"/>
              </w:rPr>
            </w:pPr>
          </w:p>
        </w:tc>
        <w:tc>
          <w:tcPr>
            <w:tcW w:w="3543" w:type="dxa"/>
            <w:noWrap/>
            <w:vAlign w:val="bottom"/>
            <w:hideMark/>
          </w:tcPr>
          <w:p w14:paraId="4E38C199" w14:textId="77777777" w:rsidR="002C4CEC" w:rsidRDefault="002C4CEC">
            <w:pPr>
              <w:spacing w:line="256" w:lineRule="auto"/>
              <w:rPr>
                <w:sz w:val="20"/>
                <w:szCs w:val="20"/>
                <w:lang w:val="nl-NL" w:eastAsia="nl-NL"/>
              </w:rPr>
            </w:pPr>
          </w:p>
        </w:tc>
      </w:tr>
      <w:tr w:rsidR="002C4CEC" w14:paraId="76FFC28A" w14:textId="77777777" w:rsidTr="002C4CEC">
        <w:trPr>
          <w:trHeight w:val="300"/>
        </w:trPr>
        <w:tc>
          <w:tcPr>
            <w:tcW w:w="146" w:type="dxa"/>
            <w:noWrap/>
            <w:vAlign w:val="bottom"/>
            <w:hideMark/>
          </w:tcPr>
          <w:p w14:paraId="15B0208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20DD6783"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68D8DF75"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 </w:t>
            </w:r>
          </w:p>
        </w:tc>
        <w:tc>
          <w:tcPr>
            <w:tcW w:w="426" w:type="dxa"/>
            <w:noWrap/>
            <w:vAlign w:val="bottom"/>
            <w:hideMark/>
          </w:tcPr>
          <w:p w14:paraId="630187A9"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4CBE3769"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386088E4"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6A70732F" w14:textId="77777777" w:rsidR="002C4CEC" w:rsidRDefault="002C4CEC">
            <w:pPr>
              <w:spacing w:line="256" w:lineRule="auto"/>
              <w:rPr>
                <w:sz w:val="20"/>
                <w:szCs w:val="20"/>
                <w:lang w:val="nl-NL" w:eastAsia="nl-NL"/>
              </w:rPr>
            </w:pPr>
          </w:p>
        </w:tc>
      </w:tr>
      <w:tr w:rsidR="002C4CEC" w14:paraId="66682836" w14:textId="77777777" w:rsidTr="002C4CEC">
        <w:trPr>
          <w:trHeight w:val="300"/>
        </w:trPr>
        <w:tc>
          <w:tcPr>
            <w:tcW w:w="146" w:type="dxa"/>
            <w:noWrap/>
            <w:vAlign w:val="bottom"/>
            <w:hideMark/>
          </w:tcPr>
          <w:p w14:paraId="4CD71A9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3253494"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55F0467" w14:textId="77777777" w:rsidR="002C4CEC" w:rsidRDefault="002C4CEC">
            <w:pPr>
              <w:spacing w:line="240" w:lineRule="auto"/>
              <w:rPr>
                <w:rFonts w:eastAsia="Times New Roman" w:cs="Calibri"/>
                <w:b/>
                <w:bCs/>
                <w:i/>
                <w:iCs/>
                <w:color w:val="000000"/>
                <w:sz w:val="16"/>
                <w:szCs w:val="16"/>
                <w:lang w:val="nl-NL" w:eastAsia="nl-NL"/>
              </w:rPr>
            </w:pPr>
            <w:r>
              <w:rPr>
                <w:rFonts w:eastAsia="Times New Roman" w:cs="Calibri"/>
                <w:b/>
                <w:bCs/>
                <w:i/>
                <w:iCs/>
                <w:color w:val="000000"/>
                <w:sz w:val="16"/>
                <w:szCs w:val="16"/>
                <w:lang w:val="nl-NL" w:eastAsia="nl-NL"/>
              </w:rPr>
              <w:t> </w:t>
            </w:r>
          </w:p>
        </w:tc>
        <w:tc>
          <w:tcPr>
            <w:tcW w:w="426" w:type="dxa"/>
            <w:noWrap/>
            <w:vAlign w:val="bottom"/>
            <w:hideMark/>
          </w:tcPr>
          <w:p w14:paraId="5938E052" w14:textId="77777777" w:rsidR="002C4CEC" w:rsidRDefault="002C4CEC">
            <w:pPr>
              <w:rPr>
                <w:rFonts w:eastAsia="Times New Roman" w:cs="Calibri"/>
                <w:b/>
                <w:bCs/>
                <w:i/>
                <w:iCs/>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7602A232"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w:t>
            </w:r>
          </w:p>
        </w:tc>
        <w:tc>
          <w:tcPr>
            <w:tcW w:w="284" w:type="dxa"/>
            <w:noWrap/>
            <w:vAlign w:val="bottom"/>
            <w:hideMark/>
          </w:tcPr>
          <w:p w14:paraId="5E155465" w14:textId="77777777" w:rsidR="002C4CEC" w:rsidRDefault="002C4CEC">
            <w:pPr>
              <w:rPr>
                <w:rFonts w:eastAsia="Times New Roman" w:cs="Calibri"/>
                <w:b/>
                <w:bCs/>
                <w:color w:val="000000"/>
                <w:sz w:val="16"/>
                <w:szCs w:val="16"/>
                <w:lang w:val="nl-NL" w:eastAsia="nl-NL"/>
              </w:rPr>
            </w:pPr>
          </w:p>
        </w:tc>
        <w:tc>
          <w:tcPr>
            <w:tcW w:w="3543" w:type="dxa"/>
            <w:noWrap/>
            <w:vAlign w:val="bottom"/>
            <w:hideMark/>
          </w:tcPr>
          <w:p w14:paraId="735386D2" w14:textId="77777777" w:rsidR="002C4CEC" w:rsidRDefault="002C4CEC">
            <w:pPr>
              <w:spacing w:line="256" w:lineRule="auto"/>
              <w:rPr>
                <w:sz w:val="20"/>
                <w:szCs w:val="20"/>
                <w:lang w:val="nl-NL" w:eastAsia="nl-NL"/>
              </w:rPr>
            </w:pPr>
          </w:p>
        </w:tc>
      </w:tr>
      <w:tr w:rsidR="002C4CEC" w14:paraId="204B48DD" w14:textId="77777777" w:rsidTr="002C4CEC">
        <w:trPr>
          <w:trHeight w:val="300"/>
        </w:trPr>
        <w:tc>
          <w:tcPr>
            <w:tcW w:w="146" w:type="dxa"/>
            <w:noWrap/>
            <w:vAlign w:val="bottom"/>
            <w:hideMark/>
          </w:tcPr>
          <w:p w14:paraId="44DB9E9F"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38610F08"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7E8A7481"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noWrap/>
            <w:vAlign w:val="bottom"/>
            <w:hideMark/>
          </w:tcPr>
          <w:p w14:paraId="20A46776" w14:textId="77777777" w:rsidR="002C4CEC" w:rsidRDefault="002C4CEC">
            <w:pPr>
              <w:rPr>
                <w:rFonts w:eastAsia="Times New Roman" w:cs="Calibri"/>
                <w:color w:val="000000"/>
                <w:sz w:val="16"/>
                <w:szCs w:val="16"/>
                <w:lang w:val="nl-NL" w:eastAsia="nl-NL"/>
              </w:rPr>
            </w:pPr>
          </w:p>
        </w:tc>
        <w:tc>
          <w:tcPr>
            <w:tcW w:w="2551" w:type="dxa"/>
            <w:tcBorders>
              <w:top w:val="nil"/>
              <w:left w:val="single" w:sz="4" w:space="0" w:color="auto"/>
              <w:bottom w:val="nil"/>
              <w:right w:val="single" w:sz="4" w:space="0" w:color="auto"/>
            </w:tcBorders>
            <w:noWrap/>
            <w:vAlign w:val="bottom"/>
            <w:hideMark/>
          </w:tcPr>
          <w:p w14:paraId="5E21D13D"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5264F3EA"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05EE4149" w14:textId="77777777" w:rsidR="002C4CEC" w:rsidRDefault="002C4CEC">
            <w:pPr>
              <w:spacing w:line="256" w:lineRule="auto"/>
              <w:rPr>
                <w:sz w:val="20"/>
                <w:szCs w:val="20"/>
                <w:lang w:val="nl-NL" w:eastAsia="nl-NL"/>
              </w:rPr>
            </w:pPr>
          </w:p>
        </w:tc>
      </w:tr>
      <w:tr w:rsidR="002C4CEC" w14:paraId="26D953DA" w14:textId="77777777" w:rsidTr="002C4CEC">
        <w:trPr>
          <w:trHeight w:val="300"/>
        </w:trPr>
        <w:tc>
          <w:tcPr>
            <w:tcW w:w="146" w:type="dxa"/>
            <w:noWrap/>
            <w:vAlign w:val="bottom"/>
            <w:hideMark/>
          </w:tcPr>
          <w:p w14:paraId="03371ABC"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nil"/>
              <w:right w:val="nil"/>
            </w:tcBorders>
            <w:noWrap/>
            <w:vAlign w:val="bottom"/>
            <w:hideMark/>
          </w:tcPr>
          <w:p w14:paraId="7409469B"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nil"/>
              <w:right w:val="single" w:sz="4" w:space="0" w:color="auto"/>
            </w:tcBorders>
            <w:noWrap/>
            <w:vAlign w:val="bottom"/>
            <w:hideMark/>
          </w:tcPr>
          <w:p w14:paraId="22E69DE0"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Totaal staat van ontleding (Subtotaal A + B + C):</w:t>
            </w:r>
          </w:p>
        </w:tc>
        <w:tc>
          <w:tcPr>
            <w:tcW w:w="426" w:type="dxa"/>
            <w:noWrap/>
            <w:vAlign w:val="bottom"/>
            <w:hideMark/>
          </w:tcPr>
          <w:p w14:paraId="044364A2" w14:textId="77777777" w:rsidR="002C4CEC" w:rsidRDefault="002C4CEC">
            <w:pPr>
              <w:rPr>
                <w:rFonts w:eastAsia="Times New Roman" w:cs="Calibri"/>
                <w:b/>
                <w:bCs/>
                <w:color w:val="000000"/>
                <w:sz w:val="16"/>
                <w:szCs w:val="16"/>
                <w:lang w:val="nl-NL" w:eastAsia="nl-NL"/>
              </w:rPr>
            </w:pPr>
          </w:p>
        </w:tc>
        <w:tc>
          <w:tcPr>
            <w:tcW w:w="2551" w:type="dxa"/>
            <w:tcBorders>
              <w:top w:val="single" w:sz="4" w:space="0" w:color="auto"/>
              <w:left w:val="single" w:sz="4" w:space="0" w:color="auto"/>
              <w:bottom w:val="single" w:sz="4" w:space="0" w:color="auto"/>
              <w:right w:val="single" w:sz="4" w:space="0" w:color="auto"/>
            </w:tcBorders>
            <w:shd w:val="clear" w:color="auto" w:fill="B8CCE4"/>
            <w:noWrap/>
            <w:vAlign w:val="bottom"/>
            <w:hideMark/>
          </w:tcPr>
          <w:p w14:paraId="28784E8E"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xml:space="preserve"> €                         -   </w:t>
            </w:r>
          </w:p>
        </w:tc>
        <w:tc>
          <w:tcPr>
            <w:tcW w:w="284" w:type="dxa"/>
            <w:noWrap/>
            <w:vAlign w:val="bottom"/>
            <w:hideMark/>
          </w:tcPr>
          <w:p w14:paraId="2A6A5DCD" w14:textId="77777777" w:rsidR="002C4CEC" w:rsidRDefault="002C4CEC">
            <w:pPr>
              <w:rPr>
                <w:rFonts w:eastAsia="Times New Roman" w:cs="Calibri"/>
                <w:b/>
                <w:bCs/>
                <w:color w:val="000000"/>
                <w:sz w:val="16"/>
                <w:szCs w:val="16"/>
                <w:lang w:val="nl-NL" w:eastAsia="nl-NL"/>
              </w:rPr>
            </w:pPr>
          </w:p>
        </w:tc>
        <w:tc>
          <w:tcPr>
            <w:tcW w:w="3543" w:type="dxa"/>
            <w:noWrap/>
            <w:vAlign w:val="bottom"/>
            <w:hideMark/>
          </w:tcPr>
          <w:p w14:paraId="4D9D4E80" w14:textId="77777777" w:rsidR="002C4CEC" w:rsidRDefault="002C4CEC">
            <w:pPr>
              <w:spacing w:line="256" w:lineRule="auto"/>
              <w:rPr>
                <w:sz w:val="20"/>
                <w:szCs w:val="20"/>
                <w:lang w:val="nl-NL" w:eastAsia="nl-NL"/>
              </w:rPr>
            </w:pPr>
          </w:p>
        </w:tc>
      </w:tr>
      <w:tr w:rsidR="002C4CEC" w14:paraId="0F302F5B" w14:textId="77777777" w:rsidTr="00447502">
        <w:trPr>
          <w:trHeight w:val="132"/>
        </w:trPr>
        <w:tc>
          <w:tcPr>
            <w:tcW w:w="146" w:type="dxa"/>
            <w:noWrap/>
            <w:vAlign w:val="bottom"/>
            <w:hideMark/>
          </w:tcPr>
          <w:p w14:paraId="7A729361" w14:textId="77777777" w:rsidR="002C4CEC" w:rsidRDefault="002C4CEC">
            <w:pPr>
              <w:spacing w:line="256" w:lineRule="auto"/>
              <w:rPr>
                <w:sz w:val="20"/>
                <w:szCs w:val="20"/>
                <w:lang w:val="nl-NL" w:eastAsia="nl-NL"/>
              </w:rPr>
            </w:pPr>
          </w:p>
        </w:tc>
        <w:tc>
          <w:tcPr>
            <w:tcW w:w="197" w:type="dxa"/>
            <w:gridSpan w:val="2"/>
            <w:tcBorders>
              <w:top w:val="nil"/>
              <w:left w:val="single" w:sz="4" w:space="0" w:color="auto"/>
              <w:bottom w:val="single" w:sz="4" w:space="0" w:color="auto"/>
              <w:right w:val="nil"/>
            </w:tcBorders>
            <w:noWrap/>
            <w:vAlign w:val="bottom"/>
            <w:hideMark/>
          </w:tcPr>
          <w:p w14:paraId="188CF17E"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5894" w:type="dxa"/>
            <w:tcBorders>
              <w:top w:val="nil"/>
              <w:left w:val="nil"/>
              <w:bottom w:val="single" w:sz="4" w:space="0" w:color="auto"/>
              <w:right w:val="single" w:sz="4" w:space="0" w:color="auto"/>
            </w:tcBorders>
            <w:noWrap/>
            <w:vAlign w:val="bottom"/>
            <w:hideMark/>
          </w:tcPr>
          <w:p w14:paraId="72192EFC"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426" w:type="dxa"/>
            <w:tcBorders>
              <w:top w:val="nil"/>
              <w:left w:val="nil"/>
              <w:bottom w:val="single" w:sz="4" w:space="0" w:color="auto"/>
              <w:right w:val="nil"/>
            </w:tcBorders>
            <w:noWrap/>
            <w:vAlign w:val="bottom"/>
            <w:hideMark/>
          </w:tcPr>
          <w:p w14:paraId="4B2C6CF0" w14:textId="77777777" w:rsidR="002C4CEC" w:rsidRDefault="002C4CEC">
            <w:pPr>
              <w:spacing w:line="240" w:lineRule="auto"/>
              <w:rPr>
                <w:rFonts w:eastAsia="Times New Roman" w:cs="Calibri"/>
                <w:b/>
                <w:bCs/>
                <w:color w:val="000000"/>
                <w:sz w:val="16"/>
                <w:szCs w:val="16"/>
                <w:lang w:val="nl-NL" w:eastAsia="nl-NL"/>
              </w:rPr>
            </w:pPr>
            <w:r>
              <w:rPr>
                <w:rFonts w:eastAsia="Times New Roman" w:cs="Calibri"/>
                <w:b/>
                <w:bCs/>
                <w:color w:val="000000"/>
                <w:sz w:val="16"/>
                <w:szCs w:val="16"/>
                <w:lang w:val="nl-NL" w:eastAsia="nl-NL"/>
              </w:rPr>
              <w:t> </w:t>
            </w:r>
          </w:p>
        </w:tc>
        <w:tc>
          <w:tcPr>
            <w:tcW w:w="2551" w:type="dxa"/>
            <w:tcBorders>
              <w:top w:val="nil"/>
              <w:left w:val="nil"/>
              <w:bottom w:val="single" w:sz="4" w:space="0" w:color="auto"/>
              <w:right w:val="single" w:sz="4" w:space="0" w:color="auto"/>
            </w:tcBorders>
            <w:noWrap/>
            <w:vAlign w:val="bottom"/>
            <w:hideMark/>
          </w:tcPr>
          <w:p w14:paraId="025C028A" w14:textId="77777777" w:rsidR="002C4CEC" w:rsidRDefault="002C4CEC">
            <w:pPr>
              <w:spacing w:line="240" w:lineRule="auto"/>
              <w:rPr>
                <w:rFonts w:eastAsia="Times New Roman" w:cs="Calibri"/>
                <w:color w:val="000000"/>
                <w:sz w:val="16"/>
                <w:szCs w:val="16"/>
                <w:lang w:val="nl-NL" w:eastAsia="nl-NL"/>
              </w:rPr>
            </w:pPr>
            <w:r>
              <w:rPr>
                <w:rFonts w:eastAsia="Times New Roman" w:cs="Calibri"/>
                <w:color w:val="000000"/>
                <w:sz w:val="16"/>
                <w:szCs w:val="16"/>
                <w:lang w:val="nl-NL" w:eastAsia="nl-NL"/>
              </w:rPr>
              <w:t> </w:t>
            </w:r>
          </w:p>
        </w:tc>
        <w:tc>
          <w:tcPr>
            <w:tcW w:w="284" w:type="dxa"/>
            <w:noWrap/>
            <w:vAlign w:val="bottom"/>
            <w:hideMark/>
          </w:tcPr>
          <w:p w14:paraId="1EDA2953" w14:textId="77777777" w:rsidR="002C4CEC" w:rsidRDefault="002C4CEC">
            <w:pPr>
              <w:rPr>
                <w:rFonts w:eastAsia="Times New Roman" w:cs="Calibri"/>
                <w:color w:val="000000"/>
                <w:sz w:val="16"/>
                <w:szCs w:val="16"/>
                <w:lang w:val="nl-NL" w:eastAsia="nl-NL"/>
              </w:rPr>
            </w:pPr>
          </w:p>
        </w:tc>
        <w:tc>
          <w:tcPr>
            <w:tcW w:w="3543" w:type="dxa"/>
            <w:noWrap/>
            <w:vAlign w:val="bottom"/>
            <w:hideMark/>
          </w:tcPr>
          <w:p w14:paraId="327009AE" w14:textId="77777777" w:rsidR="002C4CEC" w:rsidRDefault="002C4CEC">
            <w:pPr>
              <w:spacing w:line="256" w:lineRule="auto"/>
              <w:rPr>
                <w:sz w:val="20"/>
                <w:szCs w:val="20"/>
                <w:lang w:val="nl-NL" w:eastAsia="nl-NL"/>
              </w:rPr>
            </w:pPr>
          </w:p>
        </w:tc>
      </w:tr>
    </w:tbl>
    <w:p w14:paraId="642AEC67" w14:textId="77777777" w:rsidR="003F5EB0" w:rsidRPr="002C4CEC" w:rsidRDefault="003F5EB0" w:rsidP="00447502"/>
    <w:sectPr w:rsidR="003F5EB0" w:rsidRPr="002C4CEC" w:rsidSect="002C4CEC">
      <w:headerReference w:type="even" r:id="rId12"/>
      <w:headerReference w:type="default" r:id="rId13"/>
      <w:footerReference w:type="even" r:id="rId14"/>
      <w:footerReference w:type="default" r:id="rId15"/>
      <w:headerReference w:type="first" r:id="rId16"/>
      <w:footerReference w:type="first" r:id="rId17"/>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AEC6A" w14:textId="77777777" w:rsidR="00B71A0C" w:rsidRDefault="00B71A0C" w:rsidP="0088501B">
      <w:r>
        <w:separator/>
      </w:r>
    </w:p>
  </w:endnote>
  <w:endnote w:type="continuationSeparator" w:id="0">
    <w:p w14:paraId="642AEC6B" w14:textId="77777777" w:rsidR="00B71A0C" w:rsidRDefault="00B71A0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E7000EFF" w:usb1="5200FDFF" w:usb2="0A242021" w:usb3="00000000" w:csb0="000001BF"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EC70"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EC71"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EC73"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AEC68" w14:textId="77777777" w:rsidR="00B71A0C" w:rsidRDefault="00B71A0C" w:rsidP="0088501B">
      <w:r>
        <w:separator/>
      </w:r>
    </w:p>
  </w:footnote>
  <w:footnote w:type="continuationSeparator" w:id="0">
    <w:p w14:paraId="642AEC69" w14:textId="77777777" w:rsidR="00B71A0C" w:rsidRDefault="00B71A0C"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EC6E"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EC6F"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EC72"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9"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0"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2"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1418"/>
        </w:tabs>
        <w:ind w:left="1418"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418"/>
        </w:tabs>
        <w:ind w:left="1418" w:hanging="1134"/>
      </w:pPr>
      <w:rPr>
        <w:rFonts w:cs="Times New Roman" w:hint="default"/>
      </w:rPr>
    </w:lvl>
    <w:lvl w:ilvl="2">
      <w:start w:val="1"/>
      <w:numFmt w:val="decimal"/>
      <w:pStyle w:val="BijlageGenummerdSubparagraaf"/>
      <w:lvlText w:val="%1.%2.%3"/>
      <w:lvlJc w:val="left"/>
      <w:pPr>
        <w:tabs>
          <w:tab w:val="num" w:pos="1418"/>
        </w:tabs>
        <w:ind w:left="1418" w:hanging="1134"/>
      </w:pPr>
      <w:rPr>
        <w:rFonts w:ascii="Verdana" w:hAnsi="Verdana" w:cs="Times New Roman" w:hint="default"/>
        <w:b w:val="0"/>
        <w:i/>
        <w:sz w:val="18"/>
      </w:rPr>
    </w:lvl>
    <w:lvl w:ilvl="3">
      <w:start w:val="1"/>
      <w:numFmt w:val="decimal"/>
      <w:lvlText w:val="%4."/>
      <w:lvlJc w:val="left"/>
      <w:pPr>
        <w:tabs>
          <w:tab w:val="num" w:pos="1418"/>
        </w:tabs>
        <w:ind w:left="1418" w:hanging="1134"/>
      </w:pPr>
      <w:rPr>
        <w:rFonts w:cs="Times New Roman" w:hint="default"/>
      </w:rPr>
    </w:lvl>
    <w:lvl w:ilvl="4">
      <w:start w:val="1"/>
      <w:numFmt w:val="lowerLetter"/>
      <w:lvlText w:val="%5."/>
      <w:lvlJc w:val="left"/>
      <w:pPr>
        <w:tabs>
          <w:tab w:val="num" w:pos="1418"/>
        </w:tabs>
        <w:ind w:left="1418" w:hanging="1134"/>
      </w:pPr>
      <w:rPr>
        <w:rFonts w:cs="Times New Roman" w:hint="default"/>
      </w:rPr>
    </w:lvl>
    <w:lvl w:ilvl="5">
      <w:start w:val="1"/>
      <w:numFmt w:val="lowerRoman"/>
      <w:lvlText w:val="%6."/>
      <w:lvlJc w:val="right"/>
      <w:pPr>
        <w:tabs>
          <w:tab w:val="num" w:pos="1418"/>
        </w:tabs>
        <w:ind w:left="1418" w:hanging="1134"/>
      </w:pPr>
      <w:rPr>
        <w:rFonts w:cs="Times New Roman" w:hint="default"/>
      </w:rPr>
    </w:lvl>
    <w:lvl w:ilvl="6">
      <w:start w:val="1"/>
      <w:numFmt w:val="decimal"/>
      <w:lvlText w:val="%7."/>
      <w:lvlJc w:val="left"/>
      <w:pPr>
        <w:tabs>
          <w:tab w:val="num" w:pos="1418"/>
        </w:tabs>
        <w:ind w:left="1418" w:hanging="1134"/>
      </w:pPr>
      <w:rPr>
        <w:rFonts w:cs="Times New Roman" w:hint="default"/>
      </w:rPr>
    </w:lvl>
    <w:lvl w:ilvl="7">
      <w:start w:val="1"/>
      <w:numFmt w:val="lowerLetter"/>
      <w:lvlText w:val="%8."/>
      <w:lvlJc w:val="left"/>
      <w:pPr>
        <w:tabs>
          <w:tab w:val="num" w:pos="1418"/>
        </w:tabs>
        <w:ind w:left="1418" w:hanging="1134"/>
      </w:pPr>
      <w:rPr>
        <w:rFonts w:cs="Times New Roman" w:hint="default"/>
      </w:rPr>
    </w:lvl>
    <w:lvl w:ilvl="8">
      <w:start w:val="1"/>
      <w:numFmt w:val="lowerRoman"/>
      <w:lvlText w:val="%9."/>
      <w:lvlJc w:val="right"/>
      <w:pPr>
        <w:tabs>
          <w:tab w:val="num" w:pos="1418"/>
        </w:tabs>
        <w:ind w:left="1418" w:hanging="1134"/>
      </w:pPr>
      <w:rPr>
        <w:rFonts w:cs="Times New Roman" w:hint="default"/>
      </w:rPr>
    </w:lvl>
  </w:abstractNum>
  <w:abstractNum w:abstractNumId="15"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8"/>
  </w:num>
  <w:num w:numId="3">
    <w:abstractNumId w:val="18"/>
  </w:num>
  <w:num w:numId="4">
    <w:abstractNumId w:val="17"/>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21"/>
  </w:num>
  <w:num w:numId="13">
    <w:abstractNumId w:val="26"/>
  </w:num>
  <w:num w:numId="14">
    <w:abstractNumId w:val="10"/>
  </w:num>
  <w:num w:numId="15">
    <w:abstractNumId w:val="19"/>
  </w:num>
  <w:num w:numId="16">
    <w:abstractNumId w:val="25"/>
  </w:num>
  <w:num w:numId="17">
    <w:abstractNumId w:val="7"/>
  </w:num>
  <w:num w:numId="18">
    <w:abstractNumId w:val="27"/>
  </w:num>
  <w:num w:numId="19">
    <w:abstractNumId w:val="24"/>
  </w:num>
  <w:num w:numId="20">
    <w:abstractNumId w:val="16"/>
  </w:num>
  <w:num w:numId="21">
    <w:abstractNumId w:val="14"/>
  </w:num>
  <w:num w:numId="22">
    <w:abstractNumId w:val="23"/>
  </w:num>
  <w:num w:numId="23">
    <w:abstractNumId w:val="13"/>
  </w:num>
  <w:num w:numId="24">
    <w:abstractNumId w:val="22"/>
  </w:num>
  <w:num w:numId="25">
    <w:abstractNumId w:val="20"/>
  </w:num>
  <w:num w:numId="26">
    <w:abstractNumId w:val="12"/>
  </w:num>
  <w:num w:numId="27">
    <w:abstractNumId w:val="11"/>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A0C"/>
    <w:rsid w:val="00043163"/>
    <w:rsid w:val="00056D70"/>
    <w:rsid w:val="000B3F94"/>
    <w:rsid w:val="000E1F3B"/>
    <w:rsid w:val="00103C86"/>
    <w:rsid w:val="00173156"/>
    <w:rsid w:val="001D6F03"/>
    <w:rsid w:val="002A6578"/>
    <w:rsid w:val="002B1092"/>
    <w:rsid w:val="002C4CEC"/>
    <w:rsid w:val="002E0FD2"/>
    <w:rsid w:val="0038549E"/>
    <w:rsid w:val="003C4BF2"/>
    <w:rsid w:val="003D51FB"/>
    <w:rsid w:val="003F5EB0"/>
    <w:rsid w:val="003F6EDB"/>
    <w:rsid w:val="0040142D"/>
    <w:rsid w:val="0040571B"/>
    <w:rsid w:val="00447502"/>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0AEB"/>
    <w:rsid w:val="00A863E9"/>
    <w:rsid w:val="00B022C4"/>
    <w:rsid w:val="00B559E9"/>
    <w:rsid w:val="00B71A0C"/>
    <w:rsid w:val="00B72222"/>
    <w:rsid w:val="00B80650"/>
    <w:rsid w:val="00BF41FD"/>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DF37"/>
  <w15:chartTrackingRefBased/>
  <w15:docId w15:val="{FE22154E-D12B-4E53-9C25-0DE95F8B7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16"/>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B71A0C"/>
    <w:pPr>
      <w:spacing w:line="240" w:lineRule="atLeast"/>
    </w:pPr>
    <w:rPr>
      <w:rFonts w:ascii="Verdana" w:hAnsi="Verdana" w:cs="Lohit Hindi"/>
      <w:lang w:val="en-US"/>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B71A0C"/>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uiPriority w:val="99"/>
    <w:qFormat/>
    <w:rsid w:val="00B71A0C"/>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uiPriority w:val="99"/>
    <w:qFormat/>
    <w:rsid w:val="00B71A0C"/>
    <w:pPr>
      <w:tabs>
        <w:tab w:val="num" w:pos="1440"/>
      </w:tabs>
      <w:spacing w:before="240" w:after="60"/>
      <w:ind w:left="1440" w:hanging="1440"/>
      <w:outlineLvl w:val="7"/>
    </w:pPr>
    <w:rPr>
      <w:rFonts w:ascii="Times New Roman" w:hAnsi="Times New Roman"/>
      <w:i/>
      <w:iCs/>
      <w:sz w:val="24"/>
    </w:rPr>
  </w:style>
  <w:style w:type="paragraph" w:styleId="Kop9">
    <w:name w:val="heading 9"/>
    <w:aliases w:val="Reference Appendix,Tabelkop 1"/>
    <w:basedOn w:val="Standaard"/>
    <w:next w:val="Standaard"/>
    <w:link w:val="Kop9Char"/>
    <w:uiPriority w:val="99"/>
    <w:qFormat/>
    <w:rsid w:val="00B71A0C"/>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rPr>
      <w:rFonts w:ascii="Verdana" w:hAnsi="Verdana" w:cs="Lohit Hindi"/>
      <w:lang w:val="en-US"/>
    </w:rPr>
  </w:style>
  <w:style w:type="character" w:customStyle="1" w:styleId="LijstmetopsommingstekensChar">
    <w:name w:val="Lijst met opsommingstekens Char"/>
    <w:basedOn w:val="LijstalineaChar"/>
    <w:link w:val="Lijstmetopsommingstekens"/>
    <w:uiPriority w:val="10"/>
    <w:rsid w:val="002E0FD2"/>
    <w:rPr>
      <w:rFonts w:ascii="Verdana" w:hAnsi="Verdana" w:cs="Lohit Hindi"/>
      <w:lang w:val="en-US"/>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99"/>
    <w:qFormat/>
    <w:rsid w:val="00ED7AB9"/>
    <w:rPr>
      <w:b/>
      <w:bCs/>
    </w:rPr>
  </w:style>
  <w:style w:type="character" w:styleId="Intensievebenadrukking">
    <w:name w:val="Intense Emphasis"/>
    <w:basedOn w:val="Standaardalinea-lettertype"/>
    <w:uiPriority w:val="21"/>
    <w:qFormat/>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qFormat/>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qFormat/>
    <w:rsid w:val="00ED7AB9"/>
    <w:rPr>
      <w:b/>
      <w:bCs/>
      <w:smallCaps/>
      <w:spacing w:val="5"/>
    </w:rPr>
  </w:style>
  <w:style w:type="paragraph" w:customStyle="1" w:styleId="Lijstalinea1">
    <w:name w:val="Lijstalinea1"/>
    <w:basedOn w:val="Standaard"/>
    <w:uiPriority w:val="99"/>
    <w:semiHidden/>
    <w:rsid w:val="00CA55CC"/>
    <w:pPr>
      <w:numPr>
        <w:numId w:val="4"/>
      </w:numPr>
    </w:pPr>
  </w:style>
  <w:style w:type="character" w:customStyle="1" w:styleId="Kop6Char">
    <w:name w:val="Kop 6 Char"/>
    <w:aliases w:val="Tussenkop 2 Char"/>
    <w:basedOn w:val="Standaardalinea-lettertype"/>
    <w:link w:val="Kop6"/>
    <w:rsid w:val="00B71A0C"/>
    <w:rPr>
      <w:rFonts w:ascii="Times New Roman" w:hAnsi="Times New Roman" w:cs="Lohit Hindi"/>
      <w:b/>
      <w:bCs/>
      <w:sz w:val="22"/>
      <w:szCs w:val="22"/>
      <w:lang w:val="en-US"/>
    </w:rPr>
  </w:style>
  <w:style w:type="character" w:customStyle="1" w:styleId="Kop7Char">
    <w:name w:val="Kop 7 Char"/>
    <w:aliases w:val="Tussenkop 3 Char"/>
    <w:basedOn w:val="Standaardalinea-lettertype"/>
    <w:link w:val="Kop7"/>
    <w:uiPriority w:val="99"/>
    <w:rsid w:val="00B71A0C"/>
    <w:rPr>
      <w:rFonts w:ascii="Times New Roman" w:hAnsi="Times New Roman" w:cs="Lohit Hindi"/>
      <w:sz w:val="24"/>
      <w:lang w:val="en-US"/>
    </w:rPr>
  </w:style>
  <w:style w:type="character" w:customStyle="1" w:styleId="Kop8Char">
    <w:name w:val="Kop 8 Char"/>
    <w:aliases w:val="Tussenkop 4 Char"/>
    <w:basedOn w:val="Standaardalinea-lettertype"/>
    <w:link w:val="Kop8"/>
    <w:uiPriority w:val="99"/>
    <w:rsid w:val="00B71A0C"/>
    <w:rPr>
      <w:rFonts w:ascii="Times New Roman" w:hAnsi="Times New Roman" w:cs="Lohit Hindi"/>
      <w:i/>
      <w:iCs/>
      <w:sz w:val="24"/>
      <w:lang w:val="en-US"/>
    </w:rPr>
  </w:style>
  <w:style w:type="character" w:customStyle="1" w:styleId="Kop9Char">
    <w:name w:val="Kop 9 Char"/>
    <w:aliases w:val="Reference Appendix Char,Tabelkop 1 Char"/>
    <w:basedOn w:val="Standaardalinea-lettertype"/>
    <w:link w:val="Kop9"/>
    <w:uiPriority w:val="99"/>
    <w:rsid w:val="00B71A0C"/>
    <w:rPr>
      <w:rFonts w:ascii="Arial" w:hAnsi="Arial" w:cs="Arial"/>
      <w:sz w:val="22"/>
      <w:szCs w:val="22"/>
      <w:lang w:val="en-US"/>
    </w:rPr>
  </w:style>
  <w:style w:type="paragraph" w:customStyle="1" w:styleId="Huisstijl-Titelcolofon">
    <w:name w:val="Huisstijl - Titelcolofon"/>
    <w:basedOn w:val="Huisstijl-Titelinleiding"/>
    <w:uiPriority w:val="99"/>
    <w:semiHidden/>
    <w:rsid w:val="00B71A0C"/>
    <w:rPr>
      <w:noProof/>
    </w:rPr>
  </w:style>
  <w:style w:type="paragraph" w:customStyle="1" w:styleId="Textbody">
    <w:name w:val="Text body"/>
    <w:basedOn w:val="Standaard"/>
    <w:uiPriority w:val="99"/>
    <w:rsid w:val="00B71A0C"/>
    <w:pPr>
      <w:spacing w:after="120"/>
    </w:pPr>
  </w:style>
  <w:style w:type="paragraph" w:styleId="Lijst">
    <w:name w:val="List"/>
    <w:basedOn w:val="Textbody"/>
    <w:uiPriority w:val="99"/>
    <w:semiHidden/>
    <w:rsid w:val="00B71A0C"/>
  </w:style>
  <w:style w:type="paragraph" w:customStyle="1" w:styleId="Caption1">
    <w:name w:val="Caption1"/>
    <w:basedOn w:val="Standaard"/>
    <w:uiPriority w:val="99"/>
    <w:semiHidden/>
    <w:rsid w:val="00B71A0C"/>
    <w:pPr>
      <w:suppressLineNumbers/>
      <w:spacing w:before="120" w:after="120"/>
    </w:pPr>
    <w:rPr>
      <w:i/>
      <w:iCs/>
      <w:sz w:val="24"/>
    </w:rPr>
  </w:style>
  <w:style w:type="paragraph" w:customStyle="1" w:styleId="Index">
    <w:name w:val="Index"/>
    <w:basedOn w:val="Standaard"/>
    <w:uiPriority w:val="99"/>
    <w:semiHidden/>
    <w:rsid w:val="00B71A0C"/>
    <w:pPr>
      <w:suppressLineNumbers/>
    </w:pPr>
  </w:style>
  <w:style w:type="paragraph" w:customStyle="1" w:styleId="Huisstijl-Titelinhoud">
    <w:name w:val="Huisstijl - Titelinhoud"/>
    <w:basedOn w:val="Huisstijl-Titelinleiding"/>
    <w:uiPriority w:val="99"/>
    <w:semiHidden/>
    <w:rsid w:val="00B71A0C"/>
    <w:rPr>
      <w:noProof/>
    </w:rPr>
  </w:style>
  <w:style w:type="paragraph" w:customStyle="1" w:styleId="ContentsHeading">
    <w:name w:val="Contents Heading"/>
    <w:basedOn w:val="Standaard"/>
    <w:uiPriority w:val="99"/>
    <w:semiHidden/>
    <w:rsid w:val="00B71A0C"/>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71A0C"/>
    <w:pPr>
      <w:tabs>
        <w:tab w:val="right" w:leader="dot" w:pos="9637"/>
      </w:tabs>
      <w:spacing w:before="170"/>
    </w:pPr>
    <w:rPr>
      <w:sz w:val="26"/>
    </w:rPr>
  </w:style>
  <w:style w:type="paragraph" w:customStyle="1" w:styleId="Contents2">
    <w:name w:val="Contents 2"/>
    <w:basedOn w:val="Index"/>
    <w:uiPriority w:val="99"/>
    <w:semiHidden/>
    <w:rsid w:val="00B71A0C"/>
    <w:pPr>
      <w:tabs>
        <w:tab w:val="right" w:leader="dot" w:pos="9637"/>
      </w:tabs>
      <w:spacing w:before="57"/>
      <w:ind w:left="283"/>
    </w:pPr>
  </w:style>
  <w:style w:type="paragraph" w:customStyle="1" w:styleId="Contents3">
    <w:name w:val="Contents 3"/>
    <w:basedOn w:val="Index"/>
    <w:uiPriority w:val="99"/>
    <w:semiHidden/>
    <w:rsid w:val="00B71A0C"/>
    <w:pPr>
      <w:tabs>
        <w:tab w:val="right" w:leader="dot" w:pos="9921"/>
      </w:tabs>
      <w:ind w:left="850"/>
    </w:pPr>
  </w:style>
  <w:style w:type="paragraph" w:customStyle="1" w:styleId="TableContents">
    <w:name w:val="Table Contents"/>
    <w:basedOn w:val="Standaard"/>
    <w:uiPriority w:val="99"/>
    <w:semiHidden/>
    <w:rsid w:val="00B71A0C"/>
    <w:pPr>
      <w:suppressLineNumbers/>
    </w:pPr>
  </w:style>
  <w:style w:type="paragraph" w:customStyle="1" w:styleId="Huisstijl-Slotzin">
    <w:name w:val="Huisstijl - Slotzin"/>
    <w:basedOn w:val="Standaard"/>
    <w:next w:val="Standaard"/>
    <w:uiPriority w:val="99"/>
    <w:semiHidden/>
    <w:rsid w:val="00B71A0C"/>
    <w:pPr>
      <w:spacing w:before="240"/>
    </w:pPr>
  </w:style>
  <w:style w:type="paragraph" w:customStyle="1" w:styleId="Framecontents">
    <w:name w:val="Frame contents"/>
    <w:basedOn w:val="Textbody"/>
    <w:uiPriority w:val="99"/>
    <w:semiHidden/>
    <w:rsid w:val="00B71A0C"/>
  </w:style>
  <w:style w:type="paragraph" w:customStyle="1" w:styleId="Huisstijl-Paginanummer">
    <w:name w:val="Huisstijl - Paginanummer"/>
    <w:basedOn w:val="Standaard"/>
    <w:uiPriority w:val="99"/>
    <w:rsid w:val="00B71A0C"/>
    <w:pPr>
      <w:spacing w:line="240" w:lineRule="auto"/>
    </w:pPr>
    <w:rPr>
      <w:noProof/>
      <w:sz w:val="13"/>
    </w:rPr>
  </w:style>
  <w:style w:type="character" w:customStyle="1" w:styleId="Placeholder">
    <w:name w:val="Placeholder"/>
    <w:uiPriority w:val="99"/>
    <w:semiHidden/>
    <w:rsid w:val="00B71A0C"/>
    <w:rPr>
      <w:smallCaps/>
      <w:color w:val="008080"/>
      <w:u w:val="dotted"/>
    </w:rPr>
  </w:style>
  <w:style w:type="character" w:customStyle="1" w:styleId="NumberingSymbols">
    <w:name w:val="Numbering Symbols"/>
    <w:uiPriority w:val="99"/>
    <w:semiHidden/>
    <w:rsid w:val="00B71A0C"/>
    <w:rPr>
      <w:rFonts w:ascii="Verdana" w:hAnsi="Verdana"/>
      <w:sz w:val="18"/>
    </w:rPr>
  </w:style>
  <w:style w:type="character" w:customStyle="1" w:styleId="BulletSymbols">
    <w:name w:val="Bullet Symbols"/>
    <w:uiPriority w:val="99"/>
    <w:semiHidden/>
    <w:rsid w:val="00B71A0C"/>
    <w:rPr>
      <w:rFonts w:ascii="Verdana" w:hAnsi="Verdana"/>
      <w:sz w:val="26"/>
    </w:rPr>
  </w:style>
  <w:style w:type="paragraph" w:customStyle="1" w:styleId="Huisstijl-Titel">
    <w:name w:val="Huisstijl - Titel"/>
    <w:basedOn w:val="Standaard"/>
    <w:uiPriority w:val="99"/>
    <w:semiHidden/>
    <w:rsid w:val="00B71A0C"/>
    <w:pPr>
      <w:spacing w:before="60" w:after="320"/>
    </w:pPr>
    <w:rPr>
      <w:b/>
      <w:sz w:val="24"/>
    </w:rPr>
  </w:style>
  <w:style w:type="paragraph" w:customStyle="1" w:styleId="Huisstijl-Titelinleiding">
    <w:name w:val="Huisstijl - Titelinleiding"/>
    <w:basedOn w:val="Standaard"/>
    <w:uiPriority w:val="99"/>
    <w:semiHidden/>
    <w:rsid w:val="00B71A0C"/>
    <w:pPr>
      <w:spacing w:after="740"/>
    </w:pPr>
    <w:rPr>
      <w:sz w:val="24"/>
    </w:rPr>
  </w:style>
  <w:style w:type="paragraph" w:customStyle="1" w:styleId="subtitel">
    <w:name w:val="subtitel"/>
    <w:basedOn w:val="Broodtekst"/>
    <w:next w:val="Broodtekst"/>
    <w:uiPriority w:val="99"/>
    <w:rsid w:val="00B71A0C"/>
  </w:style>
  <w:style w:type="paragraph" w:customStyle="1" w:styleId="Huisstijl-Colofon">
    <w:name w:val="Huisstijl - Colofon"/>
    <w:basedOn w:val="Standaard"/>
    <w:uiPriority w:val="99"/>
    <w:semiHidden/>
    <w:rsid w:val="00B71A0C"/>
  </w:style>
  <w:style w:type="paragraph" w:customStyle="1" w:styleId="Huisstijl-koptekst">
    <w:name w:val="Huisstijl - koptekst"/>
    <w:basedOn w:val="Standaard"/>
    <w:uiPriority w:val="99"/>
    <w:semiHidden/>
    <w:rsid w:val="00B71A0C"/>
    <w:rPr>
      <w:sz w:val="13"/>
    </w:rPr>
  </w:style>
  <w:style w:type="character" w:customStyle="1" w:styleId="Huisstijl-Koptekststatus">
    <w:name w:val="Huisstijl - Koptekst status"/>
    <w:uiPriority w:val="99"/>
    <w:semiHidden/>
    <w:rsid w:val="00B71A0C"/>
    <w:rPr>
      <w:rFonts w:ascii="Verdana" w:hAnsi="Verdana"/>
      <w:caps/>
      <w:sz w:val="13"/>
    </w:rPr>
  </w:style>
  <w:style w:type="paragraph" w:styleId="Inhopg1">
    <w:name w:val="toc 1"/>
    <w:basedOn w:val="Standaard"/>
    <w:next w:val="Standaard"/>
    <w:autoRedefine/>
    <w:uiPriority w:val="39"/>
    <w:rsid w:val="00B71A0C"/>
    <w:pPr>
      <w:tabs>
        <w:tab w:val="left" w:pos="0"/>
        <w:tab w:val="right" w:pos="7655"/>
      </w:tabs>
      <w:spacing w:before="240"/>
      <w:ind w:hanging="1134"/>
    </w:pPr>
    <w:rPr>
      <w:b/>
    </w:rPr>
  </w:style>
  <w:style w:type="character" w:styleId="Hyperlink">
    <w:name w:val="Hyperlink"/>
    <w:basedOn w:val="Standaardalinea-lettertype"/>
    <w:uiPriority w:val="99"/>
    <w:rsid w:val="00B71A0C"/>
    <w:rPr>
      <w:rFonts w:cs="Times New Roman"/>
      <w:color w:val="0000FF"/>
      <w:u w:val="single"/>
    </w:rPr>
  </w:style>
  <w:style w:type="paragraph" w:styleId="Inhopg2">
    <w:name w:val="toc 2"/>
    <w:basedOn w:val="Standaard"/>
    <w:next w:val="Standaard"/>
    <w:autoRedefine/>
    <w:uiPriority w:val="39"/>
    <w:rsid w:val="00B71A0C"/>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B71A0C"/>
    <w:pPr>
      <w:pageBreakBefore/>
      <w:numPr>
        <w:numId w:val="12"/>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B71A0C"/>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B71A0C"/>
    <w:pPr>
      <w:numPr>
        <w:ilvl w:val="2"/>
      </w:numPr>
      <w:tabs>
        <w:tab w:val="num" w:pos="1492"/>
      </w:tabs>
      <w:ind w:left="360"/>
      <w:outlineLvl w:val="2"/>
    </w:pPr>
    <w:rPr>
      <w:b w:val="0"/>
      <w:i/>
    </w:rPr>
  </w:style>
  <w:style w:type="paragraph" w:styleId="Inhopg3">
    <w:name w:val="toc 3"/>
    <w:basedOn w:val="Standaard"/>
    <w:next w:val="Standaard"/>
    <w:autoRedefine/>
    <w:uiPriority w:val="39"/>
    <w:rsid w:val="00B71A0C"/>
    <w:pPr>
      <w:tabs>
        <w:tab w:val="left" w:pos="0"/>
        <w:tab w:val="right" w:pos="7655"/>
      </w:tabs>
      <w:ind w:hanging="1134"/>
    </w:pPr>
  </w:style>
  <w:style w:type="paragraph" w:styleId="Inhopg4">
    <w:name w:val="toc 4"/>
    <w:basedOn w:val="Standaard"/>
    <w:next w:val="Standaard"/>
    <w:autoRedefine/>
    <w:uiPriority w:val="39"/>
    <w:rsid w:val="00B71A0C"/>
  </w:style>
  <w:style w:type="paragraph" w:styleId="Inhopg9">
    <w:name w:val="toc 9"/>
    <w:basedOn w:val="Standaard"/>
    <w:next w:val="Standaard"/>
    <w:uiPriority w:val="39"/>
    <w:rsid w:val="00B71A0C"/>
    <w:pPr>
      <w:tabs>
        <w:tab w:val="right" w:pos="7699"/>
      </w:tabs>
    </w:pPr>
    <w:rPr>
      <w:rFonts w:cs="Mangal"/>
      <w:szCs w:val="21"/>
    </w:rPr>
  </w:style>
  <w:style w:type="paragraph" w:customStyle="1" w:styleId="Broodtekst">
    <w:name w:val="Broodtekst"/>
    <w:basedOn w:val="Standaard"/>
    <w:link w:val="BroodtekstChar"/>
    <w:qFormat/>
    <w:rsid w:val="00B71A0C"/>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B71A0C"/>
    <w:pPr>
      <w:pageBreakBefore/>
      <w:numPr>
        <w:numId w:val="17"/>
      </w:numPr>
      <w:tabs>
        <w:tab w:val="clear" w:pos="0"/>
      </w:tabs>
      <w:spacing w:after="660" w:line="300" w:lineRule="atLeast"/>
      <w:ind w:left="227" w:hanging="227"/>
      <w:outlineLvl w:val="0"/>
    </w:pPr>
    <w:rPr>
      <w:sz w:val="24"/>
    </w:rPr>
  </w:style>
  <w:style w:type="paragraph" w:customStyle="1" w:styleId="HoofdstukOngenummerd">
    <w:name w:val="HoofdstukOngenummerd"/>
    <w:basedOn w:val="Broodtekst"/>
    <w:next w:val="Broodtekst"/>
    <w:uiPriority w:val="1"/>
    <w:qFormat/>
    <w:rsid w:val="00B71A0C"/>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B71A0C"/>
    <w:pPr>
      <w:pageBreakBefore/>
      <w:numPr>
        <w:numId w:val="14"/>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uiPriority w:val="99"/>
    <w:qFormat/>
    <w:rsid w:val="00B71A0C"/>
    <w:pPr>
      <w:numPr>
        <w:ilvl w:val="1"/>
        <w:numId w:val="17"/>
      </w:numPr>
      <w:tabs>
        <w:tab w:val="clear" w:pos="0"/>
      </w:tabs>
      <w:spacing w:before="240"/>
      <w:ind w:left="454" w:hanging="227"/>
      <w:outlineLvl w:val="1"/>
    </w:pPr>
    <w:rPr>
      <w:b/>
    </w:rPr>
  </w:style>
  <w:style w:type="paragraph" w:customStyle="1" w:styleId="Subparagraaf">
    <w:name w:val="Subparagraaf"/>
    <w:basedOn w:val="Broodtekst"/>
    <w:next w:val="Broodtekst"/>
    <w:link w:val="SubparagraafChar"/>
    <w:uiPriority w:val="99"/>
    <w:qFormat/>
    <w:rsid w:val="00B71A0C"/>
    <w:pPr>
      <w:numPr>
        <w:ilvl w:val="2"/>
        <w:numId w:val="17"/>
      </w:numPr>
      <w:spacing w:before="240"/>
      <w:outlineLvl w:val="2"/>
    </w:pPr>
    <w:rPr>
      <w:i/>
    </w:rPr>
  </w:style>
  <w:style w:type="paragraph" w:styleId="Inhopg5">
    <w:name w:val="toc 5"/>
    <w:basedOn w:val="Standaard"/>
    <w:next w:val="Standaard"/>
    <w:autoRedefine/>
    <w:uiPriority w:val="39"/>
    <w:rsid w:val="00B71A0C"/>
    <w:pPr>
      <w:tabs>
        <w:tab w:val="left" w:pos="0"/>
      </w:tabs>
      <w:spacing w:before="240"/>
      <w:ind w:left="-1134"/>
    </w:pPr>
    <w:rPr>
      <w:b/>
    </w:rPr>
  </w:style>
  <w:style w:type="paragraph" w:styleId="Bibliografie">
    <w:name w:val="Bibliography"/>
    <w:basedOn w:val="Standaard"/>
    <w:next w:val="Standaard"/>
    <w:uiPriority w:val="99"/>
    <w:semiHidden/>
    <w:rsid w:val="00B71A0C"/>
  </w:style>
  <w:style w:type="paragraph" w:styleId="Aanhef">
    <w:name w:val="Salutation"/>
    <w:basedOn w:val="Standaard"/>
    <w:next w:val="Standaard"/>
    <w:link w:val="AanhefChar"/>
    <w:uiPriority w:val="99"/>
    <w:semiHidden/>
    <w:rsid w:val="00B71A0C"/>
  </w:style>
  <w:style w:type="character" w:customStyle="1" w:styleId="AanhefChar">
    <w:name w:val="Aanhef Char"/>
    <w:basedOn w:val="Standaardalinea-lettertype"/>
    <w:link w:val="Aanhef"/>
    <w:uiPriority w:val="99"/>
    <w:semiHidden/>
    <w:rsid w:val="00B71A0C"/>
    <w:rPr>
      <w:rFonts w:ascii="Verdana" w:hAnsi="Verdana" w:cs="Lohit Hindi"/>
      <w:lang w:val="en-US"/>
    </w:rPr>
  </w:style>
  <w:style w:type="paragraph" w:styleId="Adresenvelop">
    <w:name w:val="envelope address"/>
    <w:basedOn w:val="Standaard"/>
    <w:uiPriority w:val="99"/>
    <w:semiHidden/>
    <w:rsid w:val="00B71A0C"/>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71A0C"/>
    <w:pPr>
      <w:spacing w:line="240" w:lineRule="auto"/>
      <w:ind w:left="4252"/>
    </w:pPr>
  </w:style>
  <w:style w:type="character" w:customStyle="1" w:styleId="AfsluitingChar">
    <w:name w:val="Afsluiting Char"/>
    <w:basedOn w:val="Standaardalinea-lettertype"/>
    <w:link w:val="Afsluiting"/>
    <w:uiPriority w:val="99"/>
    <w:semiHidden/>
    <w:rsid w:val="00B71A0C"/>
    <w:rPr>
      <w:rFonts w:ascii="Verdana" w:hAnsi="Verdana" w:cs="Lohit Hindi"/>
      <w:lang w:val="en-US"/>
    </w:rPr>
  </w:style>
  <w:style w:type="paragraph" w:styleId="Berichtkop">
    <w:name w:val="Message Header"/>
    <w:basedOn w:val="Standaard"/>
    <w:link w:val="BerichtkopChar"/>
    <w:uiPriority w:val="99"/>
    <w:semiHidden/>
    <w:rsid w:val="00B71A0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B71A0C"/>
    <w:rPr>
      <w:rFonts w:ascii="Cambria" w:eastAsia="Times New Roman" w:hAnsi="Cambria" w:cs="Lohit Hindi"/>
      <w:sz w:val="24"/>
      <w:shd w:val="pct20" w:color="auto" w:fill="auto"/>
      <w:lang w:val="en-US"/>
    </w:rPr>
  </w:style>
  <w:style w:type="paragraph" w:styleId="Kopbronvermelding">
    <w:name w:val="toa heading"/>
    <w:basedOn w:val="Standaard"/>
    <w:next w:val="Standaard"/>
    <w:uiPriority w:val="99"/>
    <w:semiHidden/>
    <w:rsid w:val="00B71A0C"/>
    <w:pPr>
      <w:spacing w:before="120"/>
    </w:pPr>
    <w:rPr>
      <w:rFonts w:ascii="Cambria" w:eastAsia="Times New Roman" w:hAnsi="Cambria"/>
      <w:b/>
      <w:bCs/>
      <w:sz w:val="24"/>
    </w:rPr>
  </w:style>
  <w:style w:type="paragraph" w:styleId="Normaalweb">
    <w:name w:val="Normal (Web)"/>
    <w:basedOn w:val="Standaard"/>
    <w:uiPriority w:val="99"/>
    <w:semiHidden/>
    <w:rsid w:val="00B71A0C"/>
    <w:rPr>
      <w:rFonts w:ascii="Times New Roman" w:hAnsi="Times New Roman"/>
      <w:sz w:val="24"/>
    </w:rPr>
  </w:style>
  <w:style w:type="paragraph" w:styleId="Plattetekst">
    <w:name w:val="Body Text"/>
    <w:basedOn w:val="Standaard"/>
    <w:link w:val="PlattetekstChar"/>
    <w:uiPriority w:val="99"/>
    <w:rsid w:val="00B71A0C"/>
    <w:pPr>
      <w:spacing w:after="120"/>
    </w:pPr>
  </w:style>
  <w:style w:type="character" w:customStyle="1" w:styleId="PlattetekstChar">
    <w:name w:val="Platte tekst Char"/>
    <w:basedOn w:val="Standaardalinea-lettertype"/>
    <w:link w:val="Plattetekst"/>
    <w:uiPriority w:val="99"/>
    <w:rsid w:val="00B71A0C"/>
    <w:rPr>
      <w:rFonts w:ascii="Verdana" w:hAnsi="Verdana" w:cs="Lohit Hindi"/>
      <w:lang w:val="en-US"/>
    </w:rPr>
  </w:style>
  <w:style w:type="table" w:styleId="3D-effectenvoortabel1">
    <w:name w:val="Table 3D effects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B71A0C"/>
    <w:rPr>
      <w:rFonts w:ascii="Arial" w:hAnsi="Arial" w:cs="Arial"/>
      <w:sz w:val="20"/>
      <w:szCs w:val="20"/>
    </w:rPr>
  </w:style>
  <w:style w:type="paragraph" w:styleId="Bloktekst">
    <w:name w:val="Block Text"/>
    <w:basedOn w:val="Standaard"/>
    <w:uiPriority w:val="99"/>
    <w:semiHidden/>
    <w:rsid w:val="00B71A0C"/>
    <w:pPr>
      <w:spacing w:after="120"/>
      <w:ind w:left="1440" w:right="1440"/>
    </w:pPr>
  </w:style>
  <w:style w:type="paragraph" w:styleId="Datum">
    <w:name w:val="Date"/>
    <w:basedOn w:val="Standaard"/>
    <w:next w:val="Standaard"/>
    <w:link w:val="DatumChar"/>
    <w:uiPriority w:val="99"/>
    <w:semiHidden/>
    <w:rsid w:val="00B71A0C"/>
  </w:style>
  <w:style w:type="character" w:customStyle="1" w:styleId="DatumChar">
    <w:name w:val="Datum Char"/>
    <w:basedOn w:val="Standaardalinea-lettertype"/>
    <w:link w:val="Datum"/>
    <w:uiPriority w:val="99"/>
    <w:semiHidden/>
    <w:rsid w:val="00B71A0C"/>
    <w:rPr>
      <w:rFonts w:ascii="Verdana" w:hAnsi="Verdana" w:cs="Lohit Hindi"/>
      <w:lang w:val="en-US"/>
    </w:rPr>
  </w:style>
  <w:style w:type="table" w:styleId="Eenvoudigetabel1">
    <w:name w:val="Table Simple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71A0C"/>
  </w:style>
  <w:style w:type="character" w:customStyle="1" w:styleId="E-mailhandtekeningChar">
    <w:name w:val="E-mailhandtekening Char"/>
    <w:basedOn w:val="Standaardalinea-lettertype"/>
    <w:link w:val="E-mailhandtekening"/>
    <w:uiPriority w:val="99"/>
    <w:semiHidden/>
    <w:rsid w:val="00B71A0C"/>
    <w:rPr>
      <w:rFonts w:ascii="Verdana" w:hAnsi="Verdana" w:cs="Lohit Hindi"/>
      <w:lang w:val="en-US"/>
    </w:rPr>
  </w:style>
  <w:style w:type="character" w:styleId="GevolgdeHyperlink">
    <w:name w:val="FollowedHyperlink"/>
    <w:basedOn w:val="Standaardalinea-lettertype"/>
    <w:uiPriority w:val="99"/>
    <w:rsid w:val="00B71A0C"/>
    <w:rPr>
      <w:rFonts w:cs="Times New Roman"/>
      <w:color w:val="000080"/>
      <w:u w:val="single"/>
    </w:rPr>
  </w:style>
  <w:style w:type="paragraph" w:styleId="Handtekening">
    <w:name w:val="Signature"/>
    <w:basedOn w:val="Standaard"/>
    <w:link w:val="HandtekeningChar"/>
    <w:uiPriority w:val="99"/>
    <w:semiHidden/>
    <w:rsid w:val="00B71A0C"/>
    <w:pPr>
      <w:ind w:left="4252"/>
    </w:pPr>
  </w:style>
  <w:style w:type="character" w:customStyle="1" w:styleId="HandtekeningChar">
    <w:name w:val="Handtekening Char"/>
    <w:basedOn w:val="Standaardalinea-lettertype"/>
    <w:link w:val="Handtekening"/>
    <w:uiPriority w:val="99"/>
    <w:semiHidden/>
    <w:rsid w:val="00B71A0C"/>
    <w:rPr>
      <w:rFonts w:ascii="Verdana" w:hAnsi="Verdana" w:cs="Lohit Hindi"/>
      <w:lang w:val="en-US"/>
    </w:rPr>
  </w:style>
  <w:style w:type="paragraph" w:styleId="HTML-voorafopgemaakt">
    <w:name w:val="HTML Preformatted"/>
    <w:basedOn w:val="Standaard"/>
    <w:link w:val="HTML-voorafopgemaaktChar"/>
    <w:uiPriority w:val="99"/>
    <w:semiHidden/>
    <w:rsid w:val="00B71A0C"/>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B71A0C"/>
    <w:rPr>
      <w:rFonts w:ascii="Courier New" w:hAnsi="Courier New" w:cs="Courier New"/>
      <w:sz w:val="20"/>
      <w:szCs w:val="20"/>
      <w:lang w:val="en-US"/>
    </w:rPr>
  </w:style>
  <w:style w:type="character" w:styleId="HTMLCode">
    <w:name w:val="HTML Code"/>
    <w:basedOn w:val="Standaardalinea-lettertype"/>
    <w:uiPriority w:val="99"/>
    <w:semiHidden/>
    <w:rsid w:val="00B71A0C"/>
    <w:rPr>
      <w:rFonts w:ascii="Courier New" w:hAnsi="Courier New" w:cs="Courier New"/>
      <w:sz w:val="20"/>
      <w:szCs w:val="20"/>
    </w:rPr>
  </w:style>
  <w:style w:type="character" w:styleId="HTMLDefinition">
    <w:name w:val="HTML Definition"/>
    <w:basedOn w:val="Standaardalinea-lettertype"/>
    <w:uiPriority w:val="99"/>
    <w:semiHidden/>
    <w:rsid w:val="00B71A0C"/>
    <w:rPr>
      <w:rFonts w:cs="Times New Roman"/>
      <w:i/>
      <w:iCs/>
    </w:rPr>
  </w:style>
  <w:style w:type="character" w:styleId="HTMLVariable">
    <w:name w:val="HTML Variable"/>
    <w:basedOn w:val="Standaardalinea-lettertype"/>
    <w:uiPriority w:val="99"/>
    <w:semiHidden/>
    <w:rsid w:val="00B71A0C"/>
    <w:rPr>
      <w:rFonts w:cs="Times New Roman"/>
      <w:i/>
      <w:iCs/>
    </w:rPr>
  </w:style>
  <w:style w:type="character" w:styleId="HTML-acroniem">
    <w:name w:val="HTML Acronym"/>
    <w:basedOn w:val="Standaardalinea-lettertype"/>
    <w:uiPriority w:val="99"/>
    <w:semiHidden/>
    <w:rsid w:val="00B71A0C"/>
    <w:rPr>
      <w:rFonts w:cs="Times New Roman"/>
    </w:rPr>
  </w:style>
  <w:style w:type="paragraph" w:styleId="HTML-adres">
    <w:name w:val="HTML Address"/>
    <w:basedOn w:val="Standaard"/>
    <w:link w:val="HTML-adresChar"/>
    <w:uiPriority w:val="99"/>
    <w:semiHidden/>
    <w:rsid w:val="00B71A0C"/>
    <w:rPr>
      <w:i/>
      <w:iCs/>
    </w:rPr>
  </w:style>
  <w:style w:type="character" w:customStyle="1" w:styleId="HTML-adresChar">
    <w:name w:val="HTML-adres Char"/>
    <w:basedOn w:val="Standaardalinea-lettertype"/>
    <w:link w:val="HTML-adres"/>
    <w:uiPriority w:val="99"/>
    <w:semiHidden/>
    <w:rsid w:val="00B71A0C"/>
    <w:rPr>
      <w:rFonts w:ascii="Verdana" w:hAnsi="Verdana" w:cs="Lohit Hindi"/>
      <w:i/>
      <w:iCs/>
      <w:lang w:val="en-US"/>
    </w:rPr>
  </w:style>
  <w:style w:type="character" w:styleId="HTML-citaat">
    <w:name w:val="HTML Cite"/>
    <w:basedOn w:val="Standaardalinea-lettertype"/>
    <w:uiPriority w:val="99"/>
    <w:semiHidden/>
    <w:rsid w:val="00B71A0C"/>
    <w:rPr>
      <w:rFonts w:cs="Times New Roman"/>
      <w:i/>
      <w:iCs/>
    </w:rPr>
  </w:style>
  <w:style w:type="character" w:styleId="HTML-schrijfmachine">
    <w:name w:val="HTML Typewriter"/>
    <w:basedOn w:val="Standaardalinea-lettertype"/>
    <w:uiPriority w:val="99"/>
    <w:semiHidden/>
    <w:rsid w:val="00B71A0C"/>
    <w:rPr>
      <w:rFonts w:ascii="Courier New" w:hAnsi="Courier New" w:cs="Courier New"/>
      <w:sz w:val="20"/>
      <w:szCs w:val="20"/>
    </w:rPr>
  </w:style>
  <w:style w:type="character" w:styleId="HTML-toetsenbord">
    <w:name w:val="HTML Keyboard"/>
    <w:basedOn w:val="Standaardalinea-lettertype"/>
    <w:uiPriority w:val="99"/>
    <w:semiHidden/>
    <w:rsid w:val="00B71A0C"/>
    <w:rPr>
      <w:rFonts w:ascii="Courier New" w:hAnsi="Courier New" w:cs="Courier New"/>
      <w:sz w:val="20"/>
      <w:szCs w:val="20"/>
    </w:rPr>
  </w:style>
  <w:style w:type="character" w:styleId="HTML-voorbeeld">
    <w:name w:val="HTML Sample"/>
    <w:basedOn w:val="Standaardalinea-lettertype"/>
    <w:uiPriority w:val="99"/>
    <w:semiHidden/>
    <w:rsid w:val="00B71A0C"/>
    <w:rPr>
      <w:rFonts w:ascii="Courier New" w:hAnsi="Courier New" w:cs="Courier New"/>
    </w:rPr>
  </w:style>
  <w:style w:type="table" w:styleId="Klassieketabel1">
    <w:name w:val="Table Classic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71A0C"/>
    <w:pPr>
      <w:ind w:left="566" w:hanging="283"/>
    </w:pPr>
  </w:style>
  <w:style w:type="paragraph" w:styleId="Lijst3">
    <w:name w:val="List 3"/>
    <w:basedOn w:val="Standaard"/>
    <w:uiPriority w:val="99"/>
    <w:semiHidden/>
    <w:rsid w:val="00B71A0C"/>
    <w:pPr>
      <w:ind w:left="849" w:hanging="283"/>
    </w:pPr>
  </w:style>
  <w:style w:type="paragraph" w:styleId="Lijst4">
    <w:name w:val="List 4"/>
    <w:basedOn w:val="Standaard"/>
    <w:uiPriority w:val="99"/>
    <w:semiHidden/>
    <w:rsid w:val="00B71A0C"/>
    <w:pPr>
      <w:ind w:left="1132" w:hanging="283"/>
    </w:pPr>
  </w:style>
  <w:style w:type="paragraph" w:styleId="Lijst5">
    <w:name w:val="List 5"/>
    <w:basedOn w:val="Standaard"/>
    <w:uiPriority w:val="99"/>
    <w:semiHidden/>
    <w:rsid w:val="00B71A0C"/>
    <w:pPr>
      <w:ind w:left="1415" w:hanging="283"/>
    </w:pPr>
  </w:style>
  <w:style w:type="paragraph" w:styleId="Lijstopsomteken">
    <w:name w:val="List Bullet"/>
    <w:basedOn w:val="Standaard"/>
    <w:uiPriority w:val="99"/>
    <w:semiHidden/>
    <w:rsid w:val="00B71A0C"/>
    <w:pPr>
      <w:numPr>
        <w:numId w:val="7"/>
      </w:numPr>
    </w:pPr>
  </w:style>
  <w:style w:type="paragraph" w:styleId="Lijstopsomteken2">
    <w:name w:val="List Bullet 2"/>
    <w:basedOn w:val="Standaard"/>
    <w:uiPriority w:val="99"/>
    <w:semiHidden/>
    <w:rsid w:val="00B71A0C"/>
    <w:pPr>
      <w:numPr>
        <w:numId w:val="8"/>
      </w:numPr>
    </w:pPr>
  </w:style>
  <w:style w:type="paragraph" w:styleId="Lijstopsomteken3">
    <w:name w:val="List Bullet 3"/>
    <w:basedOn w:val="Standaard"/>
    <w:uiPriority w:val="99"/>
    <w:semiHidden/>
    <w:rsid w:val="00B71A0C"/>
    <w:pPr>
      <w:numPr>
        <w:numId w:val="9"/>
      </w:numPr>
    </w:pPr>
  </w:style>
  <w:style w:type="paragraph" w:styleId="Lijstopsomteken4">
    <w:name w:val="List Bullet 4"/>
    <w:basedOn w:val="Standaard"/>
    <w:uiPriority w:val="99"/>
    <w:semiHidden/>
    <w:rsid w:val="00B71A0C"/>
    <w:pPr>
      <w:numPr>
        <w:numId w:val="10"/>
      </w:numPr>
    </w:pPr>
  </w:style>
  <w:style w:type="paragraph" w:styleId="Lijstopsomteken5">
    <w:name w:val="List Bullet 5"/>
    <w:basedOn w:val="Standaard"/>
    <w:uiPriority w:val="99"/>
    <w:semiHidden/>
    <w:rsid w:val="00B71A0C"/>
    <w:pPr>
      <w:numPr>
        <w:numId w:val="11"/>
      </w:numPr>
    </w:pPr>
  </w:style>
  <w:style w:type="paragraph" w:styleId="Lijstnummering">
    <w:name w:val="List Number"/>
    <w:basedOn w:val="Standaard"/>
    <w:uiPriority w:val="99"/>
    <w:semiHidden/>
    <w:rsid w:val="00B71A0C"/>
    <w:pPr>
      <w:ind w:left="360" w:hanging="360"/>
    </w:pPr>
  </w:style>
  <w:style w:type="paragraph" w:styleId="Lijstnummering2">
    <w:name w:val="List Number 2"/>
    <w:basedOn w:val="Standaard"/>
    <w:uiPriority w:val="99"/>
    <w:semiHidden/>
    <w:rsid w:val="00B71A0C"/>
    <w:pPr>
      <w:tabs>
        <w:tab w:val="num" w:pos="643"/>
      </w:tabs>
      <w:ind w:left="643" w:hanging="360"/>
    </w:pPr>
  </w:style>
  <w:style w:type="paragraph" w:styleId="Lijstnummering3">
    <w:name w:val="List Number 3"/>
    <w:basedOn w:val="Standaard"/>
    <w:uiPriority w:val="99"/>
    <w:semiHidden/>
    <w:rsid w:val="00B71A0C"/>
    <w:pPr>
      <w:tabs>
        <w:tab w:val="num" w:pos="926"/>
      </w:tabs>
      <w:ind w:left="926" w:hanging="360"/>
    </w:pPr>
  </w:style>
  <w:style w:type="paragraph" w:styleId="Lijstnummering4">
    <w:name w:val="List Number 4"/>
    <w:basedOn w:val="Standaard"/>
    <w:uiPriority w:val="99"/>
    <w:semiHidden/>
    <w:rsid w:val="00B71A0C"/>
    <w:pPr>
      <w:numPr>
        <w:numId w:val="5"/>
      </w:numPr>
    </w:pPr>
  </w:style>
  <w:style w:type="paragraph" w:styleId="Lijstnummering5">
    <w:name w:val="List Number 5"/>
    <w:basedOn w:val="Standaard"/>
    <w:uiPriority w:val="99"/>
    <w:semiHidden/>
    <w:rsid w:val="00B71A0C"/>
    <w:pPr>
      <w:numPr>
        <w:numId w:val="6"/>
      </w:numPr>
    </w:pPr>
  </w:style>
  <w:style w:type="paragraph" w:styleId="Lijstvoortzetting">
    <w:name w:val="List Continue"/>
    <w:basedOn w:val="Standaard"/>
    <w:uiPriority w:val="99"/>
    <w:semiHidden/>
    <w:rsid w:val="00B71A0C"/>
    <w:pPr>
      <w:spacing w:after="120"/>
      <w:ind w:left="283"/>
    </w:pPr>
  </w:style>
  <w:style w:type="paragraph" w:styleId="Lijstvoortzetting2">
    <w:name w:val="List Continue 2"/>
    <w:basedOn w:val="Standaard"/>
    <w:uiPriority w:val="99"/>
    <w:semiHidden/>
    <w:rsid w:val="00B71A0C"/>
    <w:pPr>
      <w:spacing w:after="120"/>
      <w:ind w:left="566"/>
    </w:pPr>
  </w:style>
  <w:style w:type="paragraph" w:styleId="Lijstvoortzetting3">
    <w:name w:val="List Continue 3"/>
    <w:basedOn w:val="Standaard"/>
    <w:uiPriority w:val="99"/>
    <w:semiHidden/>
    <w:rsid w:val="00B71A0C"/>
    <w:pPr>
      <w:spacing w:after="120"/>
      <w:ind w:left="849"/>
    </w:pPr>
  </w:style>
  <w:style w:type="paragraph" w:styleId="Lijstvoortzetting4">
    <w:name w:val="List Continue 4"/>
    <w:basedOn w:val="Standaard"/>
    <w:uiPriority w:val="99"/>
    <w:semiHidden/>
    <w:rsid w:val="00B71A0C"/>
    <w:pPr>
      <w:spacing w:after="120"/>
      <w:ind w:left="1132"/>
    </w:pPr>
  </w:style>
  <w:style w:type="paragraph" w:styleId="Lijstvoortzetting5">
    <w:name w:val="List Continue 5"/>
    <w:basedOn w:val="Standaard"/>
    <w:uiPriority w:val="99"/>
    <w:semiHidden/>
    <w:rsid w:val="00B71A0C"/>
    <w:pPr>
      <w:spacing w:after="120"/>
      <w:ind w:left="1415"/>
    </w:pPr>
  </w:style>
  <w:style w:type="paragraph" w:styleId="Notitiekop">
    <w:name w:val="Note Heading"/>
    <w:basedOn w:val="Standaard"/>
    <w:next w:val="Standaard"/>
    <w:link w:val="NotitiekopChar"/>
    <w:uiPriority w:val="99"/>
    <w:semiHidden/>
    <w:rsid w:val="00B71A0C"/>
  </w:style>
  <w:style w:type="character" w:customStyle="1" w:styleId="NotitiekopChar">
    <w:name w:val="Notitiekop Char"/>
    <w:basedOn w:val="Standaardalinea-lettertype"/>
    <w:link w:val="Notitiekop"/>
    <w:uiPriority w:val="99"/>
    <w:semiHidden/>
    <w:rsid w:val="00B71A0C"/>
    <w:rPr>
      <w:rFonts w:ascii="Verdana" w:hAnsi="Verdana" w:cs="Lohit Hindi"/>
      <w:lang w:val="en-US"/>
    </w:rPr>
  </w:style>
  <w:style w:type="character" w:styleId="Paginanummer">
    <w:name w:val="page number"/>
    <w:basedOn w:val="Standaardalinea-lettertype"/>
    <w:rsid w:val="00B71A0C"/>
    <w:rPr>
      <w:rFonts w:cs="Times New Roman"/>
    </w:rPr>
  </w:style>
  <w:style w:type="paragraph" w:styleId="Plattetekst2">
    <w:name w:val="Body Text 2"/>
    <w:basedOn w:val="Standaard"/>
    <w:link w:val="Plattetekst2Char"/>
    <w:uiPriority w:val="99"/>
    <w:rsid w:val="00B71A0C"/>
    <w:pPr>
      <w:spacing w:after="120" w:line="480" w:lineRule="auto"/>
    </w:pPr>
  </w:style>
  <w:style w:type="character" w:customStyle="1" w:styleId="Plattetekst2Char">
    <w:name w:val="Platte tekst 2 Char"/>
    <w:basedOn w:val="Standaardalinea-lettertype"/>
    <w:link w:val="Plattetekst2"/>
    <w:uiPriority w:val="99"/>
    <w:rsid w:val="00B71A0C"/>
    <w:rPr>
      <w:rFonts w:ascii="Verdana" w:hAnsi="Verdana" w:cs="Lohit Hindi"/>
      <w:lang w:val="en-US"/>
    </w:rPr>
  </w:style>
  <w:style w:type="paragraph" w:styleId="Plattetekst3">
    <w:name w:val="Body Text 3"/>
    <w:basedOn w:val="Standaard"/>
    <w:link w:val="Plattetekst3Char"/>
    <w:uiPriority w:val="99"/>
    <w:rsid w:val="00B71A0C"/>
    <w:pPr>
      <w:spacing w:after="120"/>
    </w:pPr>
    <w:rPr>
      <w:sz w:val="16"/>
      <w:szCs w:val="16"/>
    </w:rPr>
  </w:style>
  <w:style w:type="character" w:customStyle="1" w:styleId="Plattetekst3Char">
    <w:name w:val="Platte tekst 3 Char"/>
    <w:basedOn w:val="Standaardalinea-lettertype"/>
    <w:link w:val="Plattetekst3"/>
    <w:uiPriority w:val="99"/>
    <w:rsid w:val="00B71A0C"/>
    <w:rPr>
      <w:rFonts w:ascii="Verdana" w:hAnsi="Verdana" w:cs="Lohit Hindi"/>
      <w:sz w:val="16"/>
      <w:szCs w:val="16"/>
      <w:lang w:val="en-US"/>
    </w:rPr>
  </w:style>
  <w:style w:type="paragraph" w:styleId="Platteteksteersteinspringing">
    <w:name w:val="Body Text First Indent"/>
    <w:basedOn w:val="Plattetekst"/>
    <w:link w:val="PlatteteksteersteinspringingChar"/>
    <w:uiPriority w:val="99"/>
    <w:semiHidden/>
    <w:rsid w:val="00B71A0C"/>
    <w:pPr>
      <w:ind w:firstLine="210"/>
    </w:pPr>
  </w:style>
  <w:style w:type="character" w:customStyle="1" w:styleId="PlatteteksteersteinspringingChar">
    <w:name w:val="Platte tekst eerste inspringing Char"/>
    <w:basedOn w:val="PlattetekstChar"/>
    <w:link w:val="Platteteksteersteinspringing"/>
    <w:uiPriority w:val="99"/>
    <w:semiHidden/>
    <w:rsid w:val="00B71A0C"/>
    <w:rPr>
      <w:rFonts w:ascii="Verdana" w:hAnsi="Verdana" w:cs="Lohit Hindi"/>
      <w:lang w:val="en-US"/>
    </w:rPr>
  </w:style>
  <w:style w:type="paragraph" w:styleId="Plattetekstinspringen">
    <w:name w:val="Body Text Indent"/>
    <w:basedOn w:val="Standaard"/>
    <w:link w:val="PlattetekstinspringenChar"/>
    <w:uiPriority w:val="99"/>
    <w:rsid w:val="00B71A0C"/>
    <w:pPr>
      <w:spacing w:after="120"/>
      <w:ind w:left="283"/>
    </w:pPr>
  </w:style>
  <w:style w:type="character" w:customStyle="1" w:styleId="PlattetekstinspringenChar">
    <w:name w:val="Platte tekst inspringen Char"/>
    <w:basedOn w:val="Standaardalinea-lettertype"/>
    <w:link w:val="Plattetekstinspringen"/>
    <w:uiPriority w:val="99"/>
    <w:rsid w:val="00B71A0C"/>
    <w:rPr>
      <w:rFonts w:ascii="Verdana" w:hAnsi="Verdana" w:cs="Lohit Hindi"/>
      <w:lang w:val="en-US"/>
    </w:rPr>
  </w:style>
  <w:style w:type="paragraph" w:styleId="Platteteksteersteinspringing2">
    <w:name w:val="Body Text First Indent 2"/>
    <w:basedOn w:val="Plattetekstinspringen"/>
    <w:link w:val="Platteteksteersteinspringing2Char"/>
    <w:uiPriority w:val="99"/>
    <w:semiHidden/>
    <w:rsid w:val="00B71A0C"/>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B71A0C"/>
    <w:rPr>
      <w:rFonts w:ascii="Verdana" w:hAnsi="Verdana" w:cs="Lohit Hindi"/>
      <w:lang w:val="en-US"/>
    </w:rPr>
  </w:style>
  <w:style w:type="paragraph" w:styleId="Plattetekstinspringen2">
    <w:name w:val="Body Text Indent 2"/>
    <w:basedOn w:val="Standaard"/>
    <w:link w:val="Plattetekstinspringen2Char"/>
    <w:uiPriority w:val="99"/>
    <w:rsid w:val="00B71A0C"/>
    <w:pPr>
      <w:spacing w:after="120" w:line="480" w:lineRule="auto"/>
      <w:ind w:left="283"/>
    </w:pPr>
  </w:style>
  <w:style w:type="character" w:customStyle="1" w:styleId="Plattetekstinspringen2Char">
    <w:name w:val="Platte tekst inspringen 2 Char"/>
    <w:basedOn w:val="Standaardalinea-lettertype"/>
    <w:link w:val="Plattetekstinspringen2"/>
    <w:uiPriority w:val="99"/>
    <w:rsid w:val="00B71A0C"/>
    <w:rPr>
      <w:rFonts w:ascii="Verdana" w:hAnsi="Verdana" w:cs="Lohit Hindi"/>
      <w:lang w:val="en-US"/>
    </w:rPr>
  </w:style>
  <w:style w:type="paragraph" w:styleId="Plattetekstinspringen3">
    <w:name w:val="Body Text Indent 3"/>
    <w:basedOn w:val="Standaard"/>
    <w:link w:val="Plattetekstinspringen3Char"/>
    <w:uiPriority w:val="99"/>
    <w:rsid w:val="00B71A0C"/>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rsid w:val="00B71A0C"/>
    <w:rPr>
      <w:rFonts w:ascii="Verdana" w:hAnsi="Verdana" w:cs="Lohit Hindi"/>
      <w:sz w:val="16"/>
      <w:szCs w:val="16"/>
      <w:lang w:val="en-US"/>
    </w:rPr>
  </w:style>
  <w:style w:type="table" w:styleId="Professioneletabel">
    <w:name w:val="Table Professional"/>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B71A0C"/>
    <w:rPr>
      <w:rFonts w:cs="Times New Roman"/>
    </w:rPr>
  </w:style>
  <w:style w:type="paragraph" w:styleId="Standaardinspringing">
    <w:name w:val="Normal Indent"/>
    <w:basedOn w:val="Standaard"/>
    <w:uiPriority w:val="99"/>
    <w:semiHidden/>
    <w:rsid w:val="00B71A0C"/>
    <w:pPr>
      <w:ind w:left="708"/>
    </w:pPr>
  </w:style>
  <w:style w:type="table" w:styleId="Tabelkolommen1">
    <w:name w:val="Table Columns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rsid w:val="00B71A0C"/>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B71A0C"/>
    <w:rPr>
      <w:rFonts w:ascii="Courier New" w:hAnsi="Courier New" w:cs="Courier New"/>
      <w:sz w:val="20"/>
      <w:szCs w:val="20"/>
      <w:lang w:val="en-US"/>
    </w:rPr>
  </w:style>
  <w:style w:type="table" w:styleId="Verfijndetabel1">
    <w:name w:val="Table Subtle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B71A0C"/>
    <w:pPr>
      <w:tabs>
        <w:tab w:val="left" w:pos="1840"/>
        <w:tab w:val="right" w:pos="7699"/>
      </w:tabs>
      <w:ind w:hanging="1134"/>
    </w:pPr>
  </w:style>
  <w:style w:type="paragraph" w:styleId="Inhopg7">
    <w:name w:val="toc 7"/>
    <w:basedOn w:val="Standaard"/>
    <w:next w:val="Standaard"/>
    <w:autoRedefine/>
    <w:uiPriority w:val="39"/>
    <w:rsid w:val="00B71A0C"/>
    <w:pPr>
      <w:spacing w:after="100"/>
      <w:ind w:left="1080"/>
    </w:pPr>
  </w:style>
  <w:style w:type="paragraph" w:customStyle="1" w:styleId="BijlageOngenummerdSubparagraaf">
    <w:name w:val="BijlageOngenummerdSubparagraaf"/>
    <w:basedOn w:val="Standaard"/>
    <w:next w:val="Broodtekst"/>
    <w:uiPriority w:val="17"/>
    <w:qFormat/>
    <w:rsid w:val="00B71A0C"/>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B71A0C"/>
    <w:pPr>
      <w:spacing w:before="240"/>
      <w:outlineLvl w:val="0"/>
    </w:pPr>
    <w:rPr>
      <w:b/>
    </w:rPr>
  </w:style>
  <w:style w:type="paragraph" w:customStyle="1" w:styleId="TussenkopCursief">
    <w:name w:val="TussenkopCursief"/>
    <w:basedOn w:val="Broodtekst"/>
    <w:next w:val="Broodtekst"/>
    <w:uiPriority w:val="6"/>
    <w:qFormat/>
    <w:rsid w:val="00B71A0C"/>
    <w:pPr>
      <w:spacing w:before="240"/>
      <w:ind w:left="454" w:hanging="454"/>
    </w:pPr>
    <w:rPr>
      <w:i/>
    </w:rPr>
  </w:style>
  <w:style w:type="character" w:customStyle="1" w:styleId="afdeling">
    <w:name w:val="afdeling"/>
    <w:basedOn w:val="Standaardalinea-lettertype"/>
    <w:rsid w:val="00B71A0C"/>
    <w:rPr>
      <w:rFonts w:cs="Times New Roman"/>
      <w:position w:val="-9"/>
    </w:rPr>
  </w:style>
  <w:style w:type="character" w:customStyle="1" w:styleId="Afzenddata">
    <w:name w:val="Afzenddata"/>
    <w:rsid w:val="00B71A0C"/>
    <w:rPr>
      <w:rFonts w:ascii="Verdana" w:hAnsi="Verdana"/>
      <w:sz w:val="13"/>
    </w:rPr>
  </w:style>
  <w:style w:type="paragraph" w:customStyle="1" w:styleId="Afzendgegevens">
    <w:name w:val="Afzendgegevens"/>
    <w:basedOn w:val="Broodtekst"/>
    <w:uiPriority w:val="99"/>
    <w:semiHidden/>
    <w:rsid w:val="00B71A0C"/>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71A0C"/>
    <w:rPr>
      <w:rFonts w:ascii="Verdana" w:hAnsi="Verdana"/>
      <w:b/>
      <w:sz w:val="13"/>
    </w:rPr>
  </w:style>
  <w:style w:type="paragraph" w:customStyle="1" w:styleId="bijschrift">
    <w:name w:val="bijschrift"/>
    <w:basedOn w:val="Broodtekst"/>
    <w:uiPriority w:val="15"/>
    <w:semiHidden/>
    <w:rsid w:val="00B71A0C"/>
    <w:rPr>
      <w:sz w:val="14"/>
    </w:rPr>
  </w:style>
  <w:style w:type="paragraph" w:customStyle="1" w:styleId="broodtekst-italic">
    <w:name w:val="broodtekst-italic"/>
    <w:basedOn w:val="Broodtekst"/>
    <w:uiPriority w:val="99"/>
    <w:semiHidden/>
    <w:rsid w:val="00B71A0C"/>
    <w:rPr>
      <w:i/>
      <w:iCs/>
    </w:rPr>
  </w:style>
  <w:style w:type="character" w:customStyle="1" w:styleId="contactfunctie">
    <w:name w:val="contactfunctie"/>
    <w:basedOn w:val="Standaardalinea-lettertype"/>
    <w:uiPriority w:val="99"/>
    <w:semiHidden/>
    <w:rsid w:val="00B71A0C"/>
    <w:rPr>
      <w:rFonts w:ascii="Verdana" w:hAnsi="Verdana" w:cs="Verdana-Italic"/>
      <w:i/>
      <w:iCs/>
      <w:sz w:val="13"/>
    </w:rPr>
  </w:style>
  <w:style w:type="character" w:customStyle="1" w:styleId="contactfunctiemet">
    <w:name w:val="contactfunctiemet"/>
    <w:uiPriority w:val="99"/>
    <w:semiHidden/>
    <w:rsid w:val="00B71A0C"/>
    <w:rPr>
      <w:i/>
      <w:position w:val="9"/>
      <w:sz w:val="13"/>
    </w:rPr>
  </w:style>
  <w:style w:type="character" w:customStyle="1" w:styleId="contactpersoon">
    <w:name w:val="contactpersoon"/>
    <w:basedOn w:val="Standaardalinea-lettertype"/>
    <w:uiPriority w:val="99"/>
    <w:semiHidden/>
    <w:rsid w:val="00B71A0C"/>
    <w:rPr>
      <w:rFonts w:cs="Times New Roman"/>
      <w:sz w:val="13"/>
    </w:rPr>
  </w:style>
  <w:style w:type="paragraph" w:customStyle="1" w:styleId="datumonderwerp">
    <w:name w:val="datumonderwerp"/>
    <w:basedOn w:val="Broodtekst"/>
    <w:uiPriority w:val="99"/>
    <w:semiHidden/>
    <w:rsid w:val="00B71A0C"/>
    <w:pPr>
      <w:tabs>
        <w:tab w:val="clear" w:pos="227"/>
        <w:tab w:val="clear" w:pos="454"/>
        <w:tab w:val="clear" w:pos="680"/>
        <w:tab w:val="left" w:pos="794"/>
      </w:tabs>
    </w:pPr>
  </w:style>
  <w:style w:type="paragraph" w:customStyle="1" w:styleId="Huisstijl-Adres">
    <w:name w:val="Huisstijl-Adres"/>
    <w:basedOn w:val="Broodtekst"/>
    <w:uiPriority w:val="99"/>
    <w:rsid w:val="00B71A0C"/>
    <w:pPr>
      <w:tabs>
        <w:tab w:val="left" w:pos="192"/>
      </w:tabs>
      <w:spacing w:after="90" w:line="180" w:lineRule="exact"/>
    </w:pPr>
    <w:rPr>
      <w:noProof/>
      <w:sz w:val="13"/>
      <w:szCs w:val="13"/>
    </w:rPr>
  </w:style>
  <w:style w:type="paragraph" w:customStyle="1" w:styleId="Directoraat">
    <w:name w:val="Directoraat"/>
    <w:uiPriority w:val="99"/>
    <w:semiHidden/>
    <w:rsid w:val="00B71A0C"/>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B71A0C"/>
  </w:style>
  <w:style w:type="paragraph" w:customStyle="1" w:styleId="Directoraatnam">
    <w:name w:val="Directoraatnam"/>
    <w:basedOn w:val="Directoraat"/>
    <w:uiPriority w:val="99"/>
    <w:semiHidden/>
    <w:rsid w:val="00B71A0C"/>
  </w:style>
  <w:style w:type="character" w:customStyle="1" w:styleId="emailadres">
    <w:name w:val="emailadres"/>
    <w:basedOn w:val="Standaardalinea-lettertype"/>
    <w:uiPriority w:val="99"/>
    <w:semiHidden/>
    <w:rsid w:val="00B71A0C"/>
    <w:rPr>
      <w:rFonts w:cs="Times New Roman"/>
      <w:position w:val="9"/>
      <w:sz w:val="13"/>
    </w:rPr>
  </w:style>
  <w:style w:type="paragraph" w:customStyle="1" w:styleId="Huisstijl-Gegeven">
    <w:name w:val="Huisstijl-Gegeven"/>
    <w:basedOn w:val="Broodtekst"/>
    <w:uiPriority w:val="99"/>
    <w:semiHidden/>
    <w:rsid w:val="00B71A0C"/>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B71A0C"/>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71A0C"/>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71A0C"/>
    <w:pPr>
      <w:spacing w:line="180" w:lineRule="atLeast"/>
    </w:pPr>
    <w:rPr>
      <w:b/>
      <w:sz w:val="13"/>
    </w:rPr>
  </w:style>
  <w:style w:type="paragraph" w:customStyle="1" w:styleId="Huisstijl-NAW">
    <w:name w:val="Huisstijl-NAW"/>
    <w:basedOn w:val="Broodtekst"/>
    <w:uiPriority w:val="99"/>
    <w:semiHidden/>
    <w:rsid w:val="00B71A0C"/>
    <w:rPr>
      <w:noProof/>
    </w:rPr>
  </w:style>
  <w:style w:type="paragraph" w:customStyle="1" w:styleId="Huisstijl-Paginanummering">
    <w:name w:val="Huisstijl-Paginanummering"/>
    <w:basedOn w:val="Broodtekst"/>
    <w:uiPriority w:val="99"/>
    <w:rsid w:val="00B71A0C"/>
    <w:pPr>
      <w:spacing w:line="180" w:lineRule="exact"/>
    </w:pPr>
    <w:rPr>
      <w:noProof/>
      <w:sz w:val="13"/>
    </w:rPr>
  </w:style>
  <w:style w:type="paragraph" w:customStyle="1" w:styleId="Huisstijl-Retouradres">
    <w:name w:val="Huisstijl-Retouradres"/>
    <w:basedOn w:val="Broodtekst"/>
    <w:uiPriority w:val="99"/>
    <w:semiHidden/>
    <w:rsid w:val="00B71A0C"/>
    <w:pPr>
      <w:spacing w:line="180" w:lineRule="exact"/>
    </w:pPr>
    <w:rPr>
      <w:noProof/>
      <w:sz w:val="13"/>
    </w:rPr>
  </w:style>
  <w:style w:type="paragraph" w:customStyle="1" w:styleId="Huisstijl-Rubricering">
    <w:name w:val="Huisstijl-Rubricering"/>
    <w:basedOn w:val="Broodtekst"/>
    <w:uiPriority w:val="99"/>
    <w:semiHidden/>
    <w:rsid w:val="00B71A0C"/>
    <w:pPr>
      <w:spacing w:line="180" w:lineRule="exact"/>
    </w:pPr>
    <w:rPr>
      <w:b/>
      <w:bCs/>
      <w:caps/>
      <w:noProof/>
      <w:sz w:val="13"/>
      <w:szCs w:val="13"/>
    </w:rPr>
  </w:style>
  <w:style w:type="paragraph" w:customStyle="1" w:styleId="Huisstijl-Voorwaarden">
    <w:name w:val="Huisstijl-Voorwaarden"/>
    <w:basedOn w:val="Broodtekst"/>
    <w:uiPriority w:val="99"/>
    <w:semiHidden/>
    <w:rsid w:val="00B71A0C"/>
    <w:pPr>
      <w:spacing w:line="180" w:lineRule="exact"/>
    </w:pPr>
    <w:rPr>
      <w:i/>
      <w:noProof/>
      <w:sz w:val="13"/>
    </w:rPr>
  </w:style>
  <w:style w:type="paragraph" w:customStyle="1" w:styleId="koptekst0">
    <w:name w:val="koptekst"/>
    <w:basedOn w:val="Broodtekst"/>
    <w:uiPriority w:val="99"/>
    <w:rsid w:val="00B71A0C"/>
    <w:pPr>
      <w:spacing w:line="180" w:lineRule="atLeast"/>
    </w:pPr>
    <w:rPr>
      <w:b/>
      <w:sz w:val="13"/>
    </w:rPr>
  </w:style>
  <w:style w:type="paragraph" w:customStyle="1" w:styleId="minofdir">
    <w:name w:val="minofdir"/>
    <w:basedOn w:val="Standaard"/>
    <w:uiPriority w:val="99"/>
    <w:rsid w:val="00B71A0C"/>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B71A0C"/>
    <w:pPr>
      <w:numPr>
        <w:numId w:val="15"/>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B71A0C"/>
    <w:pPr>
      <w:numPr>
        <w:numId w:val="16"/>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rsid w:val="00B71A0C"/>
    <w:rPr>
      <w:rFonts w:ascii="Verdana" w:hAnsi="Verdana" w:cs="Verdana"/>
      <w:position w:val="0"/>
      <w:sz w:val="18"/>
      <w:szCs w:val="18"/>
    </w:rPr>
  </w:style>
  <w:style w:type="character" w:customStyle="1" w:styleId="referentiegegevensitalic">
    <w:name w:val="referentiegegevensitalic"/>
    <w:uiPriority w:val="99"/>
    <w:semiHidden/>
    <w:rsid w:val="00B71A0C"/>
    <w:rPr>
      <w:i/>
    </w:rPr>
  </w:style>
  <w:style w:type="character" w:customStyle="1" w:styleId="referentiegegevensleeg">
    <w:name w:val="referentiegegevensleeg"/>
    <w:uiPriority w:val="99"/>
    <w:semiHidden/>
    <w:rsid w:val="00B71A0C"/>
    <w:rPr>
      <w:position w:val="-9"/>
    </w:rPr>
  </w:style>
  <w:style w:type="character" w:customStyle="1" w:styleId="referentiegegevensleeggroot">
    <w:name w:val="referentiegegevensleeggroot"/>
    <w:basedOn w:val="referentiegegevensleeg"/>
    <w:uiPriority w:val="99"/>
    <w:semiHidden/>
    <w:rsid w:val="00B71A0C"/>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71A0C"/>
    <w:pPr>
      <w:spacing w:line="90" w:lineRule="exact"/>
    </w:pPr>
    <w:rPr>
      <w:sz w:val="2"/>
    </w:rPr>
  </w:style>
  <w:style w:type="paragraph" w:customStyle="1" w:styleId="referentiegegevparagraaf">
    <w:name w:val="referentiegegevparagraaf"/>
    <w:basedOn w:val="Broodtekst"/>
    <w:uiPriority w:val="99"/>
    <w:rsid w:val="00B71A0C"/>
    <w:pPr>
      <w:spacing w:before="25" w:after="25" w:line="130" w:lineRule="atLeast"/>
    </w:pPr>
    <w:rPr>
      <w:noProof/>
      <w:sz w:val="13"/>
    </w:rPr>
  </w:style>
  <w:style w:type="character" w:customStyle="1" w:styleId="referentiekopjes">
    <w:name w:val="referentiekopjes"/>
    <w:basedOn w:val="Standaardalinea-lettertype"/>
    <w:uiPriority w:val="99"/>
    <w:semiHidden/>
    <w:rsid w:val="00B71A0C"/>
    <w:rPr>
      <w:rFonts w:ascii="Verdana" w:hAnsi="Verdana" w:cs="Verdana"/>
      <w:b/>
      <w:position w:val="0"/>
      <w:sz w:val="18"/>
      <w:szCs w:val="18"/>
    </w:rPr>
  </w:style>
  <w:style w:type="paragraph" w:customStyle="1" w:styleId="refgegeven-zonder">
    <w:name w:val="refgegeven-zonder"/>
    <w:basedOn w:val="Broodtekst"/>
    <w:uiPriority w:val="99"/>
    <w:semiHidden/>
    <w:rsid w:val="00B71A0C"/>
    <w:pPr>
      <w:spacing w:line="180" w:lineRule="atLeast"/>
    </w:pPr>
    <w:rPr>
      <w:noProof/>
      <w:sz w:val="13"/>
    </w:rPr>
  </w:style>
  <w:style w:type="paragraph" w:customStyle="1" w:styleId="refkopje-zonder">
    <w:name w:val="refkopje-zonder"/>
    <w:basedOn w:val="Broodtekst"/>
    <w:next w:val="refgegeven-zonder"/>
    <w:uiPriority w:val="99"/>
    <w:semiHidden/>
    <w:rsid w:val="00B71A0C"/>
    <w:pPr>
      <w:spacing w:line="180" w:lineRule="exact"/>
    </w:pPr>
    <w:rPr>
      <w:b/>
      <w:noProof/>
      <w:sz w:val="13"/>
    </w:rPr>
  </w:style>
  <w:style w:type="paragraph" w:customStyle="1" w:styleId="Tabelkop">
    <w:name w:val="Tabelkop"/>
    <w:basedOn w:val="Broodtekst"/>
    <w:uiPriority w:val="11"/>
    <w:qFormat/>
    <w:rsid w:val="00B71A0C"/>
    <w:rPr>
      <w:b/>
      <w:sz w:val="14"/>
    </w:rPr>
  </w:style>
  <w:style w:type="paragraph" w:customStyle="1" w:styleId="tabeltekst">
    <w:name w:val="tabeltekst"/>
    <w:basedOn w:val="Broodtekst"/>
    <w:uiPriority w:val="15"/>
    <w:semiHidden/>
    <w:rsid w:val="00B71A0C"/>
    <w:rPr>
      <w:sz w:val="14"/>
    </w:rPr>
  </w:style>
  <w:style w:type="paragraph" w:customStyle="1" w:styleId="titel0">
    <w:name w:val="titel"/>
    <w:basedOn w:val="Broodtekst"/>
    <w:next w:val="Broodtekst"/>
    <w:uiPriority w:val="99"/>
    <w:rsid w:val="00B71A0C"/>
    <w:pPr>
      <w:spacing w:line="300" w:lineRule="atLeast"/>
    </w:pPr>
    <w:rPr>
      <w:b/>
      <w:sz w:val="24"/>
    </w:rPr>
  </w:style>
  <w:style w:type="paragraph" w:customStyle="1" w:styleId="titelcolofon">
    <w:name w:val="titelcolofon"/>
    <w:basedOn w:val="Broodtekst"/>
    <w:next w:val="Broodtekst"/>
    <w:uiPriority w:val="99"/>
    <w:rsid w:val="00B71A0C"/>
    <w:pPr>
      <w:spacing w:line="300" w:lineRule="atLeast"/>
    </w:pPr>
    <w:rPr>
      <w:sz w:val="24"/>
    </w:rPr>
  </w:style>
  <w:style w:type="paragraph" w:customStyle="1" w:styleId="titelinhoud">
    <w:name w:val="titelinhoud"/>
    <w:basedOn w:val="Broodtekst"/>
    <w:next w:val="Broodtekst"/>
    <w:uiPriority w:val="99"/>
    <w:rsid w:val="00B71A0C"/>
    <w:pPr>
      <w:spacing w:after="660" w:line="300" w:lineRule="atLeast"/>
    </w:pPr>
    <w:rPr>
      <w:sz w:val="24"/>
    </w:rPr>
  </w:style>
  <w:style w:type="character" w:styleId="Voetnootmarkering">
    <w:name w:val="footnote reference"/>
    <w:basedOn w:val="Standaardalinea-lettertype"/>
    <w:uiPriority w:val="99"/>
    <w:rsid w:val="00B71A0C"/>
    <w:rPr>
      <w:rFonts w:cs="Times New Roman"/>
      <w:vertAlign w:val="superscript"/>
    </w:rPr>
  </w:style>
  <w:style w:type="paragraph" w:styleId="Voetnoottekst">
    <w:name w:val="footnote text"/>
    <w:basedOn w:val="Standaard"/>
    <w:link w:val="VoetnoottekstChar"/>
    <w:uiPriority w:val="99"/>
    <w:rsid w:val="00B71A0C"/>
    <w:pPr>
      <w:spacing w:line="180" w:lineRule="atLeast"/>
    </w:pPr>
    <w:rPr>
      <w:sz w:val="13"/>
      <w:szCs w:val="20"/>
    </w:rPr>
  </w:style>
  <w:style w:type="character" w:customStyle="1" w:styleId="VoetnoottekstChar">
    <w:name w:val="Voetnoottekst Char"/>
    <w:basedOn w:val="Standaardalinea-lettertype"/>
    <w:link w:val="Voetnoottekst"/>
    <w:uiPriority w:val="99"/>
    <w:rsid w:val="00B71A0C"/>
    <w:rPr>
      <w:rFonts w:ascii="Verdana" w:hAnsi="Verdana" w:cs="Lohit Hindi"/>
      <w:sz w:val="13"/>
      <w:szCs w:val="20"/>
      <w:lang w:val="en-US"/>
    </w:rPr>
  </w:style>
  <w:style w:type="character" w:customStyle="1" w:styleId="w1">
    <w:name w:val="w1"/>
    <w:uiPriority w:val="99"/>
    <w:semiHidden/>
    <w:rsid w:val="00B71A0C"/>
    <w:rPr>
      <w:rFonts w:ascii="Verdana" w:hAnsi="Verdana"/>
      <w:sz w:val="9"/>
    </w:rPr>
  </w:style>
  <w:style w:type="numbering" w:customStyle="1" w:styleId="Artikelsectie1">
    <w:name w:val="Artikel/sectie1"/>
    <w:rsid w:val="00B71A0C"/>
    <w:pPr>
      <w:numPr>
        <w:numId w:val="20"/>
      </w:numPr>
    </w:pPr>
  </w:style>
  <w:style w:type="numbering" w:styleId="1ai">
    <w:name w:val="Outline List 1"/>
    <w:basedOn w:val="Geenlijst"/>
    <w:uiPriority w:val="99"/>
    <w:semiHidden/>
    <w:unhideWhenUsed/>
    <w:rsid w:val="00B71A0C"/>
    <w:pPr>
      <w:numPr>
        <w:numId w:val="19"/>
      </w:numPr>
    </w:pPr>
  </w:style>
  <w:style w:type="numbering" w:styleId="Artikelsectie">
    <w:name w:val="Outline List 3"/>
    <w:basedOn w:val="Geenlijst"/>
    <w:uiPriority w:val="99"/>
    <w:semiHidden/>
    <w:unhideWhenUsed/>
    <w:rsid w:val="00B71A0C"/>
    <w:pPr>
      <w:numPr>
        <w:numId w:val="13"/>
      </w:numPr>
    </w:pPr>
  </w:style>
  <w:style w:type="numbering" w:styleId="111111">
    <w:name w:val="Outline List 2"/>
    <w:basedOn w:val="Geenlijst"/>
    <w:uiPriority w:val="99"/>
    <w:semiHidden/>
    <w:unhideWhenUsed/>
    <w:rsid w:val="00B71A0C"/>
    <w:pPr>
      <w:numPr>
        <w:numId w:val="18"/>
      </w:numPr>
    </w:pPr>
  </w:style>
  <w:style w:type="paragraph" w:customStyle="1" w:styleId="Subsubparagraaf">
    <w:name w:val="Subsubparagraaf"/>
    <w:basedOn w:val="Subparagraaf"/>
    <w:next w:val="Broodtekst"/>
    <w:link w:val="SubsubparagraafChar"/>
    <w:uiPriority w:val="5"/>
    <w:qFormat/>
    <w:rsid w:val="00B71A0C"/>
    <w:pPr>
      <w:numPr>
        <w:ilvl w:val="3"/>
      </w:numPr>
      <w:outlineLvl w:val="3"/>
    </w:pPr>
  </w:style>
  <w:style w:type="paragraph" w:customStyle="1" w:styleId="TussenkopVet">
    <w:name w:val="TussenkopVet"/>
    <w:basedOn w:val="TussenkopCursief"/>
    <w:next w:val="Broodtekst"/>
    <w:uiPriority w:val="5"/>
    <w:qFormat/>
    <w:rsid w:val="00B71A0C"/>
    <w:rPr>
      <w:b/>
      <w:i w:val="0"/>
    </w:rPr>
  </w:style>
  <w:style w:type="paragraph" w:customStyle="1" w:styleId="TussenkopRegular">
    <w:name w:val="TussenkopRegular"/>
    <w:basedOn w:val="TussenkopVet"/>
    <w:next w:val="Broodtekst"/>
    <w:uiPriority w:val="7"/>
    <w:qFormat/>
    <w:rsid w:val="00B71A0C"/>
    <w:rPr>
      <w:b w:val="0"/>
    </w:rPr>
  </w:style>
  <w:style w:type="paragraph" w:styleId="Bijschrift0">
    <w:name w:val="caption"/>
    <w:basedOn w:val="Broodtekst"/>
    <w:uiPriority w:val="99"/>
    <w:qFormat/>
    <w:rsid w:val="00B71A0C"/>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B71A0C"/>
    <w:pPr>
      <w:numPr>
        <w:ilvl w:val="1"/>
        <w:numId w:val="21"/>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B71A0C"/>
    <w:pPr>
      <w:numPr>
        <w:ilvl w:val="2"/>
        <w:numId w:val="21"/>
      </w:numPr>
      <w:spacing w:before="240"/>
      <w:ind w:left="681" w:hanging="227"/>
      <w:outlineLvl w:val="2"/>
    </w:pPr>
    <w:rPr>
      <w:i/>
    </w:rPr>
  </w:style>
  <w:style w:type="paragraph" w:customStyle="1" w:styleId="BijlageGenummerdKop">
    <w:name w:val="BijlageGenummerdKop"/>
    <w:next w:val="Broodtekst"/>
    <w:uiPriority w:val="12"/>
    <w:qFormat/>
    <w:rsid w:val="00B71A0C"/>
    <w:pPr>
      <w:pageBreakBefore/>
      <w:numPr>
        <w:numId w:val="21"/>
      </w:numPr>
      <w:spacing w:after="660" w:line="300" w:lineRule="atLeast"/>
      <w:ind w:hanging="1701"/>
      <w:outlineLvl w:val="0"/>
    </w:pPr>
    <w:rPr>
      <w:rFonts w:ascii="Verdana" w:eastAsia="DejaVu Sans" w:hAnsi="Verdana" w:cs="Times New Roman"/>
      <w:color w:val="000000"/>
      <w:sz w:val="24"/>
      <w:lang w:eastAsia="nl-NL"/>
    </w:rPr>
  </w:style>
  <w:style w:type="paragraph" w:customStyle="1" w:styleId="Huisstijl-Rubricering0">
    <w:name w:val="Huisstijl - Rubricering"/>
    <w:basedOn w:val="Standaard"/>
    <w:next w:val="Standaard"/>
    <w:uiPriority w:val="1"/>
    <w:qFormat/>
    <w:rsid w:val="00B71A0C"/>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B71A0C"/>
    <w:rPr>
      <w:rFonts w:ascii="Verdana" w:hAnsi="Verdana" w:cs="Times New Roman"/>
      <w:b/>
      <w:bCs/>
      <w:sz w:val="13"/>
    </w:rPr>
  </w:style>
  <w:style w:type="paragraph" w:customStyle="1" w:styleId="Huisstijl-Retouradres0">
    <w:name w:val="Huisstijl - Retouradres"/>
    <w:basedOn w:val="Standaard"/>
    <w:next w:val="Standaard"/>
    <w:uiPriority w:val="1"/>
    <w:rsid w:val="00B71A0C"/>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B71A0C"/>
    <w:rPr>
      <w:noProof/>
      <w:sz w:val="13"/>
      <w:lang w:val="nl-NL"/>
    </w:rPr>
  </w:style>
  <w:style w:type="paragraph" w:customStyle="1" w:styleId="Huisstijl-KoptekstRapportvolgbladen">
    <w:name w:val="Huisstijl - Koptekst Rapport volgbladen"/>
    <w:basedOn w:val="Standaard"/>
    <w:uiPriority w:val="16"/>
    <w:rsid w:val="00B71A0C"/>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B71A0C"/>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uiPriority w:val="99"/>
    <w:qFormat/>
    <w:rsid w:val="00B71A0C"/>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B71A0C"/>
    <w:rPr>
      <w:rFonts w:ascii="Verdana" w:hAnsi="Verdana"/>
      <w:sz w:val="13"/>
    </w:rPr>
  </w:style>
  <w:style w:type="paragraph" w:customStyle="1" w:styleId="Huisstijl-KopregelRapport">
    <w:name w:val="Huisstijl - Kopregel Rapport"/>
    <w:basedOn w:val="Standaard"/>
    <w:uiPriority w:val="16"/>
    <w:rsid w:val="00B71A0C"/>
    <w:rPr>
      <w:sz w:val="13"/>
    </w:rPr>
  </w:style>
  <w:style w:type="paragraph" w:customStyle="1" w:styleId="broodtekst0">
    <w:name w:val="broodtekst"/>
    <w:basedOn w:val="Standaard"/>
    <w:link w:val="broodtekstChar2"/>
    <w:rsid w:val="00B71A0C"/>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uiPriority w:val="99"/>
    <w:rsid w:val="00B71A0C"/>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uiPriority w:val="99"/>
    <w:rsid w:val="00B71A0C"/>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uiPriority w:val="99"/>
    <w:rsid w:val="00B71A0C"/>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uiPriority w:val="99"/>
    <w:rsid w:val="00B71A0C"/>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uiPriority w:val="99"/>
    <w:rsid w:val="00B71A0C"/>
    <w:pPr>
      <w:tabs>
        <w:tab w:val="num" w:pos="631"/>
        <w:tab w:val="num" w:pos="1492"/>
      </w:tabs>
      <w:spacing w:before="240"/>
      <w:ind w:left="631" w:hanging="360"/>
    </w:pPr>
    <w:rPr>
      <w:b/>
    </w:rPr>
  </w:style>
  <w:style w:type="paragraph" w:customStyle="1" w:styleId="KopBijlageChar">
    <w:name w:val="KopBijlage Char"/>
    <w:basedOn w:val="broodtekst0"/>
    <w:next w:val="broodtekst0"/>
    <w:uiPriority w:val="99"/>
    <w:rsid w:val="00B71A0C"/>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uiPriority w:val="99"/>
    <w:rsid w:val="00B71A0C"/>
    <w:pPr>
      <w:tabs>
        <w:tab w:val="num" w:pos="360"/>
        <w:tab w:val="num" w:pos="926"/>
      </w:tabs>
      <w:spacing w:before="240"/>
    </w:pPr>
    <w:rPr>
      <w:b/>
    </w:rPr>
  </w:style>
  <w:style w:type="paragraph" w:customStyle="1" w:styleId="BijlageKop3">
    <w:name w:val="BijlageKop3"/>
    <w:basedOn w:val="broodtekst0"/>
    <w:next w:val="broodtekst0"/>
    <w:uiPriority w:val="99"/>
    <w:rsid w:val="00B71A0C"/>
    <w:pPr>
      <w:tabs>
        <w:tab w:val="num" w:pos="360"/>
      </w:tabs>
      <w:spacing w:before="240"/>
      <w:ind w:left="360"/>
    </w:pPr>
    <w:rPr>
      <w:i/>
    </w:rPr>
  </w:style>
  <w:style w:type="paragraph" w:customStyle="1" w:styleId="Opsomming">
    <w:name w:val="Opsomming"/>
    <w:basedOn w:val="Standaard"/>
    <w:uiPriority w:val="99"/>
    <w:rsid w:val="00B71A0C"/>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uiPriority w:val="99"/>
    <w:rsid w:val="00B71A0C"/>
    <w:pPr>
      <w:tabs>
        <w:tab w:val="num" w:pos="926"/>
        <w:tab w:val="left" w:pos="1276"/>
      </w:tabs>
      <w:ind w:left="0" w:firstLine="0"/>
    </w:pPr>
  </w:style>
  <w:style w:type="character" w:customStyle="1" w:styleId="Verborgentekst">
    <w:name w:val="Verborgen tekst"/>
    <w:rsid w:val="00B71A0C"/>
    <w:rPr>
      <w:rFonts w:ascii="Verdana" w:hAnsi="Verdana" w:cs="Arial"/>
      <w:b/>
      <w:i/>
      <w:vanish/>
      <w:color w:val="3366FF"/>
      <w:sz w:val="16"/>
      <w:szCs w:val="16"/>
    </w:rPr>
  </w:style>
  <w:style w:type="paragraph" w:customStyle="1" w:styleId="RapportBijschrift">
    <w:name w:val="RapportBijschrift"/>
    <w:basedOn w:val="Standaard"/>
    <w:next w:val="Standaard"/>
    <w:uiPriority w:val="99"/>
    <w:rsid w:val="00B71A0C"/>
    <w:rPr>
      <w:rFonts w:eastAsia="Times New Roman"/>
      <w:b/>
    </w:rPr>
  </w:style>
  <w:style w:type="paragraph" w:customStyle="1" w:styleId="Nummering">
    <w:name w:val="Nummering"/>
    <w:basedOn w:val="Standaard"/>
    <w:uiPriority w:val="99"/>
    <w:rsid w:val="00B71A0C"/>
    <w:pPr>
      <w:ind w:left="283" w:hanging="283"/>
    </w:pPr>
    <w:rPr>
      <w:rFonts w:eastAsia="Times New Roman"/>
    </w:rPr>
  </w:style>
  <w:style w:type="character" w:customStyle="1" w:styleId="OpmaakprofielArial">
    <w:name w:val="Opmaakprofiel Arial"/>
    <w:rsid w:val="00B71A0C"/>
    <w:rPr>
      <w:rFonts w:ascii="V&amp;W Syntax (Adobe)" w:hAnsi="V&amp;W Syntax (Adobe)" w:cs="V&amp;W Syntax (Adobe)"/>
    </w:rPr>
  </w:style>
  <w:style w:type="paragraph" w:customStyle="1" w:styleId="OpmaakprofielArialLinks525cm">
    <w:name w:val="Opmaakprofiel Arial Links:  5.25 cm"/>
    <w:basedOn w:val="Standaard"/>
    <w:uiPriority w:val="99"/>
    <w:rsid w:val="00B71A0C"/>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uiPriority w:val="99"/>
    <w:rsid w:val="00B71A0C"/>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uiPriority w:val="99"/>
    <w:rsid w:val="00B71A0C"/>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uiPriority w:val="99"/>
    <w:rsid w:val="00B71A0C"/>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B71A0C"/>
    <w:rPr>
      <w:rFonts w:ascii="V&amp;W Syntax (Adobe)" w:hAnsi="V&amp;W Syntax (Adobe)" w:cs="V&amp;W Syntax (Adobe)"/>
      <w:color w:val="000000"/>
    </w:rPr>
  </w:style>
  <w:style w:type="character" w:customStyle="1" w:styleId="OpmaakprofielArialZwartOnderstrepen">
    <w:name w:val="Opmaakprofiel Arial Zwart Onderstrepen"/>
    <w:rsid w:val="00B71A0C"/>
    <w:rPr>
      <w:rFonts w:ascii="V&amp;W Syntax (Adobe)" w:hAnsi="V&amp;W Syntax (Adobe)" w:cs="V&amp;W Syntax (Adobe)"/>
      <w:color w:val="000000"/>
      <w:u w:val="single"/>
    </w:rPr>
  </w:style>
  <w:style w:type="paragraph" w:customStyle="1" w:styleId="VBControls">
    <w:name w:val="VB Controls"/>
    <w:basedOn w:val="Standaard"/>
    <w:uiPriority w:val="99"/>
    <w:rsid w:val="00B71A0C"/>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uiPriority w:val="99"/>
    <w:rsid w:val="00B71A0C"/>
    <w:pPr>
      <w:numPr>
        <w:numId w:val="25"/>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B71A0C"/>
    <w:rPr>
      <w:rFonts w:ascii="Verdana" w:hAnsi="Verdana"/>
      <w:sz w:val="24"/>
      <w:szCs w:val="18"/>
      <w:lang w:val="nl-NL" w:eastAsia="nl-NL" w:bidi="ar-SA"/>
    </w:rPr>
  </w:style>
  <w:style w:type="paragraph" w:customStyle="1" w:styleId="KopBijlage0">
    <w:name w:val="KopBijlage"/>
    <w:basedOn w:val="broodtekst0"/>
    <w:next w:val="broodtekst0"/>
    <w:uiPriority w:val="99"/>
    <w:rsid w:val="00B71A0C"/>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B71A0C"/>
    <w:rPr>
      <w:rFonts w:ascii="Verdana" w:hAnsi="Verdana"/>
      <w:sz w:val="18"/>
      <w:szCs w:val="18"/>
      <w:lang w:val="nl-NL" w:eastAsia="nl-NL" w:bidi="ar-SA"/>
    </w:rPr>
  </w:style>
  <w:style w:type="character" w:customStyle="1" w:styleId="OngenummerdeKopBijlageChar">
    <w:name w:val="OngenummerdeKopBijlage Char"/>
    <w:rsid w:val="00B71A0C"/>
    <w:rPr>
      <w:rFonts w:ascii="Verdana" w:hAnsi="Verdana"/>
      <w:sz w:val="24"/>
      <w:szCs w:val="18"/>
      <w:lang w:val="nl-NL" w:eastAsia="nl-NL" w:bidi="ar-SA"/>
    </w:rPr>
  </w:style>
  <w:style w:type="character" w:customStyle="1" w:styleId="KopbijlageChar0">
    <w:name w:val="Kopbijlage Char"/>
    <w:basedOn w:val="OngenummerdeKopBijlageChar"/>
    <w:rsid w:val="00B71A0C"/>
    <w:rPr>
      <w:rFonts w:ascii="Verdana" w:hAnsi="Verdana"/>
      <w:sz w:val="24"/>
      <w:szCs w:val="18"/>
      <w:lang w:val="nl-NL" w:eastAsia="nl-NL" w:bidi="ar-SA"/>
    </w:rPr>
  </w:style>
  <w:style w:type="paragraph" w:customStyle="1" w:styleId="broadtekst">
    <w:name w:val="broadtekst"/>
    <w:basedOn w:val="Standaard"/>
    <w:uiPriority w:val="99"/>
    <w:rsid w:val="00B71A0C"/>
    <w:pPr>
      <w:ind w:left="2610" w:hanging="2268"/>
    </w:pPr>
    <w:rPr>
      <w:rFonts w:eastAsia="Times New Roman"/>
    </w:rPr>
  </w:style>
  <w:style w:type="paragraph" w:customStyle="1" w:styleId="Label">
    <w:name w:val="Label"/>
    <w:basedOn w:val="Standaard"/>
    <w:uiPriority w:val="99"/>
    <w:rsid w:val="00B71A0C"/>
    <w:rPr>
      <w:rFonts w:eastAsia="Times New Roman" w:cs="Arial"/>
      <w:b/>
      <w:i/>
      <w:vanish/>
      <w:color w:val="3366FF"/>
      <w:sz w:val="28"/>
      <w:szCs w:val="28"/>
      <w:vertAlign w:val="superscript"/>
    </w:rPr>
  </w:style>
  <w:style w:type="character" w:customStyle="1" w:styleId="LabelChar">
    <w:name w:val="Label Char"/>
    <w:rsid w:val="00B71A0C"/>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B71A0C"/>
    <w:rPr>
      <w:rFonts w:eastAsia="Times New Roman"/>
      <w:sz w:val="20"/>
      <w:szCs w:val="20"/>
    </w:rPr>
  </w:style>
  <w:style w:type="character" w:customStyle="1" w:styleId="TekstopmerkingChar">
    <w:name w:val="Tekst opmerking Char"/>
    <w:basedOn w:val="Standaardalinea-lettertype"/>
    <w:link w:val="Tekstopmerking"/>
    <w:uiPriority w:val="99"/>
    <w:rsid w:val="00B71A0C"/>
    <w:rPr>
      <w:rFonts w:ascii="Verdana" w:eastAsia="Times New Roman" w:hAnsi="Verdana" w:cs="Lohit Hindi"/>
      <w:sz w:val="20"/>
      <w:szCs w:val="20"/>
      <w:lang w:val="en-US"/>
    </w:rPr>
  </w:style>
  <w:style w:type="paragraph" w:styleId="Onderwerpvanopmerking">
    <w:name w:val="annotation subject"/>
    <w:basedOn w:val="Tekstopmerking"/>
    <w:next w:val="Tekstopmerking"/>
    <w:link w:val="OnderwerpvanopmerkingChar"/>
    <w:uiPriority w:val="99"/>
    <w:semiHidden/>
    <w:rsid w:val="00B71A0C"/>
    <w:rPr>
      <w:b/>
      <w:bCs/>
    </w:rPr>
  </w:style>
  <w:style w:type="character" w:customStyle="1" w:styleId="OnderwerpvanopmerkingChar">
    <w:name w:val="Onderwerp van opmerking Char"/>
    <w:basedOn w:val="TekstopmerkingChar"/>
    <w:link w:val="Onderwerpvanopmerking"/>
    <w:uiPriority w:val="99"/>
    <w:semiHidden/>
    <w:rsid w:val="00B71A0C"/>
    <w:rPr>
      <w:rFonts w:ascii="Verdana" w:eastAsia="Times New Roman" w:hAnsi="Verdana" w:cs="Lohit Hindi"/>
      <w:b/>
      <w:bCs/>
      <w:sz w:val="20"/>
      <w:szCs w:val="20"/>
      <w:lang w:val="en-US"/>
    </w:rPr>
  </w:style>
  <w:style w:type="character" w:customStyle="1" w:styleId="VBControlsChar">
    <w:name w:val="VB Controls Char"/>
    <w:rsid w:val="00B71A0C"/>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uiPriority w:val="99"/>
    <w:rsid w:val="00B71A0C"/>
    <w:rPr>
      <w:b/>
      <w:sz w:val="14"/>
    </w:rPr>
  </w:style>
  <w:style w:type="character" w:styleId="Verwijzingopmerking">
    <w:name w:val="annotation reference"/>
    <w:uiPriority w:val="99"/>
    <w:semiHidden/>
    <w:rsid w:val="00B71A0C"/>
    <w:rPr>
      <w:sz w:val="16"/>
      <w:szCs w:val="16"/>
    </w:rPr>
  </w:style>
  <w:style w:type="character" w:customStyle="1" w:styleId="broodtekstChar1">
    <w:name w:val="broodtekst Char1"/>
    <w:rsid w:val="00B71A0C"/>
    <w:rPr>
      <w:rFonts w:ascii="Verdana" w:hAnsi="Verdana"/>
      <w:sz w:val="18"/>
      <w:szCs w:val="18"/>
      <w:lang w:val="nl-NL" w:eastAsia="nl-NL" w:bidi="ar-SA"/>
    </w:rPr>
  </w:style>
  <w:style w:type="character" w:customStyle="1" w:styleId="titelChar0">
    <w:name w:val="titel Char"/>
    <w:rsid w:val="00B71A0C"/>
    <w:rPr>
      <w:rFonts w:ascii="Verdana" w:hAnsi="Verdana"/>
      <w:b/>
      <w:sz w:val="24"/>
      <w:szCs w:val="18"/>
      <w:lang w:val="nl-NL" w:eastAsia="nl-NL" w:bidi="ar-SA"/>
    </w:rPr>
  </w:style>
  <w:style w:type="paragraph" w:customStyle="1" w:styleId="opsomming-letter">
    <w:name w:val="opsomming-letter"/>
    <w:basedOn w:val="Standaard"/>
    <w:uiPriority w:val="99"/>
    <w:rsid w:val="00B71A0C"/>
    <w:pPr>
      <w:tabs>
        <w:tab w:val="num" w:pos="3375"/>
      </w:tabs>
      <w:ind w:left="3375" w:hanging="357"/>
    </w:pPr>
    <w:rPr>
      <w:rFonts w:eastAsia="Times New Roman"/>
    </w:rPr>
  </w:style>
  <w:style w:type="paragraph" w:customStyle="1" w:styleId="Default">
    <w:name w:val="Default"/>
    <w:uiPriority w:val="99"/>
    <w:rsid w:val="00B71A0C"/>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uiPriority w:val="99"/>
    <w:rsid w:val="00B71A0C"/>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B71A0C"/>
    <w:rPr>
      <w:rFonts w:ascii="V&amp;W Syntax (Adobe)" w:hAnsi="V&amp;W Syntax (Adobe)" w:hint="default"/>
    </w:rPr>
  </w:style>
  <w:style w:type="paragraph" w:customStyle="1" w:styleId="RapportTitel">
    <w:name w:val="RapportTitel"/>
    <w:basedOn w:val="Standaard"/>
    <w:next w:val="Standaard"/>
    <w:uiPriority w:val="99"/>
    <w:rsid w:val="00B71A0C"/>
    <w:pPr>
      <w:spacing w:line="720" w:lineRule="atLeast"/>
    </w:pPr>
    <w:rPr>
      <w:rFonts w:eastAsia="Times New Roman"/>
      <w:sz w:val="56"/>
    </w:rPr>
  </w:style>
  <w:style w:type="paragraph" w:styleId="Revisie">
    <w:name w:val="Revision"/>
    <w:hidden/>
    <w:uiPriority w:val="99"/>
    <w:semiHidden/>
    <w:rsid w:val="00B71A0C"/>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B71A0C"/>
    <w:rPr>
      <w:rFonts w:ascii="Verdana" w:eastAsia="Times New Roman" w:hAnsi="Verdana" w:cs="Lohit Hindi"/>
      <w:lang w:val="en-US"/>
    </w:rPr>
  </w:style>
  <w:style w:type="paragraph" w:customStyle="1" w:styleId="RapportOpsomming">
    <w:name w:val="RapportOpsomming"/>
    <w:basedOn w:val="Standaard"/>
    <w:uiPriority w:val="99"/>
    <w:rsid w:val="00B71A0C"/>
    <w:pPr>
      <w:ind w:left="284" w:hanging="284"/>
    </w:pPr>
    <w:rPr>
      <w:rFonts w:eastAsia="Times New Roman"/>
      <w:sz w:val="20"/>
    </w:rPr>
  </w:style>
  <w:style w:type="paragraph" w:styleId="Kopvaninhoudsopgave">
    <w:name w:val="TOC Heading"/>
    <w:basedOn w:val="Kop1"/>
    <w:next w:val="Standaard"/>
    <w:uiPriority w:val="39"/>
    <w:semiHidden/>
    <w:unhideWhenUsed/>
    <w:qFormat/>
    <w:rsid w:val="00B71A0C"/>
    <w:pPr>
      <w:spacing w:before="480" w:line="276" w:lineRule="auto"/>
      <w:outlineLvl w:val="9"/>
    </w:pPr>
    <w:rPr>
      <w:rFonts w:asciiTheme="majorHAnsi" w:hAnsiTheme="majorHAnsi"/>
      <w:b/>
      <w:color w:val="CBB505" w:themeColor="accent1" w:themeShade="BF"/>
      <w:sz w:val="28"/>
    </w:rPr>
  </w:style>
  <w:style w:type="paragraph" w:customStyle="1" w:styleId="Huisstijl-AfzendgegevensC">
    <w:name w:val="Huisstijl - Afzendgegevens C"/>
    <w:basedOn w:val="Standaard"/>
    <w:uiPriority w:val="99"/>
    <w:qFormat/>
    <w:rsid w:val="00B71A0C"/>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B71A0C"/>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uiPriority w:val="99"/>
    <w:rsid w:val="00B71A0C"/>
    <w:pPr>
      <w:widowControl w:val="0"/>
      <w:suppressAutoHyphens/>
      <w:autoSpaceDN w:val="0"/>
      <w:spacing w:line="240" w:lineRule="exact"/>
      <w:textAlignment w:val="baseline"/>
    </w:pPr>
    <w:rPr>
      <w:i/>
      <w:kern w:val="3"/>
      <w:lang w:eastAsia="zh-CN" w:bidi="hi-IN"/>
    </w:rPr>
  </w:style>
  <w:style w:type="character" w:styleId="Tekstvantijdelijkeaanduiding">
    <w:name w:val="Placeholder Text"/>
    <w:basedOn w:val="Standaardalinea-lettertype"/>
    <w:uiPriority w:val="99"/>
    <w:semiHidden/>
    <w:rsid w:val="00B71A0C"/>
    <w:rPr>
      <w:color w:val="808080"/>
    </w:rPr>
  </w:style>
  <w:style w:type="paragraph" w:customStyle="1" w:styleId="Paragraafzonder">
    <w:name w:val="Paragraaf_zonder"/>
    <w:basedOn w:val="Paragraaf"/>
    <w:uiPriority w:val="16"/>
    <w:rsid w:val="00B71A0C"/>
    <w:pPr>
      <w:numPr>
        <w:ilvl w:val="0"/>
        <w:numId w:val="0"/>
      </w:numPr>
    </w:pPr>
    <w:rPr>
      <w:vanish/>
      <w:color w:val="E0E0E0"/>
    </w:rPr>
  </w:style>
  <w:style w:type="paragraph" w:customStyle="1" w:styleId="HoofdstukGenummerdzonder">
    <w:name w:val="HoofdstukGenummerd_zonder"/>
    <w:basedOn w:val="HoofdstukGenummerd"/>
    <w:uiPriority w:val="16"/>
    <w:rsid w:val="00B71A0C"/>
    <w:pPr>
      <w:numPr>
        <w:numId w:val="0"/>
      </w:numPr>
    </w:pPr>
    <w:rPr>
      <w:vanish/>
      <w:color w:val="BFBFBF" w:themeColor="background1" w:themeShade="BF"/>
    </w:rPr>
  </w:style>
  <w:style w:type="paragraph" w:customStyle="1" w:styleId="Lijstalineazonder">
    <w:name w:val="Lijstalinea_zonder"/>
    <w:basedOn w:val="Standaard"/>
    <w:uiPriority w:val="16"/>
    <w:rsid w:val="00B71A0C"/>
    <w:pPr>
      <w:ind w:left="357" w:hanging="357"/>
    </w:pPr>
    <w:rPr>
      <w:lang w:val="nl-NL"/>
    </w:rPr>
  </w:style>
  <w:style w:type="paragraph" w:customStyle="1" w:styleId="Subparagraafzonder">
    <w:name w:val="Subparagraaf_zonder"/>
    <w:basedOn w:val="Subparagraaf"/>
    <w:uiPriority w:val="16"/>
    <w:rsid w:val="00B71A0C"/>
    <w:pPr>
      <w:numPr>
        <w:ilvl w:val="0"/>
        <w:numId w:val="0"/>
      </w:numPr>
    </w:pPr>
    <w:rPr>
      <w:color w:val="000000"/>
    </w:rPr>
  </w:style>
  <w:style w:type="paragraph" w:customStyle="1" w:styleId="BijlageGenummerdKop2">
    <w:name w:val="BijlageGenummerdKop2"/>
    <w:basedOn w:val="BijlageGenummerdKop"/>
    <w:uiPriority w:val="16"/>
    <w:rsid w:val="00B71A0C"/>
    <w:pPr>
      <w:spacing w:line="240" w:lineRule="atLeast"/>
      <w:ind w:left="1134"/>
    </w:pPr>
  </w:style>
  <w:style w:type="paragraph" w:customStyle="1" w:styleId="Verborgentekstgrijs">
    <w:name w:val="Verborgen_tekst_grijs"/>
    <w:basedOn w:val="Standaard"/>
    <w:uiPriority w:val="16"/>
    <w:rsid w:val="00B71A0C"/>
    <w:pPr>
      <w:tabs>
        <w:tab w:val="left" w:pos="330"/>
      </w:tabs>
    </w:pPr>
    <w:rPr>
      <w:b/>
      <w:i/>
      <w:vanish/>
      <w:color w:val="E0E0E0"/>
      <w:sz w:val="16"/>
    </w:rPr>
  </w:style>
  <w:style w:type="paragraph" w:customStyle="1" w:styleId="Verborgentekstgrijs0">
    <w:name w:val="Verborgen tekst grijs"/>
    <w:basedOn w:val="Standaard"/>
    <w:uiPriority w:val="16"/>
    <w:qFormat/>
    <w:rsid w:val="00B71A0C"/>
    <w:rPr>
      <w:b/>
      <w:i/>
      <w:vanish/>
      <w:color w:val="D9D9D9" w:themeColor="background1" w:themeShade="D9"/>
      <w:sz w:val="16"/>
    </w:rPr>
  </w:style>
  <w:style w:type="paragraph" w:customStyle="1" w:styleId="Subsubparagraafzonder">
    <w:name w:val="Subsubparagraaf_zonder"/>
    <w:basedOn w:val="Subsubparagraaf"/>
    <w:uiPriority w:val="16"/>
    <w:rsid w:val="00B71A0C"/>
    <w:pPr>
      <w:numPr>
        <w:ilvl w:val="0"/>
        <w:numId w:val="0"/>
      </w:numPr>
      <w:spacing w:before="0"/>
    </w:pPr>
    <w:rPr>
      <w:i w:val="0"/>
      <w:color w:val="000000"/>
    </w:rPr>
  </w:style>
  <w:style w:type="table" w:customStyle="1" w:styleId="Elegantetabel2">
    <w:name w:val="Elegante tabel2"/>
    <w:basedOn w:val="Standaardtabel"/>
    <w:next w:val="Elegantetabel"/>
    <w:rsid w:val="00B71A0C"/>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uiPriority w:val="99"/>
    <w:semiHidden/>
    <w:rsid w:val="00B71A0C"/>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B71A0C"/>
    <w:rPr>
      <w:color w:val="605E5C"/>
      <w:shd w:val="clear" w:color="auto" w:fill="E1DFDD"/>
    </w:rPr>
  </w:style>
  <w:style w:type="paragraph" w:customStyle="1" w:styleId="subsubparagraven">
    <w:name w:val="subsubparagraven"/>
    <w:basedOn w:val="Subsubparagraaf"/>
    <w:link w:val="subsubparagravenChar"/>
    <w:uiPriority w:val="16"/>
    <w:qFormat/>
    <w:rsid w:val="00B71A0C"/>
    <w:pPr>
      <w:numPr>
        <w:numId w:val="26"/>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B71A0C"/>
    <w:rPr>
      <w:rFonts w:ascii="Verdana" w:hAnsi="Verdana" w:cs="Lohit Hindi"/>
      <w:lang w:val="en-US"/>
    </w:rPr>
  </w:style>
  <w:style w:type="character" w:customStyle="1" w:styleId="SubparagraafChar">
    <w:name w:val="Subparagraaf Char"/>
    <w:basedOn w:val="BroodtekstChar"/>
    <w:link w:val="Subparagraaf"/>
    <w:uiPriority w:val="99"/>
    <w:rsid w:val="00B71A0C"/>
    <w:rPr>
      <w:rFonts w:ascii="Verdana" w:hAnsi="Verdana" w:cs="Lohit Hindi"/>
      <w:i/>
      <w:lang w:val="en-US"/>
    </w:rPr>
  </w:style>
  <w:style w:type="character" w:customStyle="1" w:styleId="SubsubparagraafChar">
    <w:name w:val="Subsubparagraaf Char"/>
    <w:basedOn w:val="SubparagraafChar"/>
    <w:link w:val="Subsubparagraaf"/>
    <w:uiPriority w:val="5"/>
    <w:rsid w:val="00B71A0C"/>
    <w:rPr>
      <w:rFonts w:ascii="Verdana" w:hAnsi="Verdana" w:cs="Lohit Hindi"/>
      <w:i/>
      <w:lang w:val="en-US"/>
    </w:rPr>
  </w:style>
  <w:style w:type="character" w:customStyle="1" w:styleId="subsubparagravenChar">
    <w:name w:val="subsubparagraven Char"/>
    <w:basedOn w:val="SubsubparagraafChar"/>
    <w:link w:val="subsubparagraven"/>
    <w:uiPriority w:val="16"/>
    <w:rsid w:val="00B71A0C"/>
    <w:rPr>
      <w:rFonts w:ascii="Verdana" w:hAnsi="Verdana" w:cs="Lohit Hindi"/>
      <w:i w:val="0"/>
      <w:iCs/>
      <w:lang w:val="en-US"/>
    </w:rPr>
  </w:style>
  <w:style w:type="numbering" w:customStyle="1" w:styleId="Huidigelijst1">
    <w:name w:val="Huidige lijst1"/>
    <w:uiPriority w:val="99"/>
    <w:rsid w:val="00B71A0C"/>
    <w:pPr>
      <w:numPr>
        <w:numId w:val="27"/>
      </w:numPr>
    </w:pPr>
  </w:style>
  <w:style w:type="numbering" w:customStyle="1" w:styleId="Huidigelijst2">
    <w:name w:val="Huidige lijst2"/>
    <w:uiPriority w:val="99"/>
    <w:rsid w:val="00B71A0C"/>
    <w:pPr>
      <w:numPr>
        <w:numId w:val="28"/>
      </w:numPr>
    </w:pPr>
  </w:style>
  <w:style w:type="paragraph" w:customStyle="1" w:styleId="msonormal0">
    <w:name w:val="msonormal"/>
    <w:basedOn w:val="Standaard"/>
    <w:uiPriority w:val="99"/>
    <w:rsid w:val="00B71A0C"/>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paragraph" w:customStyle="1" w:styleId="xl69">
    <w:name w:val="xl69"/>
    <w:basedOn w:val="Standaard"/>
    <w:uiPriority w:val="99"/>
    <w:rsid w:val="00B71A0C"/>
    <w:pPr>
      <w:spacing w:before="100" w:beforeAutospacing="1" w:after="100" w:afterAutospacing="1" w:line="240" w:lineRule="auto"/>
    </w:pPr>
    <w:rPr>
      <w:rFonts w:eastAsia="Times New Roman" w:cs="Times New Roman"/>
      <w:sz w:val="16"/>
      <w:szCs w:val="16"/>
      <w:lang w:val="nl-NL" w:eastAsia="nl-NL"/>
    </w:rPr>
  </w:style>
  <w:style w:type="paragraph" w:customStyle="1" w:styleId="xl70">
    <w:name w:val="xl70"/>
    <w:basedOn w:val="Standaard"/>
    <w:uiPriority w:val="99"/>
    <w:rsid w:val="00B71A0C"/>
    <w:pPr>
      <w:spacing w:before="100" w:beforeAutospacing="1" w:after="100" w:afterAutospacing="1" w:line="240" w:lineRule="auto"/>
    </w:pPr>
    <w:rPr>
      <w:rFonts w:eastAsia="Times New Roman" w:cs="Times New Roman"/>
      <w:b/>
      <w:bCs/>
      <w:i/>
      <w:iCs/>
      <w:sz w:val="16"/>
      <w:szCs w:val="16"/>
      <w:lang w:val="nl-NL" w:eastAsia="nl-NL"/>
    </w:rPr>
  </w:style>
  <w:style w:type="paragraph" w:customStyle="1" w:styleId="xl71">
    <w:name w:val="xl71"/>
    <w:basedOn w:val="Standaard"/>
    <w:uiPriority w:val="99"/>
    <w:rsid w:val="00B71A0C"/>
    <w:pPr>
      <w:spacing w:before="100" w:beforeAutospacing="1" w:after="100" w:afterAutospacing="1" w:line="240" w:lineRule="auto"/>
    </w:pPr>
    <w:rPr>
      <w:rFonts w:eastAsia="Times New Roman" w:cs="Times New Roman"/>
      <w:b/>
      <w:bCs/>
      <w:sz w:val="16"/>
      <w:szCs w:val="16"/>
      <w:lang w:val="nl-NL" w:eastAsia="nl-NL"/>
    </w:rPr>
  </w:style>
  <w:style w:type="paragraph" w:customStyle="1" w:styleId="xl72">
    <w:name w:val="xl72"/>
    <w:basedOn w:val="Standaard"/>
    <w:uiPriority w:val="99"/>
    <w:rsid w:val="00B71A0C"/>
    <w:pPr>
      <w:pBdr>
        <w:left w:val="single" w:sz="4" w:space="0" w:color="auto"/>
        <w:righ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73">
    <w:name w:val="xl73"/>
    <w:basedOn w:val="Standaard"/>
    <w:uiPriority w:val="99"/>
    <w:rsid w:val="00B71A0C"/>
    <w:pPr>
      <w:pBdr>
        <w:left w:val="single" w:sz="4" w:space="0" w:color="auto"/>
        <w:righ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74">
    <w:name w:val="xl74"/>
    <w:basedOn w:val="Standaard"/>
    <w:uiPriority w:val="99"/>
    <w:rsid w:val="00B71A0C"/>
    <w:pPr>
      <w:pBdr>
        <w:lef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75">
    <w:name w:val="xl75"/>
    <w:basedOn w:val="Standaard"/>
    <w:uiPriority w:val="99"/>
    <w:rsid w:val="00B71A0C"/>
    <w:pPr>
      <w:pBdr>
        <w:lef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76">
    <w:name w:val="xl76"/>
    <w:basedOn w:val="Standaard"/>
    <w:uiPriority w:val="99"/>
    <w:rsid w:val="00B71A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eastAsia="Times New Roman" w:cs="Times New Roman"/>
      <w:sz w:val="16"/>
      <w:szCs w:val="16"/>
      <w:lang w:val="nl-NL" w:eastAsia="nl-NL"/>
    </w:rPr>
  </w:style>
  <w:style w:type="paragraph" w:customStyle="1" w:styleId="xl77">
    <w:name w:val="xl77"/>
    <w:basedOn w:val="Standaard"/>
    <w:uiPriority w:val="99"/>
    <w:rsid w:val="00B71A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eastAsia="Times New Roman" w:cs="Times New Roman"/>
      <w:sz w:val="16"/>
      <w:szCs w:val="16"/>
      <w:lang w:val="nl-NL" w:eastAsia="nl-NL"/>
    </w:rPr>
  </w:style>
  <w:style w:type="paragraph" w:customStyle="1" w:styleId="xl78">
    <w:name w:val="xl78"/>
    <w:basedOn w:val="Standaard"/>
    <w:uiPriority w:val="99"/>
    <w:rsid w:val="00B71A0C"/>
    <w:pPr>
      <w:pBdr>
        <w:left w:val="single" w:sz="4" w:space="0" w:color="auto"/>
        <w:righ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79">
    <w:name w:val="xl79"/>
    <w:basedOn w:val="Standaard"/>
    <w:uiPriority w:val="99"/>
    <w:rsid w:val="00B71A0C"/>
    <w:pPr>
      <w:pBdr>
        <w:lef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80">
    <w:name w:val="xl80"/>
    <w:basedOn w:val="Standaard"/>
    <w:uiPriority w:val="99"/>
    <w:rsid w:val="00B71A0C"/>
    <w:pPr>
      <w:pBdr>
        <w:left w:val="single" w:sz="4" w:space="0" w:color="auto"/>
        <w:righ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81">
    <w:name w:val="xl81"/>
    <w:basedOn w:val="Standaard"/>
    <w:uiPriority w:val="99"/>
    <w:rsid w:val="00B71A0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eastAsia="Times New Roman" w:cs="Times New Roman"/>
      <w:sz w:val="16"/>
      <w:szCs w:val="16"/>
      <w:lang w:val="nl-NL" w:eastAsia="nl-NL"/>
    </w:rPr>
  </w:style>
  <w:style w:type="paragraph" w:customStyle="1" w:styleId="xl82">
    <w:name w:val="xl82"/>
    <w:basedOn w:val="Standaard"/>
    <w:uiPriority w:val="99"/>
    <w:rsid w:val="00B71A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83">
    <w:name w:val="xl83"/>
    <w:basedOn w:val="Standaard"/>
    <w:uiPriority w:val="99"/>
    <w:rsid w:val="00B71A0C"/>
    <w:pPr>
      <w:pBdr>
        <w:lef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84">
    <w:name w:val="xl84"/>
    <w:basedOn w:val="Standaard"/>
    <w:uiPriority w:val="99"/>
    <w:rsid w:val="00B71A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nl-NL" w:eastAsia="nl-NL"/>
    </w:rPr>
  </w:style>
  <w:style w:type="paragraph" w:customStyle="1" w:styleId="xl85">
    <w:name w:val="xl85"/>
    <w:basedOn w:val="Standaard"/>
    <w:uiPriority w:val="99"/>
    <w:rsid w:val="00B71A0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nl-NL" w:eastAsia="nl-NL"/>
    </w:rPr>
  </w:style>
  <w:style w:type="paragraph" w:customStyle="1" w:styleId="xl86">
    <w:name w:val="xl86"/>
    <w:basedOn w:val="Standaard"/>
    <w:uiPriority w:val="99"/>
    <w:rsid w:val="00B71A0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nl-NL" w:eastAsia="nl-NL"/>
    </w:rPr>
  </w:style>
  <w:style w:type="paragraph" w:customStyle="1" w:styleId="xl87">
    <w:name w:val="xl87"/>
    <w:basedOn w:val="Standaard"/>
    <w:uiPriority w:val="99"/>
    <w:rsid w:val="00B71A0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nl-NL" w:eastAsia="nl-NL"/>
    </w:rPr>
  </w:style>
  <w:style w:type="paragraph" w:customStyle="1" w:styleId="xl88">
    <w:name w:val="xl88"/>
    <w:basedOn w:val="Standaard"/>
    <w:uiPriority w:val="99"/>
    <w:rsid w:val="00B71A0C"/>
    <w:pPr>
      <w:pBdr>
        <w:top w:val="single" w:sz="4" w:space="0" w:color="auto"/>
        <w:left w:val="single" w:sz="4" w:space="0" w:color="auto"/>
      </w:pBdr>
      <w:spacing w:before="100" w:beforeAutospacing="1" w:after="100" w:afterAutospacing="1" w:line="240" w:lineRule="auto"/>
      <w:jc w:val="center"/>
    </w:pPr>
    <w:rPr>
      <w:rFonts w:eastAsia="Times New Roman" w:cs="Times New Roman"/>
      <w:sz w:val="16"/>
      <w:szCs w:val="16"/>
      <w:lang w:val="nl-NL" w:eastAsia="nl-NL"/>
    </w:rPr>
  </w:style>
  <w:style w:type="paragraph" w:customStyle="1" w:styleId="xl89">
    <w:name w:val="xl89"/>
    <w:basedOn w:val="Standaard"/>
    <w:uiPriority w:val="99"/>
    <w:rsid w:val="00B71A0C"/>
    <w:pPr>
      <w:pBdr>
        <w:top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90">
    <w:name w:val="xl90"/>
    <w:basedOn w:val="Standaard"/>
    <w:uiPriority w:val="99"/>
    <w:rsid w:val="00B71A0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91">
    <w:name w:val="xl91"/>
    <w:basedOn w:val="Standaard"/>
    <w:uiPriority w:val="99"/>
    <w:rsid w:val="00B71A0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92">
    <w:name w:val="xl92"/>
    <w:basedOn w:val="Standaard"/>
    <w:uiPriority w:val="99"/>
    <w:rsid w:val="00B71A0C"/>
    <w:pPr>
      <w:pBdr>
        <w:top w:val="single" w:sz="4" w:space="0" w:color="auto"/>
        <w:lef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93">
    <w:name w:val="xl93"/>
    <w:basedOn w:val="Standaard"/>
    <w:uiPriority w:val="99"/>
    <w:rsid w:val="00B71A0C"/>
    <w:pPr>
      <w:pBdr>
        <w:lef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94">
    <w:name w:val="xl94"/>
    <w:basedOn w:val="Standaard"/>
    <w:uiPriority w:val="99"/>
    <w:rsid w:val="00B71A0C"/>
    <w:pPr>
      <w:spacing w:before="100" w:beforeAutospacing="1" w:after="100" w:afterAutospacing="1" w:line="240" w:lineRule="auto"/>
    </w:pPr>
    <w:rPr>
      <w:rFonts w:eastAsia="Times New Roman" w:cs="Times New Roman"/>
      <w:b/>
      <w:bCs/>
      <w:sz w:val="16"/>
      <w:szCs w:val="16"/>
      <w:lang w:val="nl-NL" w:eastAsia="nl-NL"/>
    </w:rPr>
  </w:style>
  <w:style w:type="paragraph" w:customStyle="1" w:styleId="xl95">
    <w:name w:val="xl95"/>
    <w:basedOn w:val="Standaard"/>
    <w:uiPriority w:val="99"/>
    <w:rsid w:val="00B71A0C"/>
    <w:pPr>
      <w:spacing w:before="100" w:beforeAutospacing="1" w:after="100" w:afterAutospacing="1" w:line="240" w:lineRule="auto"/>
    </w:pPr>
    <w:rPr>
      <w:rFonts w:eastAsia="Times New Roman" w:cs="Times New Roman"/>
      <w:sz w:val="16"/>
      <w:szCs w:val="16"/>
      <w:lang w:val="nl-NL" w:eastAsia="nl-NL"/>
    </w:rPr>
  </w:style>
  <w:style w:type="paragraph" w:customStyle="1" w:styleId="xl96">
    <w:name w:val="xl96"/>
    <w:basedOn w:val="Standaard"/>
    <w:uiPriority w:val="99"/>
    <w:rsid w:val="00B71A0C"/>
    <w:pPr>
      <w:pBdr>
        <w:left w:val="single" w:sz="4" w:space="0" w:color="auto"/>
        <w:bottom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97">
    <w:name w:val="xl97"/>
    <w:basedOn w:val="Standaard"/>
    <w:uiPriority w:val="99"/>
    <w:rsid w:val="00B71A0C"/>
    <w:pPr>
      <w:pBdr>
        <w:bottom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98">
    <w:name w:val="xl98"/>
    <w:basedOn w:val="Standaard"/>
    <w:uiPriority w:val="99"/>
    <w:rsid w:val="00B71A0C"/>
    <w:pPr>
      <w:pBdr>
        <w:bottom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99">
    <w:name w:val="xl99"/>
    <w:basedOn w:val="Standaard"/>
    <w:uiPriority w:val="99"/>
    <w:rsid w:val="00B71A0C"/>
    <w:pPr>
      <w:pBdr>
        <w:bottom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100">
    <w:name w:val="xl100"/>
    <w:basedOn w:val="Standaard"/>
    <w:uiPriority w:val="99"/>
    <w:rsid w:val="00B71A0C"/>
    <w:pPr>
      <w:pBdr>
        <w:bottom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101">
    <w:name w:val="xl101"/>
    <w:basedOn w:val="Standaard"/>
    <w:uiPriority w:val="99"/>
    <w:rsid w:val="00B71A0C"/>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nl-NL" w:eastAsia="nl-NL"/>
    </w:rPr>
  </w:style>
  <w:style w:type="paragraph" w:customStyle="1" w:styleId="xl102">
    <w:name w:val="xl102"/>
    <w:basedOn w:val="Standaard"/>
    <w:uiPriority w:val="99"/>
    <w:rsid w:val="00B71A0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eastAsia="Times New Roman" w:cs="Times New Roman"/>
      <w:b/>
      <w:bCs/>
      <w:sz w:val="16"/>
      <w:szCs w:val="16"/>
      <w:lang w:val="nl-NL" w:eastAsia="nl-NL"/>
    </w:rPr>
  </w:style>
  <w:style w:type="paragraph" w:customStyle="1" w:styleId="xl103">
    <w:name w:val="xl103"/>
    <w:basedOn w:val="Standaard"/>
    <w:uiPriority w:val="99"/>
    <w:rsid w:val="00B71A0C"/>
    <w:pPr>
      <w:pBdr>
        <w:top w:val="double" w:sz="6" w:space="0" w:color="auto"/>
        <w:left w:val="double" w:sz="6" w:space="0" w:color="auto"/>
        <w:bottom w:val="double" w:sz="6" w:space="0" w:color="auto"/>
        <w:right w:val="double" w:sz="6" w:space="0" w:color="auto"/>
      </w:pBdr>
      <w:shd w:val="clear" w:color="000000" w:fill="B8CCE4"/>
      <w:spacing w:before="100" w:beforeAutospacing="1" w:after="100" w:afterAutospacing="1" w:line="240" w:lineRule="auto"/>
    </w:pPr>
    <w:rPr>
      <w:rFonts w:ascii="Times New Roman" w:eastAsia="Times New Roman" w:hAnsi="Times New Roman" w:cs="Times New Roman"/>
      <w:b/>
      <w:bCs/>
      <w:sz w:val="24"/>
      <w:szCs w:val="24"/>
      <w:lang w:val="nl-NL" w:eastAsia="nl-NL"/>
    </w:rPr>
  </w:style>
  <w:style w:type="paragraph" w:customStyle="1" w:styleId="xl104">
    <w:name w:val="xl104"/>
    <w:basedOn w:val="Standaard"/>
    <w:uiPriority w:val="99"/>
    <w:rsid w:val="00B71A0C"/>
    <w:pPr>
      <w:spacing w:before="100" w:beforeAutospacing="1" w:after="100" w:afterAutospacing="1" w:line="240" w:lineRule="auto"/>
    </w:pPr>
    <w:rPr>
      <w:rFonts w:ascii="Times New Roman" w:eastAsia="Times New Roman" w:hAnsi="Times New Roman" w:cs="Times New Roman"/>
      <w:b/>
      <w:bCs/>
      <w:sz w:val="24"/>
      <w:szCs w:val="24"/>
      <w:lang w:val="nl-NL" w:eastAsia="nl-NL"/>
    </w:rPr>
  </w:style>
  <w:style w:type="paragraph" w:customStyle="1" w:styleId="xl105">
    <w:name w:val="xl105"/>
    <w:basedOn w:val="Standaard"/>
    <w:uiPriority w:val="99"/>
    <w:rsid w:val="00B71A0C"/>
    <w:pPr>
      <w:pBdr>
        <w:left w:val="single" w:sz="4" w:space="0" w:color="auto"/>
        <w:bottom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106">
    <w:name w:val="xl106"/>
    <w:basedOn w:val="Standaard"/>
    <w:uiPriority w:val="99"/>
    <w:rsid w:val="00B71A0C"/>
    <w:pPr>
      <w:pBdr>
        <w:bottom w:val="single" w:sz="4" w:space="0" w:color="auto"/>
        <w:right w:val="single" w:sz="4" w:space="0" w:color="auto"/>
      </w:pBdr>
      <w:spacing w:before="100" w:beforeAutospacing="1" w:after="100" w:afterAutospacing="1" w:line="240" w:lineRule="auto"/>
    </w:pPr>
    <w:rPr>
      <w:rFonts w:eastAsia="Times New Roman" w:cs="Times New Roman"/>
      <w:sz w:val="16"/>
      <w:szCs w:val="16"/>
      <w:lang w:val="nl-NL" w:eastAsia="nl-NL"/>
    </w:rPr>
  </w:style>
  <w:style w:type="paragraph" w:customStyle="1" w:styleId="xl107">
    <w:name w:val="xl107"/>
    <w:basedOn w:val="Standaard"/>
    <w:uiPriority w:val="99"/>
    <w:rsid w:val="00B71A0C"/>
    <w:pPr>
      <w:spacing w:before="100" w:beforeAutospacing="1" w:after="100" w:afterAutospacing="1" w:line="240" w:lineRule="auto"/>
    </w:pPr>
    <w:rPr>
      <w:rFonts w:eastAsia="Times New Roman" w:cs="Times New Roman"/>
      <w:color w:val="FF0000"/>
      <w:sz w:val="16"/>
      <w:szCs w:val="16"/>
      <w:lang w:val="nl-NL" w:eastAsia="nl-NL"/>
    </w:rPr>
  </w:style>
  <w:style w:type="paragraph" w:customStyle="1" w:styleId="xl108">
    <w:name w:val="xl108"/>
    <w:basedOn w:val="Standaard"/>
    <w:uiPriority w:val="99"/>
    <w:rsid w:val="00B71A0C"/>
    <w:pPr>
      <w:pBdr>
        <w:left w:val="single" w:sz="4" w:space="0" w:color="auto"/>
      </w:pBdr>
      <w:spacing w:before="100" w:beforeAutospacing="1" w:after="100" w:afterAutospacing="1" w:line="240" w:lineRule="auto"/>
    </w:pPr>
    <w:rPr>
      <w:rFonts w:eastAsia="Times New Roman" w:cs="Times New Roman"/>
      <w:b/>
      <w:bCs/>
      <w:sz w:val="16"/>
      <w:szCs w:val="16"/>
      <w:lang w:val="nl-NL" w:eastAsia="nl-NL"/>
    </w:rPr>
  </w:style>
  <w:style w:type="paragraph" w:customStyle="1" w:styleId="xl109">
    <w:name w:val="xl109"/>
    <w:basedOn w:val="Standaard"/>
    <w:uiPriority w:val="99"/>
    <w:rsid w:val="00B71A0C"/>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paragraph" w:customStyle="1" w:styleId="xl110">
    <w:name w:val="xl110"/>
    <w:basedOn w:val="Standaard"/>
    <w:uiPriority w:val="99"/>
    <w:rsid w:val="00B71A0C"/>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paragraph" w:customStyle="1" w:styleId="xl111">
    <w:name w:val="xl111"/>
    <w:basedOn w:val="Standaard"/>
    <w:uiPriority w:val="99"/>
    <w:rsid w:val="00B71A0C"/>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character" w:customStyle="1" w:styleId="Kop2Char1">
    <w:name w:val="Kop 2 Char1"/>
    <w:aliases w:val="Paragraafkop Char1,Pargagraaf Char1,paragraaf Char1"/>
    <w:basedOn w:val="Standaardalinea-lettertype"/>
    <w:semiHidden/>
    <w:rsid w:val="002C4CEC"/>
    <w:rPr>
      <w:rFonts w:asciiTheme="majorHAnsi" w:eastAsiaTheme="majorEastAsia" w:hAnsiTheme="majorHAnsi" w:cstheme="majorBidi"/>
      <w:color w:val="CBB505" w:themeColor="accent1" w:themeShade="BF"/>
      <w:sz w:val="26"/>
      <w:szCs w:val="26"/>
    </w:rPr>
  </w:style>
  <w:style w:type="character" w:customStyle="1" w:styleId="Kop6Char1">
    <w:name w:val="Kop 6 Char1"/>
    <w:aliases w:val="Tussenkop 2 Char1"/>
    <w:basedOn w:val="Standaardalinea-lettertype"/>
    <w:semiHidden/>
    <w:rsid w:val="002C4CEC"/>
    <w:rPr>
      <w:rFonts w:asciiTheme="majorHAnsi" w:eastAsiaTheme="majorEastAsia" w:hAnsiTheme="majorHAnsi" w:cstheme="majorBidi"/>
      <w:color w:val="877803" w:themeColor="accent1" w:themeShade="7F"/>
    </w:rPr>
  </w:style>
  <w:style w:type="character" w:customStyle="1" w:styleId="Kop7Char1">
    <w:name w:val="Kop 7 Char1"/>
    <w:aliases w:val="Tussenkop 3 Char1"/>
    <w:basedOn w:val="Standaardalinea-lettertype"/>
    <w:semiHidden/>
    <w:rsid w:val="002C4CEC"/>
    <w:rPr>
      <w:rFonts w:asciiTheme="majorHAnsi" w:eastAsiaTheme="majorEastAsia" w:hAnsiTheme="majorHAnsi" w:cstheme="majorBidi"/>
      <w:i/>
      <w:iCs/>
      <w:color w:val="877803" w:themeColor="accent1" w:themeShade="7F"/>
    </w:rPr>
  </w:style>
  <w:style w:type="character" w:customStyle="1" w:styleId="Kop8Char1">
    <w:name w:val="Kop 8 Char1"/>
    <w:aliases w:val="Tussenkop 4 Char1"/>
    <w:basedOn w:val="Standaardalinea-lettertype"/>
    <w:semiHidden/>
    <w:rsid w:val="002C4CEC"/>
    <w:rPr>
      <w:rFonts w:asciiTheme="majorHAnsi" w:eastAsiaTheme="majorEastAsia" w:hAnsiTheme="majorHAnsi" w:cstheme="majorBidi"/>
      <w:color w:val="272727" w:themeColor="text1" w:themeTint="D8"/>
      <w:sz w:val="21"/>
      <w:szCs w:val="21"/>
    </w:rPr>
  </w:style>
  <w:style w:type="character" w:customStyle="1" w:styleId="Kop9Char1">
    <w:name w:val="Kop 9 Char1"/>
    <w:aliases w:val="Reference Appendix Char1,Tabelkop 1 Char1"/>
    <w:basedOn w:val="Standaardalinea-lettertype"/>
    <w:semiHidden/>
    <w:rsid w:val="002C4CEC"/>
    <w:rPr>
      <w:rFonts w:asciiTheme="majorHAnsi" w:eastAsiaTheme="majorEastAsia" w:hAnsiTheme="majorHAnsi" w:cstheme="majorBidi"/>
      <w:i/>
      <w:iCs/>
      <w:color w:val="272727" w:themeColor="text1" w:themeTint="D8"/>
      <w:sz w:val="21"/>
      <w:szCs w:val="21"/>
    </w:rPr>
  </w:style>
  <w:style w:type="paragraph" w:customStyle="1" w:styleId="xl67">
    <w:name w:val="xl67"/>
    <w:basedOn w:val="Standaard"/>
    <w:uiPriority w:val="99"/>
    <w:semiHidden/>
    <w:rsid w:val="002C4CEC"/>
    <w:pPr>
      <w:spacing w:before="100" w:beforeAutospacing="1" w:after="100" w:afterAutospacing="1" w:line="240" w:lineRule="auto"/>
    </w:pPr>
    <w:rPr>
      <w:rFonts w:eastAsia="Times New Roman" w:cs="Times New Roman"/>
      <w:sz w:val="16"/>
      <w:szCs w:val="16"/>
      <w:lang w:val="nl-NL" w:eastAsia="nl-NL"/>
    </w:rPr>
  </w:style>
  <w:style w:type="paragraph" w:customStyle="1" w:styleId="xl68">
    <w:name w:val="xl68"/>
    <w:basedOn w:val="Standaard"/>
    <w:uiPriority w:val="99"/>
    <w:semiHidden/>
    <w:rsid w:val="002C4CEC"/>
    <w:pPr>
      <w:spacing w:before="100" w:beforeAutospacing="1" w:after="100" w:afterAutospacing="1" w:line="240" w:lineRule="auto"/>
    </w:pPr>
    <w:rPr>
      <w:rFonts w:eastAsia="Times New Roman" w:cs="Times New Roman"/>
      <w:b/>
      <w:bCs/>
      <w:i/>
      <w:iCs/>
      <w:sz w:val="16"/>
      <w:szCs w:val="16"/>
      <w:lang w:val="nl-NL" w:eastAsia="nl-NL"/>
    </w:rPr>
  </w:style>
  <w:style w:type="paragraph" w:customStyle="1" w:styleId="xl112">
    <w:name w:val="xl112"/>
    <w:basedOn w:val="Standaard"/>
    <w:uiPriority w:val="99"/>
    <w:semiHidden/>
    <w:rsid w:val="002C4CEC"/>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paragraph" w:customStyle="1" w:styleId="xl113">
    <w:name w:val="xl113"/>
    <w:basedOn w:val="Standaard"/>
    <w:uiPriority w:val="99"/>
    <w:semiHidden/>
    <w:rsid w:val="002C4CEC"/>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paragraph" w:customStyle="1" w:styleId="xl114">
    <w:name w:val="xl114"/>
    <w:basedOn w:val="Standaard"/>
    <w:uiPriority w:val="99"/>
    <w:semiHidden/>
    <w:rsid w:val="002C4CEC"/>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paragraph" w:customStyle="1" w:styleId="xl115">
    <w:name w:val="xl115"/>
    <w:basedOn w:val="Standaard"/>
    <w:uiPriority w:val="99"/>
    <w:semiHidden/>
    <w:rsid w:val="002C4CEC"/>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 w:type="paragraph" w:customStyle="1" w:styleId="xl116">
    <w:name w:val="xl116"/>
    <w:basedOn w:val="Standaard"/>
    <w:uiPriority w:val="99"/>
    <w:semiHidden/>
    <w:rsid w:val="002C4CEC"/>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2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9F008BC113A0044E9008C07959BE0356" ma:contentTypeVersion="16" ma:contentTypeDescription="Een nieuw document maken." ma:contentTypeScope="" ma:versionID="c75f416b8ef93ca40008f754e616d618">
  <xsd:schema xmlns:xsd="http://www.w3.org/2001/XMLSchema" xmlns:xs="http://www.w3.org/2001/XMLSchema" xmlns:p="http://schemas.microsoft.com/office/2006/metadata/properties" xmlns:ns1="http://schemas.microsoft.com/sharepoint/v3" xmlns:ns2="cb665cb2-4c1b-4338-95f1-4dd7cd771ce0" xmlns:ns3="cf923c75-2f3b-443a-bc50-cef5cafe94ac" targetNamespace="http://schemas.microsoft.com/office/2006/metadata/properties" ma:root="true" ma:fieldsID="5fb78da18ea44cfe6b5d84e28d179a91" ns1:_="" ns2:_="" ns3:_="">
    <xsd:import namespace="http://schemas.microsoft.com/sharepoint/v3"/>
    <xsd:import namespace="cb665cb2-4c1b-4338-95f1-4dd7cd771ce0"/>
    <xsd:import namespace="cf923c75-2f3b-443a-bc50-cef5cafe94ac"/>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6569d0c8-caa8-464a-bf5f-b1c2e0c93f09}" ma:internalName="TaxCatchAll" ma:readOnly="false" ma:showField="CatchAllData"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6569d0c8-caa8-464a-bf5f-b1c2e0c93f09}" ma:internalName="TaxCatchAllLabel" ma:readOnly="true" ma:showField="CatchAllDataLabel" ma:web="cf923c75-2f3b-443a-bc50-cef5cafe94ac">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923c75-2f3b-443a-bc50-cef5cafe94ac"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cf923c75-2f3b-443a-bc50-cef5cafe94ac">CON00-994298668-1742</_dlc_DocId>
    <TaxCatchAll xmlns="cb665cb2-4c1b-4338-95f1-4dd7cd771ce0">
      <Value>3</Value>
    </TaxCatchAll>
    <_dlc_DocIdUrl xmlns="cf923c75-2f3b-443a-bc50-cef5cafe94ac">
      <Url>https://connect.sp02.rws.nl/sites/con0000358/_layouts/15/DocIdRedir.aspx?ID=CON00-994298668-1742</Url>
      <Description>CON00-994298668-1742</Description>
    </_dlc_DocIdUrl>
    <Connect-Status xmlns="cb665cb2-4c1b-4338-95f1-4dd7cd771ce0">Concept</Connect-Status>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ae033921-439f-46ba-b586-0b8c8775f769" ContentTypeId="0x0101006D56A7865C58A149A83C55730CE7EA18" PreviousValue="false"/>
</file>

<file path=customXml/itemProps1.xml><?xml version="1.0" encoding="utf-8"?>
<ds:datastoreItem xmlns:ds="http://schemas.openxmlformats.org/officeDocument/2006/customXml" ds:itemID="{8BE85228-C2B4-484D-8023-60FF9AB6E001}">
  <ds:schemaRefs>
    <ds:schemaRef ds:uri="http://schemas.microsoft.com/sharepoint/v3/contenttype/forms"/>
  </ds:schemaRefs>
</ds:datastoreItem>
</file>

<file path=customXml/itemProps2.xml><?xml version="1.0" encoding="utf-8"?>
<ds:datastoreItem xmlns:ds="http://schemas.openxmlformats.org/officeDocument/2006/customXml" ds:itemID="{3F63FBB0-83F4-44D6-B652-2BAC47A83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cf923c75-2f3b-443a-bc50-cef5cafe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F1054-17D3-4B48-B4DF-069420C9A285}">
  <ds:schemaRefs>
    <ds:schemaRef ds:uri="http://schemas.microsoft.com/office/2006/documentManagement/types"/>
    <ds:schemaRef ds:uri="http://schemas.microsoft.com/office/2006/metadata/properties"/>
    <ds:schemaRef ds:uri="http://schemas.microsoft.com/sharepoint/v3"/>
    <ds:schemaRef ds:uri="http://purl.org/dc/terms/"/>
    <ds:schemaRef ds:uri="http://schemas.microsoft.com/office/infopath/2007/PartnerControls"/>
    <ds:schemaRef ds:uri="cb665cb2-4c1b-4338-95f1-4dd7cd771ce0"/>
    <ds:schemaRef ds:uri="http://purl.org/dc/dcmitype/"/>
    <ds:schemaRef ds:uri="cf923c75-2f3b-443a-bc50-cef5cafe94ac"/>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EC0A83B4-D567-465C-81D2-B1F40A126BF9}">
  <ds:schemaRefs>
    <ds:schemaRef ds:uri="http://schemas.microsoft.com/sharepoint/events"/>
  </ds:schemaRefs>
</ds:datastoreItem>
</file>

<file path=customXml/itemProps5.xml><?xml version="1.0" encoding="utf-8"?>
<ds:datastoreItem xmlns:ds="http://schemas.openxmlformats.org/officeDocument/2006/customXml" ds:itemID="{862A48FF-4AA7-4347-B0B9-91A2308561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2869</Words>
  <Characters>15783</Characters>
  <Application>Microsoft Office Word</Application>
  <DocSecurity>0</DocSecurity>
  <Lines>131</Lines>
  <Paragraphs>37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Renckens, Jenna (PPO)</dc:creator>
  <cp:keywords/>
  <dc:description/>
  <cp:lastModifiedBy>Renckens, Jenna (PPO)</cp:lastModifiedBy>
  <cp:revision>5</cp:revision>
  <dcterms:created xsi:type="dcterms:W3CDTF">2024-02-15T09:59:00Z</dcterms:created>
  <dcterms:modified xsi:type="dcterms:W3CDTF">2024-02-15T12:37:00Z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0x0101006D56A7865C58A149A83C55730CE7EA18009F008BC113A0044E9008C07959BE0356</vt:lpwstr>
  </property>
  <property fmtid="{D5CDD505-2E9C-101B-9397-08002B2CF9AE}" pid="3" name="_dlc_DocIdItemGuid">
    <vt:lpwstr>8eb7251d-458c-400a-9fe6-7ed4b2361987</vt:lpwstr>
  </property>
  <property fmtid="{D5CDD505-2E9C-101B-9397-08002B2CF9AE}" pid="4" name="TaxKeyword">
    <vt:lpwstr/>
  </property>
  <property fmtid="{D5CDD505-2E9C-101B-9397-08002B2CF9AE}" pid="5" name="Connect-Vertrouwelijkheid">
    <vt:lpwstr>3;#RWS Bedrijfsvertrouwelijk/geen|1523f3d8-a3f5-4033-a4d4-a04bf7d6d8cc</vt:lpwstr>
  </property>
  <property fmtid="{D5CDD505-2E9C-101B-9397-08002B2CF9AE}" pid="6" name="Connect-Documenttype">
    <vt:lpwstr/>
  </property>
  <property fmtid="{D5CDD505-2E9C-101B-9397-08002B2CF9AE}" pid="7" name="Connect-SEfase">
    <vt:lpwstr/>
  </property>
  <property fmtid="{D5CDD505-2E9C-101B-9397-08002B2CF9AE}" pid="8" name="Connect-Organisatieonderdeel">
    <vt:lpwstr/>
  </property>
  <property fmtid="{D5CDD505-2E9C-101B-9397-08002B2CF9AE}" pid="9" name="Connect-IPMrol">
    <vt:lpwstr/>
  </property>
  <property fmtid="{D5CDD505-2E9C-101B-9397-08002B2CF9AE}" pid="10" name="Connect-Activiteit">
    <vt:lpwstr/>
  </property>
</Properties>
</file>